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Ind w:w="-567" w:type="dxa"/>
        <w:tblLayout w:type="fixed"/>
        <w:tblCellMar>
          <w:left w:w="0" w:type="dxa"/>
          <w:right w:w="0" w:type="dxa"/>
        </w:tblCellMar>
        <w:tblLook w:val="0000" w:firstRow="0" w:lastRow="0" w:firstColumn="0" w:lastColumn="0" w:noHBand="0" w:noVBand="0"/>
      </w:tblPr>
      <w:tblGrid>
        <w:gridCol w:w="4536"/>
        <w:gridCol w:w="5387"/>
      </w:tblGrid>
      <w:tr w:rsidR="00C40D4E" w:rsidRPr="009F6EC1" w14:paraId="195EDA6C" w14:textId="77777777" w:rsidTr="00D05E23">
        <w:trPr>
          <w:trHeight w:val="1560"/>
        </w:trPr>
        <w:tc>
          <w:tcPr>
            <w:tcW w:w="4536" w:type="dxa"/>
            <w:tcMar>
              <w:top w:w="0" w:type="dxa"/>
              <w:left w:w="108" w:type="dxa"/>
              <w:bottom w:w="0" w:type="dxa"/>
              <w:right w:w="108" w:type="dxa"/>
            </w:tcMar>
          </w:tcPr>
          <w:p w14:paraId="1621A9FF" w14:textId="77777777" w:rsidR="00C40D4E" w:rsidRPr="009F6EC1" w:rsidRDefault="00C40D4E" w:rsidP="00D05E23">
            <w:pPr>
              <w:pStyle w:val="NormalWeb"/>
              <w:widowControl w:val="0"/>
              <w:spacing w:line="240" w:lineRule="auto"/>
              <w:jc w:val="center"/>
              <w:rPr>
                <w:b/>
                <w:bCs/>
                <w:spacing w:val="-12"/>
                <w:sz w:val="26"/>
                <w:szCs w:val="26"/>
              </w:rPr>
            </w:pPr>
            <w:bookmarkStart w:id="0" w:name="_Hlk85971263"/>
            <w:r w:rsidRPr="009F6EC1">
              <w:rPr>
                <w:b/>
                <w:bCs/>
                <w:spacing w:val="-12"/>
                <w:sz w:val="26"/>
                <w:szCs w:val="26"/>
              </w:rPr>
              <w:t>BỘ NÔNG NGHIỆP VÀ MÔI TRƯỜNG</w:t>
            </w:r>
          </w:p>
          <w:p w14:paraId="24835329" w14:textId="77777777" w:rsidR="00C40D4E" w:rsidRPr="009F6EC1" w:rsidRDefault="00C40D4E" w:rsidP="00D05E23">
            <w:pPr>
              <w:pStyle w:val="NormalWeb"/>
              <w:widowControl w:val="0"/>
              <w:spacing w:line="240" w:lineRule="auto"/>
              <w:ind w:firstLine="34"/>
              <w:jc w:val="center"/>
              <w:rPr>
                <w:b/>
                <w:bCs/>
                <w:sz w:val="26"/>
                <w:szCs w:val="26"/>
              </w:rPr>
            </w:pPr>
            <w:r w:rsidRPr="009F6EC1">
              <w:rPr>
                <w:b/>
                <w:bCs/>
                <w:noProof/>
                <w:sz w:val="26"/>
                <w:szCs w:val="26"/>
              </w:rPr>
              <mc:AlternateContent>
                <mc:Choice Requires="wps">
                  <w:drawing>
                    <wp:anchor distT="4294967293" distB="4294967293" distL="114300" distR="114300" simplePos="0" relativeHeight="251660288" behindDoc="0" locked="0" layoutInCell="1" allowOverlap="1" wp14:anchorId="66EE17A2" wp14:editId="570D823F">
                      <wp:simplePos x="0" y="0"/>
                      <wp:positionH relativeFrom="column">
                        <wp:posOffset>1162685</wp:posOffset>
                      </wp:positionH>
                      <wp:positionV relativeFrom="paragraph">
                        <wp:posOffset>69215</wp:posOffset>
                      </wp:positionV>
                      <wp:extent cx="51752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17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63657FCA" id="Straight Connector 3"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page" from="91.55pt,5.45pt" to="132.3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" strokecolor="black [3200]" strokeweight="1pt">
                      <v:stroke joinstyle="miter"/>
                      <o:lock v:ext="edit" shapetype="f"/>
                    </v:line>
                  </w:pict>
                </mc:Fallback>
              </mc:AlternateContent>
            </w:r>
          </w:p>
          <w:p w14:paraId="5D1A1639" w14:textId="77777777" w:rsidR="00C40D4E" w:rsidRPr="009F6EC1" w:rsidRDefault="00C40D4E" w:rsidP="00D05E23">
            <w:pPr>
              <w:pStyle w:val="NormalWeb"/>
              <w:widowControl w:val="0"/>
              <w:spacing w:line="240" w:lineRule="auto"/>
              <w:ind w:firstLine="34"/>
              <w:jc w:val="center"/>
              <w:rPr>
                <w:bCs/>
                <w:sz w:val="26"/>
                <w:szCs w:val="26"/>
              </w:rPr>
            </w:pPr>
          </w:p>
          <w:p w14:paraId="4CD369BD" w14:textId="360D920E" w:rsidR="00C40D4E" w:rsidRPr="009F6EC1" w:rsidRDefault="00C40D4E" w:rsidP="00D05E23">
            <w:pPr>
              <w:pStyle w:val="NormalWeb"/>
              <w:widowControl w:val="0"/>
              <w:spacing w:line="240" w:lineRule="auto"/>
              <w:ind w:hanging="40"/>
              <w:jc w:val="center"/>
              <w:rPr>
                <w:bCs/>
                <w:sz w:val="28"/>
                <w:szCs w:val="28"/>
              </w:rPr>
            </w:pPr>
          </w:p>
        </w:tc>
        <w:tc>
          <w:tcPr>
            <w:tcW w:w="5387" w:type="dxa"/>
            <w:tcMar>
              <w:top w:w="0" w:type="dxa"/>
              <w:left w:w="108" w:type="dxa"/>
              <w:bottom w:w="0" w:type="dxa"/>
              <w:right w:w="108" w:type="dxa"/>
            </w:tcMar>
          </w:tcPr>
          <w:p w14:paraId="658C5A1D" w14:textId="77777777" w:rsidR="00C40D4E" w:rsidRPr="009F6EC1" w:rsidRDefault="00C40D4E" w:rsidP="00D05E23">
            <w:pPr>
              <w:pStyle w:val="NormalWeb"/>
              <w:widowControl w:val="0"/>
              <w:spacing w:line="240" w:lineRule="auto"/>
              <w:ind w:firstLine="34"/>
              <w:jc w:val="center"/>
              <w:rPr>
                <w:b/>
                <w:bCs/>
                <w:spacing w:val="-12"/>
                <w:sz w:val="26"/>
                <w:szCs w:val="26"/>
              </w:rPr>
            </w:pPr>
            <w:r w:rsidRPr="009F6EC1">
              <w:rPr>
                <w:b/>
                <w:bCs/>
                <w:spacing w:val="-12"/>
                <w:sz w:val="26"/>
                <w:szCs w:val="26"/>
              </w:rPr>
              <w:t>CỘNG HÒA XÃ HỘI CHỦ NGHĨA VIỆT NAM</w:t>
            </w:r>
          </w:p>
          <w:p w14:paraId="5469FE4C" w14:textId="6AE0A0E4" w:rsidR="00C40D4E" w:rsidRPr="009F6EC1" w:rsidRDefault="00C40D4E" w:rsidP="00D05E23">
            <w:pPr>
              <w:pStyle w:val="NormalWeb"/>
              <w:widowControl w:val="0"/>
              <w:spacing w:line="240" w:lineRule="auto"/>
              <w:ind w:firstLine="34"/>
              <w:jc w:val="center"/>
              <w:rPr>
                <w:b/>
                <w:bCs/>
                <w:sz w:val="28"/>
                <w:szCs w:val="28"/>
              </w:rPr>
            </w:pPr>
            <w:r w:rsidRPr="009F6EC1">
              <w:rPr>
                <w:b/>
                <w:bCs/>
                <w:noProof/>
                <w:sz w:val="28"/>
                <w:szCs w:val="28"/>
              </w:rPr>
              <mc:AlternateContent>
                <mc:Choice Requires="wps">
                  <w:drawing>
                    <wp:anchor distT="4294967293" distB="4294967293" distL="114300" distR="114300" simplePos="0" relativeHeight="251659264" behindDoc="0" locked="0" layoutInCell="1" allowOverlap="1" wp14:anchorId="3C4A8BB2" wp14:editId="3386A8FA">
                      <wp:simplePos x="0" y="0"/>
                      <wp:positionH relativeFrom="column">
                        <wp:posOffset>562610</wp:posOffset>
                      </wp:positionH>
                      <wp:positionV relativeFrom="paragraph">
                        <wp:posOffset>252730</wp:posOffset>
                      </wp:positionV>
                      <wp:extent cx="214947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494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67BD9FD" id="Straight Connector 2" o:spid="_x0000_s1026" style="position:absolute;flip:y;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4.3pt,19.9pt" to="213.55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"/>
                  </w:pict>
                </mc:Fallback>
              </mc:AlternateContent>
            </w:r>
            <w:r w:rsidRPr="009F6EC1">
              <w:rPr>
                <w:b/>
                <w:bCs/>
                <w:sz w:val="28"/>
                <w:szCs w:val="28"/>
              </w:rPr>
              <w:t>Độc lập - Tự do - Hạnh phúc</w:t>
            </w:r>
            <w:r w:rsidRPr="009F6EC1">
              <w:rPr>
                <w:b/>
                <w:bCs/>
                <w:sz w:val="28"/>
                <w:szCs w:val="28"/>
                <w:lang w:val="vi-VN"/>
              </w:rPr>
              <w:br/>
            </w:r>
            <w:r w:rsidR="006A62DA">
              <w:rPr>
                <w:b/>
                <w:bCs/>
                <w:sz w:val="28"/>
                <w:szCs w:val="28"/>
              </w:rPr>
              <w:t xml:space="preserve">   </w:t>
            </w:r>
          </w:p>
          <w:p w14:paraId="014D9BCE" w14:textId="6B5F79A4" w:rsidR="00C40D4E" w:rsidRPr="009F6EC1" w:rsidRDefault="00C40D4E" w:rsidP="00D05E23">
            <w:pPr>
              <w:pStyle w:val="NormalWeb"/>
              <w:widowControl w:val="0"/>
              <w:spacing w:line="240" w:lineRule="auto"/>
              <w:jc w:val="center"/>
              <w:rPr>
                <w:sz w:val="28"/>
                <w:szCs w:val="28"/>
              </w:rPr>
            </w:pPr>
            <w:r w:rsidRPr="009F6EC1">
              <w:rPr>
                <w:i/>
                <w:iCs/>
                <w:sz w:val="28"/>
                <w:szCs w:val="28"/>
                <w:lang w:val="vi-VN"/>
              </w:rPr>
              <w:t>Hà Nội, ngày</w:t>
            </w:r>
            <w:r w:rsidRPr="009F6EC1">
              <w:rPr>
                <w:i/>
                <w:iCs/>
                <w:sz w:val="28"/>
                <w:szCs w:val="28"/>
              </w:rPr>
              <w:t xml:space="preserve">  </w:t>
            </w:r>
            <w:r w:rsidR="00611F87">
              <w:rPr>
                <w:i/>
                <w:iCs/>
                <w:sz w:val="28"/>
                <w:szCs w:val="28"/>
              </w:rPr>
              <w:t>01</w:t>
            </w:r>
            <w:r w:rsidRPr="009F6EC1">
              <w:rPr>
                <w:i/>
                <w:iCs/>
                <w:sz w:val="28"/>
                <w:szCs w:val="28"/>
              </w:rPr>
              <w:t xml:space="preserve"> </w:t>
            </w:r>
            <w:r w:rsidRPr="009F6EC1">
              <w:rPr>
                <w:i/>
                <w:iCs/>
                <w:sz w:val="28"/>
                <w:szCs w:val="28"/>
                <w:lang w:val="vi-VN"/>
              </w:rPr>
              <w:t>tháng</w:t>
            </w:r>
            <w:r w:rsidRPr="009F6EC1">
              <w:rPr>
                <w:i/>
                <w:iCs/>
                <w:sz w:val="28"/>
                <w:szCs w:val="28"/>
              </w:rPr>
              <w:t xml:space="preserve"> </w:t>
            </w:r>
            <w:r w:rsidR="006A62DA">
              <w:rPr>
                <w:i/>
                <w:iCs/>
                <w:sz w:val="28"/>
                <w:szCs w:val="28"/>
              </w:rPr>
              <w:t>8</w:t>
            </w:r>
            <w:r w:rsidRPr="009F6EC1">
              <w:rPr>
                <w:i/>
                <w:iCs/>
                <w:sz w:val="28"/>
                <w:szCs w:val="28"/>
              </w:rPr>
              <w:t xml:space="preserve">  </w:t>
            </w:r>
            <w:r w:rsidRPr="009F6EC1">
              <w:rPr>
                <w:i/>
                <w:iCs/>
                <w:sz w:val="28"/>
                <w:szCs w:val="28"/>
                <w:lang w:val="vi-VN"/>
              </w:rPr>
              <w:t xml:space="preserve">năm </w:t>
            </w:r>
            <w:r w:rsidRPr="009F6EC1">
              <w:rPr>
                <w:i/>
                <w:iCs/>
                <w:sz w:val="28"/>
                <w:szCs w:val="28"/>
              </w:rPr>
              <w:t>2025</w:t>
            </w:r>
          </w:p>
        </w:tc>
      </w:tr>
      <w:bookmarkEnd w:id="0"/>
    </w:tbl>
    <w:p w14:paraId="58564FE7" w14:textId="77777777" w:rsidR="009B6D93" w:rsidRDefault="009B6D93" w:rsidP="00802E51">
      <w:pPr>
        <w:jc w:val="center"/>
        <w:rPr>
          <w:rFonts w:ascii="Times New Roman" w:hAnsi="Times New Roman" w:cs="Times New Roman"/>
          <w:b/>
          <w:color w:val="auto"/>
          <w:sz w:val="28"/>
          <w:szCs w:val="28"/>
          <w:lang w:val="en-US"/>
        </w:rPr>
      </w:pPr>
    </w:p>
    <w:p w14:paraId="24B51302" w14:textId="4B15B00A" w:rsidR="00E87AE9" w:rsidRPr="001E3993" w:rsidRDefault="00802E51" w:rsidP="007024FA">
      <w:pPr>
        <w:jc w:val="center"/>
        <w:rPr>
          <w:rFonts w:ascii="Times New Roman Bold" w:hAnsi="Times New Roman Bold" w:cs="Times New Roman"/>
          <w:b/>
          <w:color w:val="auto"/>
          <w:spacing w:val="-10"/>
          <w:sz w:val="28"/>
          <w:szCs w:val="28"/>
          <w:lang w:val="en-US"/>
        </w:rPr>
      </w:pPr>
      <w:r w:rsidRPr="001E3993">
        <w:rPr>
          <w:rFonts w:ascii="Times New Roman Bold" w:hAnsi="Times New Roman Bold" w:cs="Times New Roman"/>
          <w:b/>
          <w:color w:val="auto"/>
          <w:spacing w:val="-10"/>
          <w:sz w:val="28"/>
          <w:szCs w:val="28"/>
        </w:rPr>
        <w:t xml:space="preserve">BẢN ĐÁNH GIÁ THỦ TỤC HÀNH CHÍNH, VIỆC PHÂN QUYỀN, </w:t>
      </w:r>
      <w:r w:rsidR="00397773" w:rsidRPr="001E3993">
        <w:rPr>
          <w:rFonts w:ascii="Times New Roman Bold" w:hAnsi="Times New Roman Bold" w:cs="Times New Roman"/>
          <w:b/>
          <w:color w:val="auto"/>
          <w:spacing w:val="-10"/>
          <w:sz w:val="28"/>
          <w:szCs w:val="28"/>
        </w:rPr>
        <w:t xml:space="preserve">PHÂN CẤP, </w:t>
      </w:r>
      <w:r w:rsidR="00397773" w:rsidRPr="001E3993">
        <w:rPr>
          <w:rFonts w:ascii="Times New Roman Bold" w:hAnsi="Times New Roman Bold" w:cs="Times New Roman"/>
          <w:b/>
          <w:bCs/>
          <w:color w:val="auto"/>
          <w:spacing w:val="-10"/>
          <w:sz w:val="28"/>
          <w:szCs w:val="28"/>
        </w:rPr>
        <w:t>VIỆC ỨNG DỤNG, THÚC ĐẨY PHÁT TRIỂN KHOA HỌC</w:t>
      </w:r>
      <w:r w:rsidR="003811BA" w:rsidRPr="001E3993">
        <w:rPr>
          <w:rFonts w:ascii="Times New Roman Bold" w:hAnsi="Times New Roman Bold" w:cs="Times New Roman"/>
          <w:b/>
          <w:bCs/>
          <w:color w:val="auto"/>
          <w:spacing w:val="-10"/>
          <w:sz w:val="28"/>
          <w:szCs w:val="28"/>
        </w:rPr>
        <w:t>,</w:t>
      </w:r>
      <w:r w:rsidR="00397773" w:rsidRPr="001E3993">
        <w:rPr>
          <w:rFonts w:ascii="Times New Roman Bold" w:hAnsi="Times New Roman Bold" w:cs="Times New Roman"/>
          <w:b/>
          <w:bCs/>
          <w:color w:val="auto"/>
          <w:spacing w:val="-10"/>
          <w:sz w:val="28"/>
          <w:szCs w:val="28"/>
        </w:rPr>
        <w:t xml:space="preserve"> CÔNG NGHỆ, ĐỔI MỚI SÁNG TẠO VÀ CHUYỂN ĐỔI SỐ,</w:t>
      </w:r>
      <w:r w:rsidR="00397773" w:rsidRPr="001E3993">
        <w:rPr>
          <w:rFonts w:ascii="Times New Roman Bold" w:hAnsi="Times New Roman Bold" w:cs="Times New Roman"/>
          <w:b/>
          <w:color w:val="auto"/>
          <w:spacing w:val="-10"/>
          <w:sz w:val="28"/>
          <w:szCs w:val="28"/>
        </w:rPr>
        <w:t xml:space="preserve"> </w:t>
      </w:r>
      <w:r w:rsidRPr="001E3993">
        <w:rPr>
          <w:rFonts w:ascii="Times New Roman Bold" w:hAnsi="Times New Roman Bold" w:cs="Times New Roman"/>
          <w:b/>
          <w:color w:val="auto"/>
          <w:spacing w:val="-10"/>
          <w:sz w:val="28"/>
          <w:szCs w:val="28"/>
        </w:rPr>
        <w:t>BẢO ĐẢM BÌNH ĐẲNG GIỚI, VIỆC THỰC HIỆN CHÍNH SÁCH DÂN TỘC TRONG DỰ ÁN</w:t>
      </w:r>
      <w:r w:rsidR="00A72C64" w:rsidRPr="001E3993">
        <w:rPr>
          <w:rFonts w:ascii="Times New Roman Bold" w:hAnsi="Times New Roman Bold" w:cs="Times New Roman"/>
          <w:b/>
          <w:color w:val="auto"/>
          <w:spacing w:val="-10"/>
          <w:sz w:val="28"/>
          <w:szCs w:val="28"/>
          <w:lang w:val="en-US"/>
        </w:rPr>
        <w:t xml:space="preserve"> LUẬT SỬA ĐỔI, BỔ SUNG MỘT SỐ ĐIỀU CỦA </w:t>
      </w:r>
      <w:r w:rsidR="001E3993" w:rsidRPr="001E3993">
        <w:rPr>
          <w:rFonts w:ascii="Times New Roman Bold" w:hAnsi="Times New Roman Bold" w:cs="Times New Roman"/>
          <w:b/>
          <w:color w:val="auto"/>
          <w:spacing w:val="-10"/>
          <w:sz w:val="28"/>
          <w:szCs w:val="28"/>
          <w:lang w:val="en-US"/>
        </w:rPr>
        <w:t>LUẬT BẢO VỆ MÔI TRƯỜNG; LUẬT BẢO VỆ VÀ KIỂM DỊCH THỰC VẬT; LUẬT CHĂN NUÔI; LUẬT ĐA DẠNG SINH HỌC; LUẬT ĐÊ ĐIỀU; LUẬT ĐO ĐẠC VÀ BẢN ĐỒ; LUẬT KHÍ TƯỢNG THỦY VĂN; LUẬT LÂM NGHIỆP; LUẬT PHÒNG, CHỐNG THIÊN TAI; LUẬT TÀI NGUYÊN NƯỚC; LUẬT TÀI NGUYÊN, MÔI TRƯỜNG BIỂN VÀ HẢI ĐẢO; LUẬT THÚ Y; LUẬT THỦY LỢI; LUẬT THỦY SẢN; LUẬT TRỒNG TRỌT</w:t>
      </w:r>
    </w:p>
    <w:p w14:paraId="14E4438B" w14:textId="42FE410F" w:rsidR="00072DAF" w:rsidRPr="000C0D08" w:rsidRDefault="00D677BD" w:rsidP="007F61EE">
      <w:pPr>
        <w:jc w:val="center"/>
        <w:rPr>
          <w:rFonts w:ascii="Times New Roman" w:hAnsi="Times New Roman" w:cs="Times New Roman"/>
          <w:b/>
          <w:color w:val="auto"/>
          <w:sz w:val="28"/>
          <w:szCs w:val="28"/>
        </w:rPr>
      </w:pPr>
      <w:r>
        <w:rPr>
          <w:rFonts w:ascii="Times New Roman" w:hAnsi="Times New Roman" w:cs="Times New Roman"/>
          <w:b/>
          <w:noProof/>
          <w:color w:val="auto"/>
          <w:sz w:val="28"/>
          <w:szCs w:val="28"/>
        </w:rPr>
        <mc:AlternateContent>
          <mc:Choice Requires="wps">
            <w:drawing>
              <wp:anchor distT="0" distB="0" distL="114300" distR="114300" simplePos="0" relativeHeight="251661312" behindDoc="0" locked="0" layoutInCell="1" allowOverlap="1" wp14:anchorId="2F12BEE8" wp14:editId="123AA25E">
                <wp:simplePos x="0" y="0"/>
                <wp:positionH relativeFrom="column">
                  <wp:posOffset>2215515</wp:posOffset>
                </wp:positionH>
                <wp:positionV relativeFrom="paragraph">
                  <wp:posOffset>128270</wp:posOffset>
                </wp:positionV>
                <wp:extent cx="1047750" cy="0"/>
                <wp:effectExtent l="0" t="0" r="0" b="0"/>
                <wp:wrapNone/>
                <wp:docPr id="1190323657" name="Straight Connector 3"/>
                <wp:cNvGraphicFramePr/>
                <a:graphic xmlns:a="http://schemas.openxmlformats.org/drawingml/2006/main">
                  <a:graphicData uri="http://schemas.microsoft.com/office/word/2010/wordprocessingShape">
                    <wps:wsp>
                      <wps:cNvCnPr/>
                      <wps:spPr>
                        <a:xfrm>
                          <a:off x="0" y="0"/>
                          <a:ext cx="104775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1755D57C"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4.45pt,10.1pt" to="256.9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" strokecolor="#156082 [3204]" strokeweight="1.5pt">
                <v:stroke joinstyle="miter"/>
              </v:line>
            </w:pict>
          </mc:Fallback>
        </mc:AlternateContent>
      </w:r>
    </w:p>
    <w:p w14:paraId="65C91DC0" w14:textId="77777777" w:rsidR="00D677BD" w:rsidRPr="00E82985" w:rsidRDefault="00D677BD" w:rsidP="009B6D93">
      <w:pPr>
        <w:spacing w:before="120" w:after="240"/>
        <w:ind w:firstLine="720"/>
        <w:jc w:val="both"/>
        <w:rPr>
          <w:rFonts w:ascii="Times New Roman" w:hAnsi="Times New Roman" w:cs="Times New Roman"/>
          <w:color w:val="auto"/>
          <w:sz w:val="10"/>
          <w:szCs w:val="10"/>
          <w:lang w:val="en-US"/>
        </w:rPr>
      </w:pPr>
    </w:p>
    <w:p w14:paraId="5E471805" w14:textId="33505C9B" w:rsidR="001E6C53" w:rsidRPr="000C0D08" w:rsidRDefault="001E6C53" w:rsidP="00E82985">
      <w:pPr>
        <w:spacing w:before="120" w:after="120"/>
        <w:ind w:firstLine="720"/>
        <w:jc w:val="both"/>
        <w:rPr>
          <w:rFonts w:ascii="Times New Roman" w:hAnsi="Times New Roman" w:cs="Times New Roman"/>
          <w:color w:val="auto"/>
          <w:sz w:val="28"/>
          <w:szCs w:val="28"/>
        </w:rPr>
      </w:pPr>
      <w:r w:rsidRPr="000C0D08">
        <w:rPr>
          <w:rFonts w:ascii="Times New Roman" w:hAnsi="Times New Roman" w:cs="Times New Roman"/>
          <w:color w:val="auto"/>
          <w:sz w:val="28"/>
          <w:szCs w:val="28"/>
        </w:rPr>
        <w:t>Thực hiện quy định của Luật Ban hành văn bản quy phạm pháp luật</w:t>
      </w:r>
      <w:r w:rsidR="00CA52D1">
        <w:rPr>
          <w:rFonts w:ascii="Times New Roman" w:hAnsi="Times New Roman" w:cs="Times New Roman"/>
          <w:color w:val="auto"/>
          <w:sz w:val="28"/>
          <w:szCs w:val="28"/>
          <w:lang w:val="en-US"/>
        </w:rPr>
        <w:t xml:space="preserve"> năm 2025</w:t>
      </w:r>
      <w:r w:rsidR="007A6A4E">
        <w:rPr>
          <w:rFonts w:ascii="Times New Roman" w:hAnsi="Times New Roman" w:cs="Times New Roman"/>
          <w:color w:val="auto"/>
          <w:sz w:val="28"/>
          <w:szCs w:val="28"/>
          <w:lang w:val="en-US"/>
        </w:rPr>
        <w:t xml:space="preserve">, Bộ Nông nghiệp và Môi trường </w:t>
      </w:r>
      <w:r w:rsidRPr="000C0D08">
        <w:rPr>
          <w:rFonts w:ascii="Times New Roman" w:hAnsi="Times New Roman" w:cs="Times New Roman"/>
          <w:color w:val="auto"/>
          <w:sz w:val="28"/>
          <w:szCs w:val="28"/>
        </w:rPr>
        <w:t>đã tiến hành đánh giá thủ tục hành chính, việc</w:t>
      </w:r>
      <w:r w:rsidR="0036788D" w:rsidRPr="000C0D08">
        <w:rPr>
          <w:rFonts w:ascii="Times New Roman" w:hAnsi="Times New Roman" w:cs="Times New Roman"/>
          <w:color w:val="auto"/>
          <w:sz w:val="28"/>
          <w:szCs w:val="28"/>
        </w:rPr>
        <w:t xml:space="preserve"> phân quyền,</w:t>
      </w:r>
      <w:r w:rsidRPr="000C0D08">
        <w:rPr>
          <w:rFonts w:ascii="Times New Roman" w:hAnsi="Times New Roman" w:cs="Times New Roman"/>
          <w:color w:val="auto"/>
          <w:sz w:val="28"/>
          <w:szCs w:val="28"/>
        </w:rPr>
        <w:t xml:space="preserve"> phân cấp, </w:t>
      </w:r>
      <w:r w:rsidR="004B635B" w:rsidRPr="00485CFC">
        <w:rPr>
          <w:rFonts w:ascii="Times New Roman" w:hAnsi="Times New Roman" w:cs="Times New Roman"/>
          <w:color w:val="auto"/>
          <w:sz w:val="28"/>
          <w:szCs w:val="28"/>
        </w:rPr>
        <w:t>việc ứng dụng, thúc đẩy phát triển khoa học</w:t>
      </w:r>
      <w:r w:rsidR="00922C80" w:rsidRPr="00485CFC">
        <w:rPr>
          <w:rFonts w:ascii="Times New Roman" w:hAnsi="Times New Roman" w:cs="Times New Roman"/>
          <w:color w:val="auto"/>
          <w:sz w:val="28"/>
          <w:szCs w:val="28"/>
        </w:rPr>
        <w:t>,</w:t>
      </w:r>
      <w:r w:rsidR="004B635B" w:rsidRPr="00485CFC">
        <w:rPr>
          <w:rFonts w:ascii="Times New Roman" w:hAnsi="Times New Roman" w:cs="Times New Roman"/>
          <w:color w:val="auto"/>
          <w:sz w:val="28"/>
          <w:szCs w:val="28"/>
        </w:rPr>
        <w:t xml:space="preserve"> công nghệ, đổi mới sáng tạo</w:t>
      </w:r>
      <w:r w:rsidR="00922C80" w:rsidRPr="00485CFC">
        <w:rPr>
          <w:rFonts w:ascii="Times New Roman" w:hAnsi="Times New Roman" w:cs="Times New Roman"/>
          <w:color w:val="auto"/>
          <w:sz w:val="28"/>
          <w:szCs w:val="28"/>
        </w:rPr>
        <w:t xml:space="preserve"> và </w:t>
      </w:r>
      <w:r w:rsidR="004B635B" w:rsidRPr="00485CFC">
        <w:rPr>
          <w:rFonts w:ascii="Times New Roman" w:hAnsi="Times New Roman" w:cs="Times New Roman"/>
          <w:color w:val="auto"/>
          <w:sz w:val="28"/>
          <w:szCs w:val="28"/>
        </w:rPr>
        <w:t xml:space="preserve">chuyển đổi số, </w:t>
      </w:r>
      <w:r w:rsidR="00206336" w:rsidRPr="00485CFC">
        <w:rPr>
          <w:rFonts w:ascii="Times New Roman" w:hAnsi="Times New Roman" w:cs="Times New Roman"/>
          <w:color w:val="auto"/>
          <w:sz w:val="28"/>
          <w:szCs w:val="28"/>
        </w:rPr>
        <w:t xml:space="preserve">việc </w:t>
      </w:r>
      <w:r w:rsidRPr="000C0D08">
        <w:rPr>
          <w:rFonts w:ascii="Times New Roman" w:hAnsi="Times New Roman" w:cs="Times New Roman"/>
          <w:color w:val="auto"/>
          <w:sz w:val="28"/>
          <w:szCs w:val="28"/>
        </w:rPr>
        <w:t xml:space="preserve">bảo đảm bình đẳng giới, </w:t>
      </w:r>
      <w:r w:rsidR="006F6118" w:rsidRPr="000C0D08">
        <w:rPr>
          <w:rFonts w:ascii="Times New Roman" w:hAnsi="Times New Roman" w:cs="Times New Roman"/>
          <w:color w:val="auto"/>
          <w:sz w:val="28"/>
          <w:szCs w:val="28"/>
        </w:rPr>
        <w:t xml:space="preserve">việc thực hiện </w:t>
      </w:r>
      <w:r w:rsidRPr="000C0D08">
        <w:rPr>
          <w:rFonts w:ascii="Times New Roman" w:hAnsi="Times New Roman" w:cs="Times New Roman"/>
          <w:color w:val="auto"/>
          <w:sz w:val="28"/>
          <w:szCs w:val="28"/>
        </w:rPr>
        <w:t xml:space="preserve">chính sách dân tộc trong </w:t>
      </w:r>
      <w:r w:rsidR="00E91675" w:rsidRPr="00E91675">
        <w:rPr>
          <w:rFonts w:ascii="Times New Roman" w:hAnsi="Times New Roman" w:cs="Times New Roman"/>
          <w:color w:val="auto"/>
          <w:sz w:val="28"/>
          <w:szCs w:val="28"/>
        </w:rPr>
        <w:t>dự án Luật sửa đổi, bổ sung một số điều của Luật Bảo vệ môi trường; Luật Bảo vệ và kiểm dịch thực vật; Luật Chăn nuôi; Luật Đa dạng sinh học; Luật Đê điều; Luật Đo đạc và Bản đồ; Luật Khí tượng thủy văn; Luật Lâm nghiệp; Luật Phòng, Chống thiên tai; Luật Tài nguyên nước; Luật Tài nguyên, môi trường biển và hải đảo; Luật Thú y; Luật Thủy lợi; Luật thủy sản; Luật Trồng trọt (sau đây gọi là dự án Luật)</w:t>
      </w:r>
      <w:r w:rsidR="000E17DC">
        <w:rPr>
          <w:rFonts w:ascii="Times New Roman" w:hAnsi="Times New Roman" w:cs="Times New Roman"/>
          <w:color w:val="auto"/>
          <w:sz w:val="28"/>
          <w:szCs w:val="28"/>
        </w:rPr>
        <w:t xml:space="preserve">. </w:t>
      </w:r>
      <w:r w:rsidRPr="000C0D08">
        <w:rPr>
          <w:rFonts w:ascii="Times New Roman" w:hAnsi="Times New Roman" w:cs="Times New Roman"/>
          <w:color w:val="auto"/>
          <w:sz w:val="28"/>
          <w:szCs w:val="28"/>
        </w:rPr>
        <w:t>Kết quả như sau:</w:t>
      </w:r>
    </w:p>
    <w:p w14:paraId="687152B4" w14:textId="77777777" w:rsidR="001E6C53" w:rsidRPr="000C0D08" w:rsidRDefault="001E6C53" w:rsidP="00E82985">
      <w:pPr>
        <w:tabs>
          <w:tab w:val="right" w:leader="dot" w:pos="8640"/>
        </w:tabs>
        <w:spacing w:before="120" w:after="120"/>
        <w:ind w:firstLine="720"/>
        <w:jc w:val="both"/>
        <w:rPr>
          <w:rFonts w:ascii="Times New Roman" w:hAnsi="Times New Roman" w:cs="Times New Roman"/>
          <w:b/>
          <w:color w:val="auto"/>
          <w:sz w:val="28"/>
          <w:szCs w:val="28"/>
          <w:lang w:val="nl-NL"/>
        </w:rPr>
      </w:pPr>
      <w:r w:rsidRPr="000C0D08">
        <w:rPr>
          <w:rFonts w:ascii="Times New Roman" w:hAnsi="Times New Roman" w:cs="Times New Roman"/>
          <w:b/>
          <w:color w:val="auto"/>
          <w:sz w:val="28"/>
          <w:szCs w:val="28"/>
          <w:lang w:val="nl-NL"/>
        </w:rPr>
        <w:t>I. TỔ CHỨC THỰC HIỆN ĐÁNH GIÁ</w:t>
      </w:r>
    </w:p>
    <w:p w14:paraId="5E7EA9E4" w14:textId="77777777" w:rsidR="001E6C53" w:rsidRDefault="001E6C53" w:rsidP="00E82985">
      <w:pPr>
        <w:spacing w:before="120" w:after="120"/>
        <w:ind w:firstLine="720"/>
        <w:jc w:val="both"/>
        <w:rPr>
          <w:rFonts w:ascii="Times New Roman" w:hAnsi="Times New Roman" w:cs="Times New Roman"/>
          <w:b/>
          <w:bCs/>
          <w:color w:val="auto"/>
          <w:sz w:val="28"/>
          <w:szCs w:val="28"/>
          <w:lang w:val="en-US"/>
        </w:rPr>
      </w:pPr>
      <w:r w:rsidRPr="000C0D08">
        <w:rPr>
          <w:rFonts w:ascii="Times New Roman" w:hAnsi="Times New Roman" w:cs="Times New Roman"/>
          <w:b/>
          <w:bCs/>
          <w:color w:val="auto"/>
          <w:sz w:val="28"/>
          <w:szCs w:val="28"/>
          <w:lang w:val="nl-NL"/>
        </w:rPr>
        <w:t xml:space="preserve">1. </w:t>
      </w:r>
      <w:r w:rsidRPr="000C0D08">
        <w:rPr>
          <w:rFonts w:ascii="Times New Roman" w:hAnsi="Times New Roman" w:cs="Times New Roman"/>
          <w:b/>
          <w:bCs/>
          <w:color w:val="auto"/>
          <w:sz w:val="28"/>
          <w:szCs w:val="28"/>
        </w:rPr>
        <w:t>Bối cảnh xây dựng dự án, dự thảo văn bản quy phạm pháp luật</w:t>
      </w:r>
    </w:p>
    <w:p w14:paraId="54D7320E" w14:textId="77777777" w:rsidR="004D63D0" w:rsidRPr="004D63D0" w:rsidRDefault="004D63D0" w:rsidP="00E82985">
      <w:pPr>
        <w:spacing w:before="120" w:after="120"/>
        <w:ind w:firstLine="720"/>
        <w:jc w:val="both"/>
        <w:rPr>
          <w:rFonts w:ascii="Times New Roman" w:hAnsi="Times New Roman" w:cs="Times New Roman"/>
          <w:color w:val="auto"/>
          <w:sz w:val="28"/>
          <w:szCs w:val="28"/>
          <w:lang w:val="en-US"/>
        </w:rPr>
      </w:pPr>
      <w:r w:rsidRPr="004D63D0">
        <w:rPr>
          <w:rFonts w:ascii="Times New Roman" w:hAnsi="Times New Roman" w:cs="Times New Roman"/>
          <w:color w:val="auto"/>
          <w:sz w:val="28"/>
          <w:szCs w:val="28"/>
          <w:lang w:val="en-US"/>
        </w:rPr>
        <w:t>a) Bối cảnh quốc tế</w:t>
      </w:r>
    </w:p>
    <w:p w14:paraId="5EA81E6C" w14:textId="77777777" w:rsidR="004D63D0" w:rsidRPr="004D63D0" w:rsidRDefault="004D63D0" w:rsidP="00E82985">
      <w:pPr>
        <w:spacing w:before="120" w:after="120"/>
        <w:ind w:firstLine="720"/>
        <w:jc w:val="both"/>
        <w:rPr>
          <w:rFonts w:ascii="Times New Roman" w:hAnsi="Times New Roman" w:cs="Times New Roman"/>
          <w:color w:val="auto"/>
          <w:sz w:val="28"/>
          <w:szCs w:val="28"/>
          <w:lang w:val="en-US"/>
        </w:rPr>
      </w:pPr>
      <w:r w:rsidRPr="004D63D0">
        <w:rPr>
          <w:rFonts w:ascii="Times New Roman" w:hAnsi="Times New Roman" w:cs="Times New Roman"/>
          <w:color w:val="auto"/>
          <w:sz w:val="28"/>
          <w:szCs w:val="28"/>
          <w:lang w:val="en-US"/>
        </w:rPr>
        <w:t>Tình hình thế giới, khu vực diễn biến theo hướng nhanh, mạnh, phức tạp, khó lường, tác động nhiều chiều, toàn diện trên các lĩnh vực kinh tế, chính trị, xã hội, an ninh... Xu hướng phân tuyến, phân tách, cạnh tranh chiến lược nước lớn ngày càng gay gắt nhằm tăng cường tự chủ chiến lược, tranh thủ các lợi ích an ninh, phát triển và vị thế. Chính trị nội bộ của các nước lớn, các trung tâm quyền lực lớn, nhất là Mỹ, EU, Nhật Bản, Ấn Độ có nhiều biến động sâu sắc, tác động nhiều mặt đến quan hệ quốc tế trên bình diện toàn cầu.</w:t>
      </w:r>
    </w:p>
    <w:p w14:paraId="72A3FF2E" w14:textId="77777777" w:rsidR="004D63D0" w:rsidRPr="004D63D0" w:rsidRDefault="004D63D0" w:rsidP="00E82985">
      <w:pPr>
        <w:spacing w:before="120" w:after="120"/>
        <w:ind w:firstLine="720"/>
        <w:jc w:val="both"/>
        <w:rPr>
          <w:rFonts w:ascii="Times New Roman" w:hAnsi="Times New Roman" w:cs="Times New Roman"/>
          <w:color w:val="auto"/>
          <w:sz w:val="28"/>
          <w:szCs w:val="28"/>
          <w:lang w:val="en-US"/>
        </w:rPr>
      </w:pPr>
      <w:r w:rsidRPr="004D63D0">
        <w:rPr>
          <w:rFonts w:ascii="Times New Roman" w:hAnsi="Times New Roman" w:cs="Times New Roman"/>
          <w:color w:val="auto"/>
          <w:sz w:val="28"/>
          <w:szCs w:val="28"/>
          <w:lang w:val="en-US"/>
        </w:rPr>
        <w:t xml:space="preserve">Kinh tế thế giới tiếp tục phục hồi nhưng còn chậm, thiếu bền vững và không đồng đều. Khoa học công nghệ phát triển mạnh mẽ với nhiều bước đột phá lớn, khẳng định vai trò động lực chủ chốt thúc đẩy phát triển nhanh và bền vững. Nhiều xu thế mới, nhất là về trí tuệ nhân tạo (AI), chíp bán dẫn, chuyển đổi số, chuyển </w:t>
      </w:r>
      <w:r w:rsidRPr="004D63D0">
        <w:rPr>
          <w:rFonts w:ascii="Times New Roman" w:hAnsi="Times New Roman" w:cs="Times New Roman"/>
          <w:color w:val="auto"/>
          <w:sz w:val="28"/>
          <w:szCs w:val="28"/>
          <w:lang w:val="en-US"/>
        </w:rPr>
        <w:lastRenderedPageBreak/>
        <w:t xml:space="preserve">đổi xanh… định hình ngày càng rõ nét, được nhiều quốc gia lựa chọn, tăng cường đầu tư, nghiên cứu. Các nước đẩy nhanh việc thực thi, “pháp lý hóa” các tiêu chuẩn, tiêu chí mới, chưa có tiền lệ trong thương mại và đầu tư quốc tế, tác động trực tiếp đến các nước đang phát triển, đặt ra yêu cầu phải có sự điều chỉnh, thích ứng cả trong ngắn hạn và dài hạn. Tình hình thế giới và khu vực có những yếu tố thuận lợi và khó khăn đan xen, tác động đến phát triển kinh tế trong nước đòi hỏi việc tăng cường các nguồn lực trong nước. </w:t>
      </w:r>
    </w:p>
    <w:p w14:paraId="188181C6" w14:textId="77777777" w:rsidR="004D63D0" w:rsidRPr="004D63D0" w:rsidRDefault="004D63D0" w:rsidP="00E82985">
      <w:pPr>
        <w:spacing w:before="120" w:after="120"/>
        <w:ind w:firstLine="720"/>
        <w:jc w:val="both"/>
        <w:rPr>
          <w:rFonts w:ascii="Times New Roman" w:hAnsi="Times New Roman" w:cs="Times New Roman"/>
          <w:color w:val="auto"/>
          <w:sz w:val="28"/>
          <w:szCs w:val="28"/>
          <w:lang w:val="en-US"/>
        </w:rPr>
      </w:pPr>
      <w:r w:rsidRPr="004D63D0">
        <w:rPr>
          <w:rFonts w:ascii="Times New Roman" w:hAnsi="Times New Roman" w:cs="Times New Roman"/>
          <w:color w:val="auto"/>
          <w:sz w:val="28"/>
          <w:szCs w:val="28"/>
          <w:lang w:val="en-US"/>
        </w:rPr>
        <w:t>b) Bối  cảnh trong nước</w:t>
      </w:r>
    </w:p>
    <w:p w14:paraId="3B5C385C" w14:textId="77777777" w:rsidR="004D63D0" w:rsidRPr="004D63D0" w:rsidRDefault="004D63D0" w:rsidP="00E82985">
      <w:pPr>
        <w:spacing w:before="120" w:after="120"/>
        <w:ind w:firstLine="720"/>
        <w:jc w:val="both"/>
        <w:rPr>
          <w:rFonts w:ascii="Times New Roman" w:hAnsi="Times New Roman" w:cs="Times New Roman"/>
          <w:color w:val="auto"/>
          <w:sz w:val="28"/>
          <w:szCs w:val="28"/>
          <w:lang w:val="en-US"/>
        </w:rPr>
      </w:pPr>
      <w:r w:rsidRPr="004D63D0">
        <w:rPr>
          <w:rFonts w:ascii="Times New Roman" w:hAnsi="Times New Roman" w:cs="Times New Roman"/>
          <w:color w:val="auto"/>
          <w:sz w:val="28"/>
          <w:szCs w:val="28"/>
          <w:lang w:val="en-US"/>
        </w:rPr>
        <w:t xml:space="preserve">Nền kinh tế Việt Nam cơ bản ổn định, tăng trưởng được ưu tiên thúc đẩy mạnh mẽ, lạm phát được kiểm soát phù hợp, các cân đối lớn được bảo đảm, niềm tin của người dân, doanh nghiệp, nhà đầu tư được củng cố. Các tổ chức quốc tế tiếp tục đánh giá cao sự phát triển và triển vọng tăng trưởng kinh tế của Việt Nam. Công tác hoàn thiện thể chế, pháp luật được đẩy mạnh; tập trung rà soát, cắt giảm, cải cách thủ tục hành chính, cải thiện môi trường đầu tư kinh doanh. Nhiều dự án trọng điểm, quan trọng quốc gia được đưa vào khai thác. An sinh xã hội, đời sống vật chất, tinh thần người dân không ngừng được nâng lên. Quốc phòng, an ninh, ổn định chính trị - xã hội được giữ vững, trật tự an toàn xã hội cơ bản được bảo đảm; các hoạt động đối ngoại, ngoại giao kinh tế, đối ngoại của Lãnh đạo cấp cao tiếp tục được đẩy mạnh với nhiều kết quả rõ nét, vị thế, uy tín của Việt Nam tiếp tục được nâng lên, mở ra cơ hội phát triển mới cho đất nước. Tuy nhiên, nhiệm vụ và yêu cầu phát triển kinh tế - xã hội đặt ra ngày càng nặng nề, thách thức hơn. Nền kinh tế khát vốn nhưng khó hấp thụ vốn. Thị trường bất động sản, chứng khoán, trái phiếu doanh nghiệp còn khó khăn, tiềm ẩn nhiều rủi ro. Thu ngân sách nhà nước giảm; giải ngân vốn đầu tư công có chuyển biến tăng cả về tổng giá trị và tỷ lệ giải ngân nhưng vẫn chậm so với yêu cầu. </w:t>
      </w:r>
    </w:p>
    <w:p w14:paraId="5BEAFA6F" w14:textId="77777777" w:rsidR="004D63D0" w:rsidRPr="004D63D0" w:rsidRDefault="004D63D0" w:rsidP="00E82985">
      <w:pPr>
        <w:spacing w:before="120" w:after="120"/>
        <w:ind w:firstLine="720"/>
        <w:jc w:val="both"/>
        <w:rPr>
          <w:rFonts w:ascii="Times New Roman" w:hAnsi="Times New Roman" w:cs="Times New Roman"/>
          <w:color w:val="auto"/>
          <w:sz w:val="28"/>
          <w:szCs w:val="28"/>
          <w:lang w:val="en-US"/>
        </w:rPr>
      </w:pPr>
      <w:r w:rsidRPr="004D63D0">
        <w:rPr>
          <w:rFonts w:ascii="Times New Roman" w:hAnsi="Times New Roman" w:cs="Times New Roman"/>
          <w:color w:val="auto"/>
          <w:sz w:val="28"/>
          <w:szCs w:val="28"/>
          <w:lang w:val="en-US"/>
        </w:rPr>
        <w:t xml:space="preserve">Bối cảnh thế giới đang có những thay đổi mang tính thời đại, đất nước bước vào kỷ nguyên mới - kỷ nguyên vươn mình để phát triển bứt phá, giàu mạnh, hùng cường dưới sự lãnh đạo của Đảng; thực hiện cuộc cách mạng về tinh gọn tổ chức bộ máy, phát triển khoa học, công nghệ, đổi mới sáng tạo và chuyển đổi số; phát triển kinh tế tư nhân và phấn đấu đạt mục tiêu tăng trưởng “hai con số” trong giai đoạn mới. Thực hiện Nghị quyết số 27-NQ/TW ngày 09/11/2022 của Ban chấp hành Trung ương Đảng về tiếp tục xây dựng và hoàn thiện Nhà nước pháp quyền xã hội chủ nghĩa Việt Nam trong giai đoạn mới, Chính phủ, Thủ tướng Chính phủ, các Bộ và cơ quan ngang Bộ đã chỉ đạo quyết liệt, hoàn thành khối lượng nhiệm vụ xây dựng pháp luật lớn. Đặc biệt, từ sau Hội nghị Trung ương 10 Khóa XIII, Ban Chấp hành Trung ương Đảng, Bộ Chính trị, Ban Bí thư, Quốc hội, Chính phủ đã có nhiều chỉ đạo chiến lược, quan trọng về công tác xây dựng và hoàn thiện thể chế, nhằm tháo gỡ các “điểm nghẽn”, khơi thông nguồn lực, thúc đẩy khoa học và công nghệ, đổi mới sáng tạo, thực hiện cuộc cách mạng về sắp xếp, tinh gọn tổ chức, bộ máy của hệ thống chính trị, góp phần hoàn thành thắng lợi các mục tiêu, nhiệm vụ phát triển kinh tế - xã hội của đất nước. </w:t>
      </w:r>
    </w:p>
    <w:p w14:paraId="479C6543" w14:textId="60966C6F" w:rsidR="004D63D0" w:rsidRPr="004D63D0" w:rsidRDefault="004D63D0" w:rsidP="00E82985">
      <w:pPr>
        <w:spacing w:before="120" w:after="120"/>
        <w:ind w:firstLine="720"/>
        <w:jc w:val="both"/>
        <w:rPr>
          <w:rFonts w:ascii="Times New Roman" w:hAnsi="Times New Roman" w:cs="Times New Roman"/>
          <w:color w:val="auto"/>
          <w:sz w:val="28"/>
          <w:szCs w:val="28"/>
          <w:lang w:val="en-US"/>
        </w:rPr>
      </w:pPr>
      <w:r w:rsidRPr="004D63D0">
        <w:rPr>
          <w:rFonts w:ascii="Times New Roman" w:hAnsi="Times New Roman" w:cs="Times New Roman"/>
          <w:color w:val="auto"/>
          <w:sz w:val="28"/>
          <w:szCs w:val="28"/>
          <w:lang w:val="en-US"/>
        </w:rPr>
        <w:t xml:space="preserve">Đảng ta xác định “Đại hội XIV là đại hội đánh dấu thời điểm đất nước bước vào kỷ nguyên mới - Kỷ nguyên vươn mình của dân tộc”; trong đó, Bộ Chính trị </w:t>
      </w:r>
      <w:r w:rsidRPr="004D63D0">
        <w:rPr>
          <w:rFonts w:ascii="Times New Roman" w:hAnsi="Times New Roman" w:cs="Times New Roman"/>
          <w:color w:val="auto"/>
          <w:sz w:val="28"/>
          <w:szCs w:val="28"/>
          <w:lang w:val="en-US"/>
        </w:rPr>
        <w:lastRenderedPageBreak/>
        <w:t>xác định công tác xây dựng và thi hành pháp luật phải mở đường, khơi thông mọi nguồn lực, đưa thể chế, pháp luật trở thành lợi thế cạnh tranh, nền tảng vững chắc, động lực mạnh mẽ cho phát triển; là “đột phá của đột phá” trong hoàn thiện thể chế phát triển đất nước trong kỷ nguyên mới, một nhiệm vụ trọng tâm của tiến trình xây dựng và hoàn thiện Nhà nước pháp quyền xã hội chủ nghĩa Việt Nam của Nhân dân, do Nhân dân và vì Nhân dân, dưới sự lãnh đạo của Đảng.</w:t>
      </w:r>
    </w:p>
    <w:p w14:paraId="3C487C40" w14:textId="77777777" w:rsidR="001E6C53" w:rsidRDefault="001E6C53" w:rsidP="00E82985">
      <w:pPr>
        <w:spacing w:before="120" w:after="120"/>
        <w:ind w:firstLine="720"/>
        <w:jc w:val="both"/>
        <w:rPr>
          <w:rFonts w:ascii="Times New Roman" w:hAnsi="Times New Roman" w:cs="Times New Roman"/>
          <w:b/>
          <w:color w:val="auto"/>
          <w:sz w:val="28"/>
          <w:szCs w:val="28"/>
          <w:lang w:val="nl-NL"/>
        </w:rPr>
      </w:pPr>
      <w:r w:rsidRPr="000C0D08">
        <w:rPr>
          <w:rFonts w:ascii="Times New Roman" w:hAnsi="Times New Roman" w:cs="Times New Roman"/>
          <w:b/>
          <w:color w:val="auto"/>
          <w:sz w:val="28"/>
          <w:szCs w:val="28"/>
          <w:lang w:val="nl-NL"/>
        </w:rPr>
        <w:t>2. Mục đích, yêu cầu đánh giá</w:t>
      </w:r>
    </w:p>
    <w:p w14:paraId="3C1DF5AB" w14:textId="09CFF148" w:rsidR="002E78B2" w:rsidRPr="002E78B2" w:rsidRDefault="002E78B2" w:rsidP="00E82985">
      <w:pPr>
        <w:spacing w:before="120" w:after="120"/>
        <w:ind w:firstLine="720"/>
        <w:jc w:val="both"/>
        <w:rPr>
          <w:rFonts w:ascii="Times New Roman" w:hAnsi="Times New Roman" w:cs="Times New Roman"/>
          <w:bCs/>
          <w:color w:val="auto"/>
          <w:sz w:val="28"/>
          <w:szCs w:val="28"/>
          <w:lang w:val="nl-NL"/>
        </w:rPr>
      </w:pPr>
      <w:r w:rsidRPr="002E78B2">
        <w:rPr>
          <w:rFonts w:ascii="Times New Roman" w:hAnsi="Times New Roman" w:cs="Times New Roman"/>
          <w:bCs/>
          <w:color w:val="auto"/>
          <w:sz w:val="28"/>
          <w:szCs w:val="28"/>
          <w:lang w:val="nl-NL"/>
        </w:rPr>
        <w:t xml:space="preserve">- Căn cứ quy định tại Nghị định số 63/2010/NĐ-CP ngày 08/6/2010 của Chính phủ về kiểm soát thủ tục hành chính, Nghị định số 48/2013/NĐCP ngày 14/5/2013 sửa đổi, bổ sung một số điều của các Nghị định liên quan đến kiểm soát thủ tục hành chính và Thông tư số 03/2022/TT-BTP ngày 10/02/2022 của Bộ trưởng Bộ Tư pháp hướng dẫn việc đánh giá tác động của thủ tục hành chính trong lập đề nghị xây dựng văn bản quy phạm pháp luật và soạn thảo dự án, dự thảo văn bản quy phạm pháp luật để thực hiện rà soát, đánh giá về sự cần thiết, tính hợp lý, tính hợp pháp của </w:t>
      </w:r>
      <w:r w:rsidR="00C47798">
        <w:rPr>
          <w:rFonts w:ascii="Times New Roman" w:hAnsi="Times New Roman" w:cs="Times New Roman"/>
          <w:bCs/>
          <w:color w:val="auto"/>
          <w:sz w:val="28"/>
          <w:szCs w:val="28"/>
          <w:lang w:val="nl-NL"/>
        </w:rPr>
        <w:t>thủ tục hành chính (</w:t>
      </w:r>
      <w:r w:rsidRPr="002E78B2">
        <w:rPr>
          <w:rFonts w:ascii="Times New Roman" w:hAnsi="Times New Roman" w:cs="Times New Roman"/>
          <w:bCs/>
          <w:color w:val="auto"/>
          <w:sz w:val="28"/>
          <w:szCs w:val="28"/>
          <w:lang w:val="nl-NL"/>
        </w:rPr>
        <w:t>TTHC</w:t>
      </w:r>
      <w:r w:rsidR="00C47798">
        <w:rPr>
          <w:rFonts w:ascii="Times New Roman" w:hAnsi="Times New Roman" w:cs="Times New Roman"/>
          <w:bCs/>
          <w:color w:val="auto"/>
          <w:sz w:val="28"/>
          <w:szCs w:val="28"/>
          <w:lang w:val="nl-NL"/>
        </w:rPr>
        <w:t>)</w:t>
      </w:r>
      <w:r w:rsidR="006347E8">
        <w:rPr>
          <w:rFonts w:ascii="Times New Roman" w:hAnsi="Times New Roman" w:cs="Times New Roman"/>
          <w:bCs/>
          <w:color w:val="auto"/>
          <w:sz w:val="28"/>
          <w:szCs w:val="28"/>
          <w:lang w:val="nl-NL"/>
        </w:rPr>
        <w:t xml:space="preserve">, </w:t>
      </w:r>
      <w:r w:rsidRPr="002E78B2">
        <w:rPr>
          <w:rFonts w:ascii="Times New Roman" w:hAnsi="Times New Roman" w:cs="Times New Roman"/>
          <w:bCs/>
          <w:color w:val="auto"/>
          <w:sz w:val="28"/>
          <w:szCs w:val="28"/>
          <w:lang w:val="nl-NL"/>
        </w:rPr>
        <w:t>tính các chi phí mà cá nhân, tổ chức phải bỏ ra khi thực hiện TTHC để cân nhắc, lựa chọn phương án, giải pháp tối ưu cho việc ban hành mới hoặc sửa đổi, bổ sung TTHC.</w:t>
      </w:r>
    </w:p>
    <w:p w14:paraId="64666E72" w14:textId="6EE98B7D" w:rsidR="002E78B2" w:rsidRPr="002E78B2" w:rsidRDefault="002E78B2" w:rsidP="00E82985">
      <w:pPr>
        <w:spacing w:before="120" w:after="120"/>
        <w:ind w:firstLine="720"/>
        <w:jc w:val="both"/>
        <w:rPr>
          <w:rFonts w:ascii="Times New Roman" w:hAnsi="Times New Roman" w:cs="Times New Roman"/>
          <w:bCs/>
          <w:color w:val="auto"/>
          <w:sz w:val="28"/>
          <w:szCs w:val="28"/>
          <w:lang w:val="nl-NL"/>
        </w:rPr>
      </w:pPr>
      <w:r w:rsidRPr="002E78B2">
        <w:rPr>
          <w:rFonts w:ascii="Times New Roman" w:hAnsi="Times New Roman" w:cs="Times New Roman"/>
          <w:bCs/>
          <w:color w:val="auto"/>
          <w:sz w:val="28"/>
          <w:szCs w:val="28"/>
          <w:lang w:val="nl-NL"/>
        </w:rPr>
        <w:t xml:space="preserve">- Rà soát nội dung dự án Luật, xác định các nội dung phân quyền, phân cấp trong </w:t>
      </w:r>
      <w:r w:rsidR="00FA6871" w:rsidRPr="000C0D08">
        <w:rPr>
          <w:rFonts w:ascii="Times New Roman" w:hAnsi="Times New Roman" w:cs="Times New Roman"/>
          <w:color w:val="auto"/>
          <w:sz w:val="28"/>
          <w:szCs w:val="28"/>
        </w:rPr>
        <w:t>dự án</w:t>
      </w:r>
      <w:r w:rsidR="00FA6871">
        <w:rPr>
          <w:rFonts w:ascii="Times New Roman" w:hAnsi="Times New Roman" w:cs="Times New Roman"/>
          <w:color w:val="auto"/>
          <w:sz w:val="28"/>
          <w:szCs w:val="28"/>
          <w:lang w:val="en-US"/>
        </w:rPr>
        <w:t xml:space="preserve"> Luật sửa đổi, bổ sung một số điều của các Luật trong lĩnh vực nông nghiệp và môi trường</w:t>
      </w:r>
      <w:r w:rsidRPr="002E78B2">
        <w:rPr>
          <w:rFonts w:ascii="Times New Roman" w:hAnsi="Times New Roman" w:cs="Times New Roman"/>
          <w:bCs/>
          <w:color w:val="auto"/>
          <w:sz w:val="28"/>
          <w:szCs w:val="28"/>
          <w:lang w:val="nl-NL"/>
        </w:rPr>
        <w:t>. Việc phân quyền, phân cấp phải bảo đảm rõ chủ thể, nội dung, phạm vi nhiệm vụ, quyền hạn, công khai theo quy định của Hiến pháp và pháp luật.</w:t>
      </w:r>
    </w:p>
    <w:p w14:paraId="48A7F6A3" w14:textId="77777777" w:rsidR="002E78B2" w:rsidRPr="002E78B2" w:rsidRDefault="002E78B2" w:rsidP="00E82985">
      <w:pPr>
        <w:spacing w:before="120" w:after="120"/>
        <w:ind w:firstLine="720"/>
        <w:jc w:val="both"/>
        <w:rPr>
          <w:rFonts w:ascii="Times New Roman" w:hAnsi="Times New Roman" w:cs="Times New Roman"/>
          <w:bCs/>
          <w:color w:val="auto"/>
          <w:sz w:val="28"/>
          <w:szCs w:val="28"/>
          <w:lang w:val="nl-NL"/>
        </w:rPr>
      </w:pPr>
      <w:r w:rsidRPr="002E78B2">
        <w:rPr>
          <w:rFonts w:ascii="Times New Roman" w:hAnsi="Times New Roman" w:cs="Times New Roman"/>
          <w:bCs/>
          <w:color w:val="auto"/>
          <w:sz w:val="28"/>
          <w:szCs w:val="28"/>
          <w:lang w:val="nl-NL"/>
        </w:rPr>
        <w:t>- Rà soát nội dung dự án Luật, xác định các nội dung liên quan đến việc ứng dụng, thúc đẩy phát triển khoa học, công nghệ, đổi mới sáng tạo và chuyển đổi số để đáp ứng yêu cầu của Nghị quyết 57-NQ/TW ngày 22/12/2024 của Bộ Chính trị về đột phá phát triển khoa học, công nghệ, đổi mới sáng tạo và chuyển đổi số quốc gia.</w:t>
      </w:r>
    </w:p>
    <w:p w14:paraId="747079B4" w14:textId="6EADA247" w:rsidR="00E40EA8" w:rsidRPr="002E78B2" w:rsidRDefault="002E78B2" w:rsidP="00E82985">
      <w:pPr>
        <w:spacing w:before="120" w:after="120"/>
        <w:ind w:firstLine="720"/>
        <w:jc w:val="both"/>
        <w:rPr>
          <w:rFonts w:ascii="Times New Roman" w:hAnsi="Times New Roman" w:cs="Times New Roman"/>
          <w:bCs/>
          <w:color w:val="auto"/>
          <w:sz w:val="28"/>
          <w:szCs w:val="28"/>
          <w:lang w:val="nl-NL"/>
        </w:rPr>
      </w:pPr>
      <w:r w:rsidRPr="002E78B2">
        <w:rPr>
          <w:rFonts w:ascii="Times New Roman" w:hAnsi="Times New Roman" w:cs="Times New Roman"/>
          <w:bCs/>
          <w:color w:val="auto"/>
          <w:sz w:val="28"/>
          <w:szCs w:val="28"/>
          <w:lang w:val="nl-NL"/>
        </w:rPr>
        <w:t>- Rà soát nội dung dự án Luật, xác định các nội dung liên quan đến vấn đề bình đẳng giới, thực hiện chính sách dân tộc, trên cơ sở đó đánh giá, xem xét yêu cầu về nội dung và trình tự, thủ tục quy định tại Điều 21 Luật Bình đẳng giới, Luật Ban hành văn bản quy phạm pháp luật và các văn bản pháp luật liên quan về lồng ghép vấn đề bình đẳng giới trong xây dựng văn bản quy phạm pháp luật.</w:t>
      </w:r>
    </w:p>
    <w:p w14:paraId="43D376B8" w14:textId="77777777" w:rsidR="001E6C53" w:rsidRPr="000C0D08" w:rsidRDefault="001E6C53" w:rsidP="00E82985">
      <w:pPr>
        <w:tabs>
          <w:tab w:val="right" w:leader="dot" w:pos="8640"/>
        </w:tabs>
        <w:spacing w:before="120" w:after="120"/>
        <w:ind w:firstLine="720"/>
        <w:jc w:val="both"/>
        <w:rPr>
          <w:rFonts w:ascii="Times New Roman" w:hAnsi="Times New Roman" w:cs="Times New Roman"/>
          <w:b/>
          <w:color w:val="auto"/>
          <w:sz w:val="28"/>
          <w:szCs w:val="28"/>
          <w:lang w:val="nl-NL"/>
        </w:rPr>
      </w:pPr>
      <w:r w:rsidRPr="000C0D08">
        <w:rPr>
          <w:rFonts w:ascii="Times New Roman" w:hAnsi="Times New Roman" w:cs="Times New Roman"/>
          <w:b/>
          <w:color w:val="auto"/>
          <w:sz w:val="28"/>
          <w:szCs w:val="28"/>
          <w:lang w:val="nl-NL"/>
        </w:rPr>
        <w:t xml:space="preserve">II. KẾT QUẢ </w:t>
      </w:r>
      <w:r w:rsidR="005F63A1" w:rsidRPr="000C0D08">
        <w:rPr>
          <w:rFonts w:ascii="Times New Roman" w:hAnsi="Times New Roman" w:cs="Times New Roman"/>
          <w:b/>
          <w:color w:val="auto"/>
          <w:sz w:val="28"/>
          <w:szCs w:val="28"/>
          <w:lang w:val="nl-NL"/>
        </w:rPr>
        <w:t>ĐÁNH GIÁ</w:t>
      </w:r>
      <w:r w:rsidRPr="000C0D08">
        <w:rPr>
          <w:rFonts w:ascii="Times New Roman" w:hAnsi="Times New Roman" w:cs="Times New Roman"/>
          <w:b/>
          <w:color w:val="auto"/>
          <w:sz w:val="28"/>
          <w:szCs w:val="28"/>
          <w:lang w:val="nl-NL"/>
        </w:rPr>
        <w:t xml:space="preserve"> </w:t>
      </w:r>
    </w:p>
    <w:p w14:paraId="11820D5D" w14:textId="77777777" w:rsidR="006F2CB8" w:rsidRPr="00F853B8" w:rsidRDefault="006F2CB8" w:rsidP="006F2CB8">
      <w:pPr>
        <w:numPr>
          <w:ilvl w:val="0"/>
          <w:numId w:val="46"/>
        </w:numPr>
        <w:tabs>
          <w:tab w:val="left" w:pos="851"/>
          <w:tab w:val="left" w:pos="993"/>
        </w:tabs>
        <w:spacing w:before="120" w:after="120"/>
        <w:ind w:left="0" w:firstLine="720"/>
        <w:jc w:val="both"/>
        <w:rPr>
          <w:rFonts w:ascii="Times New Roman" w:hAnsi="Times New Roman" w:cs="Times New Roman"/>
          <w:b/>
          <w:bCs/>
          <w:color w:val="auto"/>
          <w:sz w:val="28"/>
          <w:szCs w:val="28"/>
        </w:rPr>
      </w:pPr>
      <w:r w:rsidRPr="00F853B8">
        <w:rPr>
          <w:rFonts w:ascii="Times New Roman" w:hAnsi="Times New Roman" w:cs="Times New Roman"/>
          <w:b/>
          <w:bCs/>
          <w:color w:val="auto"/>
          <w:sz w:val="28"/>
          <w:szCs w:val="28"/>
        </w:rPr>
        <w:t>Đánh giá thủ tục hành chính (nếu</w:t>
      </w:r>
      <w:r w:rsidRPr="00F853B8">
        <w:rPr>
          <w:rFonts w:ascii="Times New Roman" w:hAnsi="Times New Roman" w:cs="Times New Roman"/>
          <w:b/>
          <w:bCs/>
          <w:color w:val="auto"/>
          <w:sz w:val="28"/>
          <w:szCs w:val="28"/>
          <w:lang w:val="nl-NL"/>
        </w:rPr>
        <w:t xml:space="preserve"> trong dự thảo văn bản </w:t>
      </w:r>
      <w:r w:rsidRPr="00F853B8">
        <w:rPr>
          <w:rFonts w:ascii="Times New Roman" w:hAnsi="Times New Roman" w:cs="Times New Roman"/>
          <w:b/>
          <w:bCs/>
          <w:color w:val="auto"/>
          <w:sz w:val="28"/>
          <w:szCs w:val="28"/>
        </w:rPr>
        <w:t>có</w:t>
      </w:r>
      <w:r w:rsidRPr="00F853B8">
        <w:rPr>
          <w:rFonts w:ascii="Times New Roman" w:hAnsi="Times New Roman" w:cs="Times New Roman"/>
          <w:b/>
          <w:bCs/>
          <w:color w:val="auto"/>
          <w:sz w:val="28"/>
          <w:szCs w:val="28"/>
          <w:lang w:val="nl-NL"/>
        </w:rPr>
        <w:t xml:space="preserve"> quy định thủ tục hành chính</w:t>
      </w:r>
      <w:r w:rsidRPr="00F853B8">
        <w:rPr>
          <w:rFonts w:ascii="Times New Roman" w:hAnsi="Times New Roman" w:cs="Times New Roman"/>
          <w:b/>
          <w:bCs/>
          <w:color w:val="auto"/>
          <w:sz w:val="28"/>
          <w:szCs w:val="28"/>
        </w:rPr>
        <w:t>)</w:t>
      </w:r>
    </w:p>
    <w:p w14:paraId="454771C4" w14:textId="6BBF8BC9" w:rsidR="006F2CB8" w:rsidRPr="00F853B8" w:rsidRDefault="006F2CB8" w:rsidP="006F2CB8">
      <w:pPr>
        <w:spacing w:before="120" w:after="120"/>
        <w:ind w:firstLine="720"/>
        <w:jc w:val="both"/>
        <w:rPr>
          <w:rFonts w:ascii="Times New Roman" w:hAnsi="Times New Roman" w:cs="Times New Roman"/>
          <w:color w:val="auto"/>
          <w:sz w:val="28"/>
          <w:szCs w:val="28"/>
          <w:lang w:val="en-US"/>
        </w:rPr>
      </w:pPr>
      <w:r w:rsidRPr="00F853B8">
        <w:rPr>
          <w:rFonts w:ascii="Times New Roman" w:hAnsi="Times New Roman" w:cs="Times New Roman"/>
          <w:color w:val="auto"/>
          <w:sz w:val="28"/>
          <w:szCs w:val="28"/>
          <w:lang w:val="en-US"/>
        </w:rPr>
        <w:t xml:space="preserve">Dự thảo Luật được xây dựng theo hướng </w:t>
      </w:r>
      <w:r w:rsidRPr="00F853B8">
        <w:rPr>
          <w:rFonts w:ascii="Times New Roman" w:hAnsi="Times New Roman" w:cs="Times New Roman"/>
          <w:color w:val="auto"/>
          <w:sz w:val="28"/>
          <w:szCs w:val="28"/>
        </w:rPr>
        <w:t>tập trung luật hoá các nội dung, quy định liên quan đến sắp xếp tổ chức bộ máy hành chính, phân quyền, phân cấp khi tổ chức chính quyền địa phương hai cấp</w:t>
      </w:r>
      <w:r w:rsidRPr="00F853B8">
        <w:rPr>
          <w:rFonts w:ascii="Times New Roman" w:hAnsi="Times New Roman" w:cs="Times New Roman"/>
          <w:color w:val="auto"/>
          <w:sz w:val="28"/>
          <w:szCs w:val="28"/>
          <w:lang w:val="en-US"/>
        </w:rPr>
        <w:t xml:space="preserve">, gắn với </w:t>
      </w:r>
      <w:r w:rsidRPr="00F853B8">
        <w:rPr>
          <w:rFonts w:ascii="Times New Roman" w:hAnsi="Times New Roman" w:cs="Times New Roman"/>
          <w:color w:val="auto"/>
          <w:sz w:val="28"/>
          <w:szCs w:val="28"/>
        </w:rPr>
        <w:t>cắt giảm điều kiện đầu tư, kinh doanh</w:t>
      </w:r>
      <w:r w:rsidRPr="00F853B8">
        <w:rPr>
          <w:rFonts w:ascii="Times New Roman" w:hAnsi="Times New Roman" w:cs="Times New Roman"/>
          <w:color w:val="auto"/>
          <w:sz w:val="28"/>
          <w:szCs w:val="28"/>
          <w:lang w:val="en-US"/>
        </w:rPr>
        <w:t xml:space="preserve"> và giải quyết một số “vướng mắc” có tính cấp bách. Dự thảo Luật không quy định mới thủ tục hành chính; chi tiết thủ tục hành chính </w:t>
      </w:r>
      <w:r w:rsidR="000C45E7">
        <w:rPr>
          <w:rFonts w:ascii="Times New Roman" w:hAnsi="Times New Roman" w:cs="Times New Roman"/>
          <w:color w:val="auto"/>
          <w:sz w:val="28"/>
          <w:szCs w:val="28"/>
          <w:lang w:val="en-US"/>
        </w:rPr>
        <w:t xml:space="preserve">chủ yếu </w:t>
      </w:r>
      <w:r w:rsidRPr="00F853B8">
        <w:rPr>
          <w:rFonts w:ascii="Times New Roman" w:hAnsi="Times New Roman" w:cs="Times New Roman"/>
          <w:color w:val="auto"/>
          <w:sz w:val="28"/>
          <w:szCs w:val="28"/>
          <w:lang w:val="en-US"/>
        </w:rPr>
        <w:t>được quy định tại các văn bản dưới luật. Theo đó, số lượng thủ tục hành chính cụ thể như sau:</w:t>
      </w:r>
    </w:p>
    <w:p w14:paraId="60E442E5" w14:textId="77777777" w:rsidR="006F2CB8" w:rsidRPr="000C45E7" w:rsidRDefault="006F2CB8" w:rsidP="00265D26">
      <w:pPr>
        <w:spacing w:before="240" w:after="240" w:line="340" w:lineRule="exact"/>
        <w:ind w:firstLine="720"/>
        <w:jc w:val="both"/>
        <w:rPr>
          <w:rFonts w:ascii="Times New Roman" w:hAnsi="Times New Roman" w:cs="Times New Roman"/>
          <w:color w:val="auto"/>
          <w:sz w:val="28"/>
          <w:szCs w:val="28"/>
          <w:lang w:val="en-US"/>
        </w:rPr>
      </w:pPr>
      <w:r w:rsidRPr="00264252">
        <w:rPr>
          <w:rFonts w:ascii="Times New Roman" w:hAnsi="Times New Roman" w:cs="Times New Roman"/>
          <w:b/>
          <w:bCs/>
          <w:color w:val="auto"/>
          <w:sz w:val="28"/>
          <w:szCs w:val="28"/>
          <w:lang w:val="en-US"/>
        </w:rPr>
        <w:lastRenderedPageBreak/>
        <w:t xml:space="preserve">- Thủ tục hành chính dự kiến ban hành mới: </w:t>
      </w:r>
      <w:r w:rsidRPr="000C45E7">
        <w:rPr>
          <w:rFonts w:ascii="Times New Roman" w:hAnsi="Times New Roman" w:cs="Times New Roman"/>
          <w:color w:val="auto"/>
          <w:sz w:val="28"/>
          <w:szCs w:val="28"/>
          <w:lang w:val="en-US"/>
        </w:rPr>
        <w:t>Không có</w:t>
      </w:r>
    </w:p>
    <w:p w14:paraId="2FE72B1A" w14:textId="5B669E2B" w:rsidR="006F2CB8" w:rsidRPr="000C45E7" w:rsidRDefault="006F2CB8" w:rsidP="00265D26">
      <w:pPr>
        <w:spacing w:before="240" w:after="240" w:line="340" w:lineRule="exact"/>
        <w:ind w:firstLine="720"/>
        <w:jc w:val="both"/>
        <w:rPr>
          <w:rFonts w:ascii="Times New Roman" w:hAnsi="Times New Roman" w:cs="Times New Roman"/>
          <w:color w:val="auto"/>
          <w:sz w:val="28"/>
          <w:szCs w:val="28"/>
          <w:lang w:val="en-US"/>
        </w:rPr>
      </w:pPr>
      <w:r w:rsidRPr="004D62D0">
        <w:rPr>
          <w:rFonts w:ascii="Times New Roman Bold" w:hAnsi="Times New Roman Bold" w:cs="Times New Roman"/>
          <w:b/>
          <w:bCs/>
          <w:color w:val="auto"/>
          <w:spacing w:val="-8"/>
          <w:sz w:val="28"/>
          <w:szCs w:val="28"/>
          <w:lang w:val="en-US"/>
        </w:rPr>
        <w:t xml:space="preserve">- Thủ tục hành chính hiện hành được sửa đổi, bổ sung: </w:t>
      </w:r>
      <w:r w:rsidRPr="00E56F10">
        <w:rPr>
          <w:rFonts w:ascii="Times New Roman" w:hAnsi="Times New Roman" w:cs="Times New Roman"/>
          <w:color w:val="auto"/>
          <w:sz w:val="28"/>
          <w:szCs w:val="28"/>
          <w:lang w:val="en-US"/>
        </w:rPr>
        <w:t>1</w:t>
      </w:r>
      <w:r w:rsidR="00B1370B" w:rsidRPr="00E56F10">
        <w:rPr>
          <w:rFonts w:ascii="Times New Roman" w:hAnsi="Times New Roman" w:cs="Times New Roman"/>
          <w:color w:val="auto"/>
          <w:sz w:val="28"/>
          <w:szCs w:val="28"/>
          <w:lang w:val="en-US"/>
        </w:rPr>
        <w:t>2</w:t>
      </w:r>
      <w:r w:rsidRPr="00E56F10">
        <w:rPr>
          <w:rFonts w:ascii="Times New Roman" w:hAnsi="Times New Roman" w:cs="Times New Roman"/>
          <w:color w:val="auto"/>
          <w:sz w:val="28"/>
          <w:szCs w:val="28"/>
          <w:lang w:val="en-US"/>
        </w:rPr>
        <w:t xml:space="preserve"> TTHC, bao</w:t>
      </w:r>
      <w:r w:rsidRPr="000C45E7">
        <w:rPr>
          <w:rFonts w:ascii="Times New Roman" w:hAnsi="Times New Roman" w:cs="Times New Roman"/>
          <w:color w:val="auto"/>
          <w:sz w:val="28"/>
          <w:szCs w:val="28"/>
          <w:lang w:val="en-US"/>
        </w:rPr>
        <w:t xml:space="preserve"> gồm:</w:t>
      </w:r>
    </w:p>
    <w:p w14:paraId="56012F35" w14:textId="77777777" w:rsidR="009D6E1A" w:rsidRPr="003A2414" w:rsidRDefault="009D6E1A" w:rsidP="00265D26">
      <w:pPr>
        <w:spacing w:before="240" w:after="240" w:line="340" w:lineRule="exact"/>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(1) Trao đổi nguồn gen giống vật nuôi quý, hiếm (sửa đổi thẩm quyền chấp thuận từ Thủ tướng Chính </w:t>
      </w:r>
      <w:r w:rsidRPr="003A2414">
        <w:rPr>
          <w:rFonts w:ascii="Times New Roman" w:hAnsi="Times New Roman" w:cs="Times New Roman"/>
          <w:color w:val="auto"/>
          <w:sz w:val="28"/>
          <w:szCs w:val="28"/>
          <w:lang w:val="en-US"/>
        </w:rPr>
        <w:t>phủ cho Bộ trưởng Bộ Nông nghiệp và Môi trường).</w:t>
      </w:r>
    </w:p>
    <w:p w14:paraId="067CF10E" w14:textId="77777777" w:rsidR="009D6E1A" w:rsidRPr="003A2414" w:rsidRDefault="009D6E1A" w:rsidP="00265D26">
      <w:pPr>
        <w:spacing w:before="240" w:after="240" w:line="340" w:lineRule="exact"/>
        <w:ind w:firstLine="720"/>
        <w:jc w:val="both"/>
        <w:rPr>
          <w:rFonts w:ascii="Times New Roman" w:hAnsi="Times New Roman" w:cs="Times New Roman"/>
          <w:color w:val="auto"/>
          <w:sz w:val="28"/>
          <w:szCs w:val="28"/>
          <w:lang w:val="en-US"/>
        </w:rPr>
      </w:pPr>
      <w:r w:rsidRPr="003A2414">
        <w:rPr>
          <w:rFonts w:ascii="Times New Roman" w:hAnsi="Times New Roman" w:cs="Times New Roman"/>
          <w:color w:val="auto"/>
          <w:sz w:val="28"/>
          <w:szCs w:val="28"/>
          <w:lang w:val="en-US"/>
        </w:rPr>
        <w:t>(2) Xuất khẩu, trao đổi quốc tế giống vật nuôi, sản phẩm giống vật nuôi (sửa đổi thẩm quyền chấp thuận từ Thủ tướng Chính phủ cho Bộ trưởng Bộ Nông nghiệp và Môi trường).</w:t>
      </w:r>
    </w:p>
    <w:p w14:paraId="02384FAD" w14:textId="77777777" w:rsidR="009D6E1A" w:rsidRPr="003A2414" w:rsidRDefault="009D6E1A" w:rsidP="00265D26">
      <w:pPr>
        <w:spacing w:before="240" w:after="240" w:line="340" w:lineRule="exact"/>
        <w:ind w:firstLine="720"/>
        <w:jc w:val="both"/>
        <w:rPr>
          <w:rFonts w:ascii="Times New Roman" w:hAnsi="Times New Roman" w:cs="Times New Roman"/>
          <w:color w:val="auto"/>
          <w:sz w:val="28"/>
          <w:szCs w:val="28"/>
          <w:lang w:val="en-US"/>
        </w:rPr>
      </w:pPr>
      <w:r w:rsidRPr="003A2414">
        <w:rPr>
          <w:rFonts w:ascii="Times New Roman" w:hAnsi="Times New Roman" w:cs="Times New Roman"/>
          <w:color w:val="auto"/>
          <w:sz w:val="28"/>
          <w:szCs w:val="28"/>
          <w:lang w:val="en-US"/>
        </w:rPr>
        <w:t xml:space="preserve">(3) </w:t>
      </w:r>
      <w:bookmarkStart w:id="1" w:name="_Hlk205149947"/>
      <w:r w:rsidRPr="003A2414">
        <w:rPr>
          <w:rFonts w:ascii="Times New Roman" w:hAnsi="Times New Roman" w:cs="Times New Roman"/>
          <w:color w:val="auto"/>
          <w:sz w:val="28"/>
          <w:szCs w:val="28"/>
          <w:lang w:val="en-US"/>
        </w:rPr>
        <w:t>Cấp, cấp lại, thu hồi Giấy chứng nhận đủ điều kiện sản xuất thức ăn chăn nuôi</w:t>
      </w:r>
      <w:bookmarkEnd w:id="1"/>
      <w:r w:rsidRPr="003A2414">
        <w:rPr>
          <w:rFonts w:ascii="Times New Roman" w:hAnsi="Times New Roman" w:cs="Times New Roman"/>
          <w:color w:val="auto"/>
          <w:sz w:val="28"/>
          <w:szCs w:val="28"/>
          <w:lang w:val="en-US"/>
        </w:rPr>
        <w:t xml:space="preserve"> (sửa đổi thẩm quyền cấp).</w:t>
      </w:r>
    </w:p>
    <w:p w14:paraId="45554C0E" w14:textId="77777777" w:rsidR="009D6E1A" w:rsidRPr="003A2414" w:rsidRDefault="009D6E1A" w:rsidP="00265D26">
      <w:pPr>
        <w:spacing w:before="240" w:after="240" w:line="340" w:lineRule="exact"/>
        <w:ind w:firstLine="720"/>
        <w:jc w:val="both"/>
        <w:rPr>
          <w:rFonts w:ascii="Times New Roman" w:hAnsi="Times New Roman" w:cs="Times New Roman"/>
          <w:color w:val="auto"/>
          <w:sz w:val="28"/>
          <w:szCs w:val="28"/>
          <w:lang w:val="en-US"/>
        </w:rPr>
      </w:pPr>
      <w:r w:rsidRPr="003A2414">
        <w:rPr>
          <w:rFonts w:ascii="Times New Roman" w:hAnsi="Times New Roman" w:cs="Times New Roman"/>
          <w:color w:val="auto"/>
          <w:sz w:val="28"/>
          <w:szCs w:val="28"/>
          <w:lang w:val="en-US"/>
        </w:rPr>
        <w:t xml:space="preserve">(4) </w:t>
      </w:r>
      <w:bookmarkStart w:id="2" w:name="_Hlk205151409"/>
      <w:r w:rsidRPr="003A2414">
        <w:rPr>
          <w:rFonts w:ascii="Times New Roman" w:hAnsi="Times New Roman" w:cs="Times New Roman"/>
          <w:color w:val="auto"/>
          <w:sz w:val="28"/>
          <w:szCs w:val="28"/>
          <w:lang w:val="en-US"/>
        </w:rPr>
        <w:t xml:space="preserve">Cấp phép nghiên cứu khoa học trong vùng biển Việt Nam cho tổ chức, cá nhân nước ngoài </w:t>
      </w:r>
      <w:bookmarkEnd w:id="2"/>
      <w:r w:rsidRPr="003A2414">
        <w:rPr>
          <w:rFonts w:ascii="Times New Roman" w:hAnsi="Times New Roman" w:cs="Times New Roman"/>
          <w:color w:val="auto"/>
          <w:sz w:val="28"/>
          <w:szCs w:val="28"/>
          <w:lang w:val="en-US"/>
        </w:rPr>
        <w:t>(bỏ nội dung “thống nhất ý kiến với Bộ Quốc phòng, Bộ Công an, Bộ Ngoại giao, Bộ Khoa học và Công nghệ” tại trình tự thực hiện).</w:t>
      </w:r>
    </w:p>
    <w:p w14:paraId="7453955E" w14:textId="77777777" w:rsidR="009D6E1A" w:rsidRPr="003A2414" w:rsidRDefault="009D6E1A" w:rsidP="00265D26">
      <w:pPr>
        <w:spacing w:before="240" w:after="240" w:line="340" w:lineRule="exact"/>
        <w:ind w:firstLine="720"/>
        <w:jc w:val="both"/>
        <w:rPr>
          <w:rFonts w:ascii="Times New Roman" w:hAnsi="Times New Roman" w:cs="Times New Roman"/>
          <w:color w:val="auto"/>
          <w:sz w:val="28"/>
          <w:szCs w:val="28"/>
          <w:lang w:val="en-US"/>
        </w:rPr>
      </w:pPr>
      <w:r w:rsidRPr="003A2414">
        <w:rPr>
          <w:rFonts w:ascii="Times New Roman" w:hAnsi="Times New Roman" w:cs="Times New Roman"/>
          <w:color w:val="auto"/>
          <w:sz w:val="28"/>
          <w:szCs w:val="28"/>
          <w:lang w:val="en-US"/>
        </w:rPr>
        <w:t>(5) Cấp, gia hạn, sửa đổi, bổ sung giấy phép nhận chìm ở biển (bổ sung nội dung về bảo vệ môi trường, kéo dài thời hạn của Giấy phép, bỏ TTHC thẩm định ĐTM).</w:t>
      </w:r>
    </w:p>
    <w:p w14:paraId="2EE1C8ED" w14:textId="249DC6E6" w:rsidR="009D6E1A" w:rsidRPr="003A2414" w:rsidRDefault="009D6E1A" w:rsidP="00265D26">
      <w:pPr>
        <w:spacing w:before="240" w:after="240" w:line="340" w:lineRule="exact"/>
        <w:ind w:firstLine="720"/>
        <w:jc w:val="both"/>
        <w:rPr>
          <w:rFonts w:ascii="Times New Roman" w:hAnsi="Times New Roman" w:cs="Times New Roman"/>
          <w:color w:val="auto"/>
          <w:sz w:val="28"/>
          <w:szCs w:val="28"/>
          <w:lang w:val="en-US"/>
        </w:rPr>
      </w:pPr>
      <w:r w:rsidRPr="003A2414">
        <w:rPr>
          <w:rFonts w:ascii="Times New Roman" w:hAnsi="Times New Roman" w:cs="Times New Roman"/>
          <w:color w:val="auto"/>
          <w:sz w:val="28"/>
          <w:szCs w:val="28"/>
          <w:lang w:val="en-US"/>
        </w:rPr>
        <w:t>(</w:t>
      </w:r>
      <w:r w:rsidR="00B1370B">
        <w:rPr>
          <w:rFonts w:ascii="Times New Roman" w:hAnsi="Times New Roman" w:cs="Times New Roman"/>
          <w:color w:val="auto"/>
          <w:sz w:val="28"/>
          <w:szCs w:val="28"/>
          <w:lang w:val="en-US"/>
        </w:rPr>
        <w:t>6</w:t>
      </w:r>
      <w:r w:rsidRPr="003A2414">
        <w:rPr>
          <w:rFonts w:ascii="Times New Roman" w:hAnsi="Times New Roman" w:cs="Times New Roman"/>
          <w:color w:val="auto"/>
          <w:sz w:val="28"/>
          <w:szCs w:val="28"/>
          <w:lang w:val="en-US"/>
        </w:rPr>
        <w:t>) Nhập khẩu thuốc thú y, nguyên liệu thuốc thú y (sửa đổi điều kiện nhập khẩu, cơ quan thực hiện).</w:t>
      </w:r>
    </w:p>
    <w:p w14:paraId="26E5FBF9" w14:textId="7250462D" w:rsidR="009D6E1A" w:rsidRPr="003A2414" w:rsidRDefault="009D6E1A" w:rsidP="00265D26">
      <w:pPr>
        <w:spacing w:before="240" w:after="240" w:line="340" w:lineRule="exact"/>
        <w:ind w:firstLine="720"/>
        <w:jc w:val="both"/>
        <w:rPr>
          <w:rFonts w:ascii="Times New Roman" w:hAnsi="Times New Roman" w:cs="Times New Roman"/>
          <w:color w:val="auto"/>
          <w:sz w:val="28"/>
          <w:szCs w:val="28"/>
          <w:lang w:val="en-US"/>
        </w:rPr>
      </w:pPr>
      <w:r w:rsidRPr="003A2414">
        <w:rPr>
          <w:rFonts w:ascii="Times New Roman" w:hAnsi="Times New Roman" w:cs="Times New Roman"/>
          <w:color w:val="auto"/>
          <w:sz w:val="28"/>
          <w:szCs w:val="28"/>
          <w:lang w:val="en-US"/>
        </w:rPr>
        <w:t>(</w:t>
      </w:r>
      <w:r w:rsidR="00B1370B">
        <w:rPr>
          <w:rFonts w:ascii="Times New Roman" w:hAnsi="Times New Roman" w:cs="Times New Roman"/>
          <w:color w:val="auto"/>
          <w:sz w:val="28"/>
          <w:szCs w:val="28"/>
          <w:lang w:val="en-US"/>
        </w:rPr>
        <w:t>7</w:t>
      </w:r>
      <w:r w:rsidRPr="003A2414">
        <w:rPr>
          <w:rFonts w:ascii="Times New Roman" w:hAnsi="Times New Roman" w:cs="Times New Roman"/>
          <w:color w:val="auto"/>
          <w:sz w:val="28"/>
          <w:szCs w:val="28"/>
          <w:lang w:val="en-US"/>
        </w:rPr>
        <w:t>) Khảo nghiệm giống thuỷ sản (sửa yêu cầu, điều kiện).</w:t>
      </w:r>
    </w:p>
    <w:p w14:paraId="60004B0F" w14:textId="1D7EF740" w:rsidR="009D6E1A" w:rsidRPr="003A2414" w:rsidRDefault="009D6E1A" w:rsidP="00265D26">
      <w:pPr>
        <w:spacing w:before="240" w:after="240" w:line="340" w:lineRule="exact"/>
        <w:ind w:firstLine="720"/>
        <w:jc w:val="both"/>
        <w:rPr>
          <w:rFonts w:ascii="Times New Roman" w:hAnsi="Times New Roman" w:cs="Times New Roman"/>
          <w:color w:val="auto"/>
          <w:sz w:val="28"/>
          <w:szCs w:val="28"/>
          <w:lang w:val="en-US"/>
        </w:rPr>
      </w:pPr>
      <w:r w:rsidRPr="003A2414">
        <w:rPr>
          <w:rFonts w:ascii="Times New Roman" w:hAnsi="Times New Roman" w:cs="Times New Roman"/>
          <w:color w:val="auto"/>
          <w:sz w:val="28"/>
          <w:szCs w:val="28"/>
          <w:lang w:val="en-US"/>
        </w:rPr>
        <w:t>(</w:t>
      </w:r>
      <w:r w:rsidR="00B1370B">
        <w:rPr>
          <w:rFonts w:ascii="Times New Roman" w:hAnsi="Times New Roman" w:cs="Times New Roman"/>
          <w:color w:val="auto"/>
          <w:sz w:val="28"/>
          <w:szCs w:val="28"/>
          <w:lang w:val="en-US"/>
        </w:rPr>
        <w:t>8</w:t>
      </w:r>
      <w:r w:rsidRPr="003A2414">
        <w:rPr>
          <w:rFonts w:ascii="Times New Roman" w:hAnsi="Times New Roman" w:cs="Times New Roman"/>
          <w:color w:val="auto"/>
          <w:sz w:val="28"/>
          <w:szCs w:val="28"/>
          <w:lang w:val="en-US"/>
        </w:rPr>
        <w:t>) Giao khu vực biển để nuôi trồng thuỷ sản (bãi bỏ quy định cấp phép cho hoạt động nghiên cứu khoa học về nuôi trồng thuỷ sản trên biển, các nhiệm vụ khoa học và công nghệ đều không thực hiện thủ tục giao khu vực biển trừ nhiệm vụ khoa học và công nghệ phục vụ nuôi trồng thủy sản..)</w:t>
      </w:r>
    </w:p>
    <w:p w14:paraId="064C62DB" w14:textId="6F8A9F44" w:rsidR="009D6E1A" w:rsidRPr="003A2414" w:rsidRDefault="009D6E1A" w:rsidP="00265D26">
      <w:pPr>
        <w:spacing w:before="240" w:after="240" w:line="340" w:lineRule="exact"/>
        <w:ind w:firstLine="720"/>
        <w:jc w:val="both"/>
        <w:rPr>
          <w:rFonts w:ascii="Times New Roman" w:hAnsi="Times New Roman" w:cs="Times New Roman"/>
          <w:color w:val="auto"/>
          <w:sz w:val="28"/>
          <w:szCs w:val="28"/>
          <w:lang w:val="en-US"/>
        </w:rPr>
      </w:pPr>
      <w:r w:rsidRPr="003A2414">
        <w:rPr>
          <w:rFonts w:ascii="Times New Roman" w:hAnsi="Times New Roman" w:cs="Times New Roman"/>
          <w:color w:val="auto"/>
          <w:sz w:val="28"/>
          <w:szCs w:val="28"/>
          <w:lang w:val="en-US"/>
        </w:rPr>
        <w:t>(</w:t>
      </w:r>
      <w:r w:rsidR="00B1370B">
        <w:rPr>
          <w:rFonts w:ascii="Times New Roman" w:hAnsi="Times New Roman" w:cs="Times New Roman"/>
          <w:color w:val="auto"/>
          <w:sz w:val="28"/>
          <w:szCs w:val="28"/>
          <w:lang w:val="en-US"/>
        </w:rPr>
        <w:t>9</w:t>
      </w:r>
      <w:r w:rsidRPr="003A2414">
        <w:rPr>
          <w:rFonts w:ascii="Times New Roman" w:hAnsi="Times New Roman" w:cs="Times New Roman"/>
          <w:color w:val="auto"/>
          <w:sz w:val="28"/>
          <w:szCs w:val="28"/>
          <w:lang w:val="en-US"/>
        </w:rPr>
        <w:t>) Cấp Giấy chứng nhận đủ điều kiện đóng mới, cải hoán tàu cá (sửa đổi yêu cầu, điều kiện).</w:t>
      </w:r>
    </w:p>
    <w:p w14:paraId="3B792E52" w14:textId="6D2FDCE5" w:rsidR="009D6E1A" w:rsidRPr="003A2414" w:rsidRDefault="009D6E1A" w:rsidP="00265D26">
      <w:pPr>
        <w:spacing w:before="240" w:after="240" w:line="340" w:lineRule="exact"/>
        <w:ind w:firstLine="720"/>
        <w:jc w:val="both"/>
        <w:rPr>
          <w:rFonts w:ascii="Times New Roman" w:hAnsi="Times New Roman" w:cs="Times New Roman"/>
          <w:color w:val="auto"/>
          <w:sz w:val="28"/>
          <w:szCs w:val="28"/>
          <w:lang w:val="en-US"/>
        </w:rPr>
      </w:pPr>
      <w:r w:rsidRPr="003A2414">
        <w:rPr>
          <w:rFonts w:ascii="Times New Roman" w:hAnsi="Times New Roman" w:cs="Times New Roman"/>
          <w:color w:val="auto"/>
          <w:sz w:val="28"/>
          <w:szCs w:val="28"/>
          <w:lang w:val="en-US"/>
        </w:rPr>
        <w:t>(1</w:t>
      </w:r>
      <w:r w:rsidR="00B1370B">
        <w:rPr>
          <w:rFonts w:ascii="Times New Roman" w:hAnsi="Times New Roman" w:cs="Times New Roman"/>
          <w:color w:val="auto"/>
          <w:sz w:val="28"/>
          <w:szCs w:val="28"/>
          <w:lang w:val="en-US"/>
        </w:rPr>
        <w:t>0</w:t>
      </w:r>
      <w:r w:rsidRPr="003A2414">
        <w:rPr>
          <w:rFonts w:ascii="Times New Roman" w:hAnsi="Times New Roman" w:cs="Times New Roman"/>
          <w:color w:val="auto"/>
          <w:sz w:val="28"/>
          <w:szCs w:val="28"/>
          <w:lang w:val="en-US"/>
        </w:rPr>
        <w:t>) Cấp Quyết định công nhận tổ chức khảo nghiệm phân bón (sửa đổi yêu cầu, điều kiện).</w:t>
      </w:r>
    </w:p>
    <w:p w14:paraId="32F2D38F" w14:textId="3291DD33" w:rsidR="009D6E1A" w:rsidRPr="003A2414" w:rsidRDefault="009D6E1A" w:rsidP="00265D26">
      <w:pPr>
        <w:spacing w:before="240" w:after="240" w:line="340" w:lineRule="exact"/>
        <w:ind w:firstLine="720"/>
        <w:jc w:val="both"/>
        <w:rPr>
          <w:rFonts w:ascii="Times New Roman" w:hAnsi="Times New Roman" w:cs="Times New Roman"/>
          <w:color w:val="auto"/>
          <w:sz w:val="28"/>
          <w:szCs w:val="28"/>
          <w:lang w:val="en-US"/>
        </w:rPr>
      </w:pPr>
      <w:r w:rsidRPr="003A2414">
        <w:rPr>
          <w:rFonts w:ascii="Times New Roman" w:hAnsi="Times New Roman" w:cs="Times New Roman"/>
          <w:color w:val="auto"/>
          <w:sz w:val="28"/>
          <w:szCs w:val="28"/>
          <w:lang w:val="en-US"/>
        </w:rPr>
        <w:t>(1</w:t>
      </w:r>
      <w:r w:rsidR="00B1370B">
        <w:rPr>
          <w:rFonts w:ascii="Times New Roman" w:hAnsi="Times New Roman" w:cs="Times New Roman"/>
          <w:color w:val="auto"/>
          <w:sz w:val="28"/>
          <w:szCs w:val="28"/>
          <w:lang w:val="en-US"/>
        </w:rPr>
        <w:t>1</w:t>
      </w:r>
      <w:r w:rsidRPr="003A2414">
        <w:rPr>
          <w:rFonts w:ascii="Times New Roman" w:hAnsi="Times New Roman" w:cs="Times New Roman"/>
          <w:color w:val="auto"/>
          <w:sz w:val="28"/>
          <w:szCs w:val="28"/>
          <w:lang w:val="en-US"/>
        </w:rPr>
        <w:t>) Cấp giấy chứng nhận đủ điều kiện buôn bán phân bón (sửa đổi yêu cầu, điều kiện).</w:t>
      </w:r>
    </w:p>
    <w:p w14:paraId="28AAF1A3" w14:textId="420A68AD" w:rsidR="009D6E1A" w:rsidRPr="003A2414" w:rsidRDefault="009D6E1A" w:rsidP="00265D26">
      <w:pPr>
        <w:spacing w:before="240" w:after="240" w:line="340" w:lineRule="exact"/>
        <w:ind w:firstLine="720"/>
        <w:jc w:val="both"/>
        <w:rPr>
          <w:rFonts w:ascii="Times New Roman" w:hAnsi="Times New Roman" w:cs="Times New Roman"/>
          <w:color w:val="auto"/>
          <w:sz w:val="28"/>
          <w:szCs w:val="28"/>
          <w:lang w:val="en-US"/>
        </w:rPr>
      </w:pPr>
      <w:r w:rsidRPr="003A2414">
        <w:rPr>
          <w:rFonts w:ascii="Times New Roman" w:hAnsi="Times New Roman" w:cs="Times New Roman"/>
          <w:color w:val="auto"/>
          <w:sz w:val="28"/>
          <w:szCs w:val="28"/>
          <w:lang w:val="en-US"/>
        </w:rPr>
        <w:t>(1</w:t>
      </w:r>
      <w:r w:rsidR="00B1370B">
        <w:rPr>
          <w:rFonts w:ascii="Times New Roman" w:hAnsi="Times New Roman" w:cs="Times New Roman"/>
          <w:color w:val="auto"/>
          <w:sz w:val="28"/>
          <w:szCs w:val="28"/>
          <w:lang w:val="en-US"/>
        </w:rPr>
        <w:t>2</w:t>
      </w:r>
      <w:r w:rsidRPr="003A2414">
        <w:rPr>
          <w:rFonts w:ascii="Times New Roman" w:hAnsi="Times New Roman" w:cs="Times New Roman"/>
          <w:color w:val="auto"/>
          <w:sz w:val="28"/>
          <w:szCs w:val="28"/>
          <w:lang w:val="en-US"/>
        </w:rPr>
        <w:t>) Cấp Giấy phép nhập khẩu phân bón (bỏ quy định cấp Giấy phép nhập khẩu phân bón đối với trường hợp phân bón tạm nhập, tái xuất hoặc phân bón quá cảnh hoặc chuyển khẩu qua cửa khẩu Việt Nam; phân bón gửi kho ngoại quan).</w:t>
      </w:r>
    </w:p>
    <w:p w14:paraId="7998622C" w14:textId="77777777" w:rsidR="006F2CB8" w:rsidRPr="003A2414" w:rsidRDefault="006F2CB8" w:rsidP="003A2414">
      <w:pPr>
        <w:spacing w:before="210" w:after="210"/>
        <w:ind w:firstLine="720"/>
        <w:jc w:val="both"/>
        <w:rPr>
          <w:rFonts w:ascii="Times New Roman" w:hAnsi="Times New Roman" w:cs="Times New Roman"/>
          <w:b/>
          <w:bCs/>
          <w:color w:val="auto"/>
          <w:sz w:val="28"/>
          <w:szCs w:val="28"/>
          <w:lang w:val="en-US"/>
        </w:rPr>
      </w:pPr>
      <w:r w:rsidRPr="003A2414">
        <w:rPr>
          <w:rFonts w:ascii="Times New Roman" w:hAnsi="Times New Roman" w:cs="Times New Roman"/>
          <w:b/>
          <w:bCs/>
          <w:color w:val="auto"/>
          <w:sz w:val="28"/>
          <w:szCs w:val="28"/>
          <w:lang w:val="en-US"/>
        </w:rPr>
        <w:t>- Thủ tục hành chính hiện hành được bãi bỏ: 07 TTHC, cụ thể:</w:t>
      </w:r>
    </w:p>
    <w:p w14:paraId="65FB194F" w14:textId="77777777" w:rsidR="006F2CB8" w:rsidRPr="003A2414" w:rsidRDefault="006F2CB8" w:rsidP="003A2414">
      <w:pPr>
        <w:spacing w:before="210" w:after="210"/>
        <w:ind w:firstLine="720"/>
        <w:jc w:val="both"/>
        <w:rPr>
          <w:rFonts w:ascii="Times New Roman" w:hAnsi="Times New Roman" w:cs="Times New Roman"/>
          <w:color w:val="auto"/>
          <w:sz w:val="28"/>
          <w:szCs w:val="28"/>
          <w:lang w:val="en-US"/>
        </w:rPr>
      </w:pPr>
      <w:r w:rsidRPr="003A2414">
        <w:rPr>
          <w:rFonts w:ascii="Times New Roman" w:hAnsi="Times New Roman" w:cs="Times New Roman"/>
          <w:color w:val="auto"/>
          <w:sz w:val="28"/>
          <w:szCs w:val="28"/>
          <w:lang w:val="en-US"/>
        </w:rPr>
        <w:lastRenderedPageBreak/>
        <w:t>(1) Cấp đổi giấy phép môi trường.</w:t>
      </w:r>
    </w:p>
    <w:p w14:paraId="6D06D81E" w14:textId="77777777" w:rsidR="006F2CB8" w:rsidRPr="003A2414" w:rsidRDefault="006F2CB8" w:rsidP="003A2414">
      <w:pPr>
        <w:spacing w:before="210" w:after="210"/>
        <w:ind w:firstLine="720"/>
        <w:jc w:val="both"/>
        <w:rPr>
          <w:rFonts w:ascii="Times New Roman" w:hAnsi="Times New Roman" w:cs="Times New Roman"/>
          <w:color w:val="auto"/>
          <w:sz w:val="28"/>
          <w:szCs w:val="28"/>
          <w:lang w:val="en-US"/>
        </w:rPr>
      </w:pPr>
      <w:r w:rsidRPr="003A2414">
        <w:rPr>
          <w:rFonts w:ascii="Times New Roman" w:hAnsi="Times New Roman" w:cs="Times New Roman"/>
          <w:color w:val="auto"/>
          <w:sz w:val="28"/>
          <w:szCs w:val="28"/>
          <w:lang w:val="en-US"/>
        </w:rPr>
        <w:t>(2) Đăng ký tiếp cận nguồn gen.</w:t>
      </w:r>
    </w:p>
    <w:p w14:paraId="3A9DF0BC" w14:textId="77777777" w:rsidR="006F2CB8" w:rsidRPr="003A2414" w:rsidRDefault="006F2CB8" w:rsidP="003A2414">
      <w:pPr>
        <w:spacing w:before="210" w:after="210"/>
        <w:ind w:firstLine="720"/>
        <w:jc w:val="both"/>
        <w:rPr>
          <w:rFonts w:ascii="Times New Roman" w:hAnsi="Times New Roman" w:cs="Times New Roman"/>
          <w:color w:val="auto"/>
          <w:sz w:val="28"/>
          <w:szCs w:val="28"/>
          <w:lang w:val="en-US"/>
        </w:rPr>
      </w:pPr>
      <w:r w:rsidRPr="003A2414">
        <w:rPr>
          <w:rFonts w:ascii="Times New Roman" w:hAnsi="Times New Roman" w:cs="Times New Roman"/>
          <w:color w:val="auto"/>
          <w:sz w:val="28"/>
          <w:szCs w:val="28"/>
          <w:lang w:val="en-US"/>
        </w:rPr>
        <w:t>(3) Cấp lại giấy phép nhận chìm ở biển.</w:t>
      </w:r>
    </w:p>
    <w:p w14:paraId="58291D42" w14:textId="77777777" w:rsidR="006F2CB8" w:rsidRDefault="006F2CB8" w:rsidP="003A2414">
      <w:pPr>
        <w:spacing w:before="210" w:after="210"/>
        <w:ind w:firstLine="720"/>
        <w:jc w:val="both"/>
        <w:rPr>
          <w:rFonts w:ascii="Times New Roman" w:hAnsi="Times New Roman" w:cs="Times New Roman"/>
          <w:color w:val="auto"/>
          <w:sz w:val="28"/>
          <w:szCs w:val="28"/>
          <w:lang w:val="en-US"/>
        </w:rPr>
      </w:pPr>
      <w:r w:rsidRPr="003A2414">
        <w:rPr>
          <w:rFonts w:ascii="Times New Roman" w:hAnsi="Times New Roman" w:cs="Times New Roman"/>
          <w:color w:val="auto"/>
          <w:sz w:val="28"/>
          <w:szCs w:val="28"/>
          <w:lang w:val="en-US"/>
        </w:rPr>
        <w:t xml:space="preserve">(4) Cấp Giấy chứng nhận đủ điều kiện buôn bán </w:t>
      </w:r>
      <w:r w:rsidRPr="00293258">
        <w:rPr>
          <w:rFonts w:ascii="Times New Roman" w:hAnsi="Times New Roman" w:cs="Times New Roman"/>
          <w:color w:val="auto"/>
          <w:sz w:val="28"/>
          <w:szCs w:val="28"/>
          <w:lang w:val="en-US"/>
        </w:rPr>
        <w:t>phân bón</w:t>
      </w:r>
      <w:r>
        <w:rPr>
          <w:rFonts w:ascii="Times New Roman" w:hAnsi="Times New Roman" w:cs="Times New Roman"/>
          <w:color w:val="auto"/>
          <w:sz w:val="28"/>
          <w:szCs w:val="28"/>
          <w:lang w:val="en-US"/>
        </w:rPr>
        <w:t>.</w:t>
      </w:r>
    </w:p>
    <w:p w14:paraId="3C545953" w14:textId="77777777" w:rsidR="006F2CB8" w:rsidRDefault="006F2CB8" w:rsidP="003A2414">
      <w:pPr>
        <w:tabs>
          <w:tab w:val="left" w:pos="8084"/>
        </w:tabs>
        <w:spacing w:before="210" w:after="21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(5) </w:t>
      </w:r>
      <w:r w:rsidRPr="00293258">
        <w:rPr>
          <w:rFonts w:ascii="Times New Roman" w:hAnsi="Times New Roman" w:cs="Times New Roman"/>
          <w:color w:val="auto"/>
          <w:sz w:val="28"/>
          <w:szCs w:val="28"/>
          <w:lang w:val="en-US"/>
        </w:rPr>
        <w:t>Cấp lại Giấy chứng nhận đủ điều kiện buôn bán phân bón</w:t>
      </w:r>
      <w:r>
        <w:rPr>
          <w:rFonts w:ascii="Times New Roman" w:hAnsi="Times New Roman" w:cs="Times New Roman"/>
          <w:color w:val="auto"/>
          <w:sz w:val="28"/>
          <w:szCs w:val="28"/>
          <w:lang w:val="en-US"/>
        </w:rPr>
        <w:t>.</w:t>
      </w:r>
      <w:r>
        <w:rPr>
          <w:rFonts w:ascii="Times New Roman" w:hAnsi="Times New Roman" w:cs="Times New Roman"/>
          <w:color w:val="auto"/>
          <w:sz w:val="28"/>
          <w:szCs w:val="28"/>
          <w:lang w:val="en-US"/>
        </w:rPr>
        <w:tab/>
      </w:r>
    </w:p>
    <w:p w14:paraId="0AF391A8" w14:textId="77777777" w:rsidR="006F2CB8" w:rsidRDefault="006F2CB8" w:rsidP="003A2414">
      <w:pPr>
        <w:tabs>
          <w:tab w:val="left" w:pos="8084"/>
        </w:tabs>
        <w:spacing w:before="210" w:after="210"/>
        <w:ind w:firstLine="720"/>
        <w:jc w:val="both"/>
        <w:rPr>
          <w:rFonts w:ascii="Times New Roman" w:eastAsia="Times New Roman" w:hAnsi="Times New Roman" w:cs="Times New Roman"/>
          <w:bCs/>
          <w:color w:val="000000" w:themeColor="text1"/>
          <w:sz w:val="28"/>
          <w:szCs w:val="28"/>
          <w:lang w:val="en-US"/>
        </w:rPr>
      </w:pPr>
      <w:r>
        <w:rPr>
          <w:rFonts w:ascii="Times New Roman" w:hAnsi="Times New Roman" w:cs="Times New Roman"/>
          <w:color w:val="auto"/>
          <w:sz w:val="28"/>
          <w:szCs w:val="28"/>
          <w:lang w:val="en-US"/>
        </w:rPr>
        <w:t xml:space="preserve">(6) </w:t>
      </w:r>
      <w:r w:rsidRPr="007C7613">
        <w:rPr>
          <w:rFonts w:ascii="Times New Roman" w:eastAsia="Times New Roman" w:hAnsi="Times New Roman" w:cs="Times New Roman"/>
          <w:bCs/>
          <w:color w:val="000000" w:themeColor="text1"/>
          <w:sz w:val="28"/>
          <w:szCs w:val="28"/>
        </w:rPr>
        <w:t>Cấp Thẻ hành nghề xử lý vật thể thuộc diện kiểm dịch thực vật</w:t>
      </w:r>
      <w:r>
        <w:rPr>
          <w:rFonts w:ascii="Times New Roman" w:eastAsia="Times New Roman" w:hAnsi="Times New Roman" w:cs="Times New Roman"/>
          <w:bCs/>
          <w:color w:val="000000" w:themeColor="text1"/>
          <w:sz w:val="28"/>
          <w:szCs w:val="28"/>
          <w:lang w:val="en-US"/>
        </w:rPr>
        <w:t>.</w:t>
      </w:r>
    </w:p>
    <w:p w14:paraId="3D279EF7" w14:textId="77777777" w:rsidR="006F2CB8" w:rsidRPr="00293258" w:rsidRDefault="006F2CB8" w:rsidP="003A2414">
      <w:pPr>
        <w:tabs>
          <w:tab w:val="left" w:pos="8084"/>
        </w:tabs>
        <w:spacing w:before="210" w:after="210"/>
        <w:ind w:firstLine="720"/>
        <w:jc w:val="both"/>
        <w:rPr>
          <w:rFonts w:ascii="Times New Roman" w:hAnsi="Times New Roman" w:cs="Times New Roman"/>
          <w:color w:val="auto"/>
          <w:sz w:val="28"/>
          <w:szCs w:val="28"/>
          <w:lang w:val="en-US"/>
        </w:rPr>
      </w:pPr>
      <w:r>
        <w:rPr>
          <w:rFonts w:ascii="Times New Roman" w:eastAsia="Times New Roman" w:hAnsi="Times New Roman" w:cs="Times New Roman"/>
          <w:bCs/>
          <w:color w:val="000000" w:themeColor="text1"/>
          <w:sz w:val="28"/>
          <w:szCs w:val="28"/>
          <w:lang w:val="en-US"/>
        </w:rPr>
        <w:t xml:space="preserve">(7) </w:t>
      </w:r>
      <w:r w:rsidRPr="007C7613">
        <w:rPr>
          <w:rFonts w:ascii="Times New Roman" w:eastAsia="Times New Roman" w:hAnsi="Times New Roman" w:cs="Times New Roman"/>
          <w:bCs/>
          <w:color w:val="000000" w:themeColor="text1"/>
          <w:sz w:val="28"/>
          <w:szCs w:val="28"/>
        </w:rPr>
        <w:t xml:space="preserve">Cấp </w:t>
      </w:r>
      <w:r>
        <w:rPr>
          <w:rFonts w:ascii="Times New Roman" w:eastAsia="Times New Roman" w:hAnsi="Times New Roman" w:cs="Times New Roman"/>
          <w:bCs/>
          <w:color w:val="000000" w:themeColor="text1"/>
          <w:sz w:val="28"/>
          <w:szCs w:val="28"/>
          <w:lang w:val="en-US"/>
        </w:rPr>
        <w:t xml:space="preserve">lại </w:t>
      </w:r>
      <w:r w:rsidRPr="007C7613">
        <w:rPr>
          <w:rFonts w:ascii="Times New Roman" w:eastAsia="Times New Roman" w:hAnsi="Times New Roman" w:cs="Times New Roman"/>
          <w:bCs/>
          <w:color w:val="000000" w:themeColor="text1"/>
          <w:sz w:val="28"/>
          <w:szCs w:val="28"/>
        </w:rPr>
        <w:t>Thẻ hành nghề xử lý vật thể thuộc diện kiểm dịch thực vật</w:t>
      </w:r>
    </w:p>
    <w:p w14:paraId="340A47C4" w14:textId="77777777" w:rsidR="006F2CB8" w:rsidRPr="00264252" w:rsidRDefault="006F2CB8" w:rsidP="003A2414">
      <w:pPr>
        <w:spacing w:before="210" w:after="210"/>
        <w:ind w:firstLine="720"/>
        <w:jc w:val="both"/>
        <w:rPr>
          <w:rFonts w:ascii="Times New Roman" w:hAnsi="Times New Roman" w:cs="Times New Roman"/>
          <w:b/>
          <w:bCs/>
          <w:color w:val="auto"/>
          <w:sz w:val="28"/>
          <w:szCs w:val="28"/>
          <w:lang w:val="en-US"/>
        </w:rPr>
      </w:pPr>
      <w:r w:rsidRPr="00264252">
        <w:rPr>
          <w:rFonts w:ascii="Times New Roman" w:hAnsi="Times New Roman" w:cs="Times New Roman"/>
          <w:b/>
          <w:bCs/>
          <w:color w:val="auto"/>
          <w:sz w:val="28"/>
          <w:szCs w:val="28"/>
          <w:lang w:val="en-US"/>
        </w:rPr>
        <w:t>- Thủ tục hành chính hiện hành giữ nguyên</w:t>
      </w:r>
      <w:r>
        <w:rPr>
          <w:rFonts w:ascii="Times New Roman" w:hAnsi="Times New Roman" w:cs="Times New Roman"/>
          <w:b/>
          <w:bCs/>
          <w:color w:val="auto"/>
          <w:sz w:val="28"/>
          <w:szCs w:val="28"/>
          <w:lang w:val="en-US"/>
        </w:rPr>
        <w:t>, không phải đánh giá tác động</w:t>
      </w:r>
      <w:r w:rsidRPr="00264252">
        <w:rPr>
          <w:rFonts w:ascii="Times New Roman" w:hAnsi="Times New Roman" w:cs="Times New Roman"/>
          <w:b/>
          <w:bCs/>
          <w:color w:val="auto"/>
          <w:sz w:val="28"/>
          <w:szCs w:val="28"/>
          <w:lang w:val="en-US"/>
        </w:rPr>
        <w:t xml:space="preserve"> (chuyển từ quy định tại Luật sang quy định tại Nghị định, Thông tư):</w:t>
      </w:r>
      <w:r>
        <w:rPr>
          <w:rFonts w:ascii="Times New Roman" w:hAnsi="Times New Roman" w:cs="Times New Roman"/>
          <w:b/>
          <w:bCs/>
          <w:color w:val="auto"/>
          <w:sz w:val="28"/>
          <w:szCs w:val="28"/>
          <w:lang w:val="en-US"/>
        </w:rPr>
        <w:t xml:space="preserve"> 37 TTHC, cụ thể:</w:t>
      </w:r>
    </w:p>
    <w:p w14:paraId="09700279" w14:textId="77777777" w:rsidR="006F2CB8" w:rsidRDefault="006F2CB8" w:rsidP="003A2414">
      <w:pPr>
        <w:spacing w:before="210" w:after="21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(1) Nhập khẩu giống vật nuôi và sản phẩm giống vật nuôi.</w:t>
      </w:r>
    </w:p>
    <w:p w14:paraId="291B8E63" w14:textId="77777777" w:rsidR="006F2CB8" w:rsidRDefault="006F2CB8" w:rsidP="003A2414">
      <w:pPr>
        <w:spacing w:before="210" w:after="21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(2) Cấp, gia hạn, điều chỉnh, cấp lại, tạm dừng, đình chỉ giấy phép thăm dò nước dưới đất.</w:t>
      </w:r>
    </w:p>
    <w:p w14:paraId="213228CF" w14:textId="77777777" w:rsidR="006F2CB8" w:rsidRDefault="006F2CB8" w:rsidP="003A2414">
      <w:pPr>
        <w:spacing w:before="210" w:after="21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(3) Kiểm dịch động vật, sản phẩm động vật trên cạn nhập khẩu.</w:t>
      </w:r>
    </w:p>
    <w:p w14:paraId="1C54538F" w14:textId="77777777" w:rsidR="006F2CB8" w:rsidRDefault="006F2CB8" w:rsidP="003A2414">
      <w:pPr>
        <w:spacing w:before="210" w:after="21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(4) Kiểm dịch động vật, sản phẩm động vật trên cạn vận chuyển ra khỏi địa bàn cấp tỉnh.</w:t>
      </w:r>
    </w:p>
    <w:p w14:paraId="6A165DED" w14:textId="77777777" w:rsidR="006F2CB8" w:rsidRDefault="006F2CB8" w:rsidP="003A2414">
      <w:pPr>
        <w:spacing w:before="210" w:after="21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(5) Kiểm dịch động vật, sản phẩm động vật trên cạn xuất khẩu.</w:t>
      </w:r>
    </w:p>
    <w:p w14:paraId="771E4A26" w14:textId="77777777" w:rsidR="006F2CB8" w:rsidRDefault="006F2CB8" w:rsidP="003A2414">
      <w:pPr>
        <w:spacing w:before="210" w:after="21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(6) Kiểm dịch động vật, sản phẩm đông vật trên cạn tạm nhập tái xuất, tam xuất tái nhập, chuyển cửa khẩu, kho ngoại quan, quá cảnh lãnh thổ Việt Nam.</w:t>
      </w:r>
    </w:p>
    <w:p w14:paraId="600F9A13" w14:textId="77777777" w:rsidR="006F2CB8" w:rsidRDefault="006F2CB8" w:rsidP="003A2414">
      <w:pPr>
        <w:spacing w:before="210" w:after="21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(7) Kiểm dịch động vật, sản phẩm động vật thuỷ sản vận chuyển ra khỏi địa bàn cấp tỉnh.</w:t>
      </w:r>
    </w:p>
    <w:p w14:paraId="5196B7EC" w14:textId="77777777" w:rsidR="006F2CB8" w:rsidRDefault="006F2CB8" w:rsidP="003A2414">
      <w:pPr>
        <w:spacing w:before="210" w:after="21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(8) Kiểm dịch động vật, sản phẩm động vật thuỷ sản không dùng làm thực phẩm.</w:t>
      </w:r>
    </w:p>
    <w:p w14:paraId="1E1ABD97" w14:textId="77777777" w:rsidR="006F2CB8" w:rsidRDefault="006F2CB8" w:rsidP="003A2414">
      <w:pPr>
        <w:spacing w:before="210" w:after="21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(9) Kiểm dịch động vật, sản phẩm động vật thuỷ sản xuất khẩu dùng làm thực phẩm.</w:t>
      </w:r>
    </w:p>
    <w:p w14:paraId="02E81011" w14:textId="77777777" w:rsidR="006F2CB8" w:rsidRDefault="006F2CB8" w:rsidP="003A2414">
      <w:pPr>
        <w:spacing w:before="210" w:after="21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(10) </w:t>
      </w:r>
      <w:r w:rsidRPr="00A44323">
        <w:rPr>
          <w:rFonts w:ascii="Times New Roman" w:hAnsi="Times New Roman" w:cs="Times New Roman"/>
          <w:color w:val="auto"/>
          <w:sz w:val="28"/>
          <w:szCs w:val="28"/>
          <w:lang w:val="en-US"/>
        </w:rPr>
        <w:t>Kiểm dịch động vật, sản phẩm động vật thủy sản nhập khẩu, tạm nhập tái xuất, tạm xuất tái nhập, chuyển cửa khẩu, kho ngoại quan, quá cảnh lãnh thổ Việt Nam; động vật thủy sản tham gia hội chợ, triển lãm, thi đấu thể thao, biểu diễn nghệ thuật; sản phẩm động vật thủy sản tham gia hội chợ, triển lãm; vận chuyển mẫu bệnh phẩm thủy sản</w:t>
      </w:r>
    </w:p>
    <w:p w14:paraId="1BBD1739" w14:textId="77777777" w:rsidR="006F2CB8" w:rsidRDefault="006F2CB8" w:rsidP="003A2414">
      <w:pPr>
        <w:spacing w:before="210" w:after="21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(11) Gia hạn giấy chứng nhận lưu hành thuốc thú y.</w:t>
      </w:r>
    </w:p>
    <w:p w14:paraId="40309E48" w14:textId="77777777" w:rsidR="006F2CB8" w:rsidRDefault="006F2CB8" w:rsidP="003A2414">
      <w:pPr>
        <w:spacing w:before="210" w:after="21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(12) Cấp lại Giấy chứng nhận lưu hành thuốc thú y.</w:t>
      </w:r>
    </w:p>
    <w:p w14:paraId="2434FFF5" w14:textId="77777777" w:rsidR="006F2CB8" w:rsidRDefault="006F2CB8" w:rsidP="003A2414">
      <w:pPr>
        <w:spacing w:before="120" w:after="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lastRenderedPageBreak/>
        <w:t>(13) Cấp lại giấy phép khảo nghiệm thuốc thú y.</w:t>
      </w:r>
    </w:p>
    <w:p w14:paraId="204C1EA4" w14:textId="77777777" w:rsidR="006F2CB8" w:rsidRDefault="006F2CB8" w:rsidP="003A2414">
      <w:pPr>
        <w:spacing w:before="120" w:after="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(14) Cấp, cấp lại giấy chứng nhận đủ điều kiện sản xuất thuốc thú y.</w:t>
      </w:r>
    </w:p>
    <w:p w14:paraId="23403BBE" w14:textId="77777777" w:rsidR="006F2CB8" w:rsidRDefault="006F2CB8" w:rsidP="003A2414">
      <w:pPr>
        <w:spacing w:before="120" w:after="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(15) Cấp, cấp lại giấy chứng nhận đủ điều kiện buôn bán thuốc thú y.</w:t>
      </w:r>
    </w:p>
    <w:p w14:paraId="7240AA68" w14:textId="77777777" w:rsidR="006F2CB8" w:rsidRDefault="006F2CB8" w:rsidP="003A2414">
      <w:pPr>
        <w:spacing w:before="120" w:after="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(16) Cấp, gia hạn chứng chỉ hành nghề thú y.</w:t>
      </w:r>
    </w:p>
    <w:p w14:paraId="35D65570" w14:textId="77777777" w:rsidR="006F2CB8" w:rsidRDefault="006F2CB8" w:rsidP="003A2414">
      <w:pPr>
        <w:spacing w:before="120" w:after="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(17) Cấp, cấp lại giấy chứng nhận cơ sở đủ điều kiện sản xuất, ương dưỡng giống thuỷ sản.</w:t>
      </w:r>
    </w:p>
    <w:p w14:paraId="7A9874B0" w14:textId="77777777" w:rsidR="006F2CB8" w:rsidRDefault="006F2CB8" w:rsidP="003A2414">
      <w:pPr>
        <w:spacing w:before="120" w:after="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(18) </w:t>
      </w:r>
      <w:r w:rsidRPr="002F5561">
        <w:rPr>
          <w:rFonts w:ascii="Times New Roman" w:hAnsi="Times New Roman" w:cs="Times New Roman"/>
          <w:color w:val="auto"/>
          <w:sz w:val="28"/>
          <w:szCs w:val="28"/>
          <w:lang w:val="en-US"/>
        </w:rPr>
        <w:t>Cấp, cấp lại Giấy chứng nhận cơ sở đủ điều kiện sản xuất thức ăn thủy sản, sản phẩm xử lý môi trường nuôi trồng thủy sản</w:t>
      </w:r>
      <w:r>
        <w:rPr>
          <w:rFonts w:ascii="Times New Roman" w:hAnsi="Times New Roman" w:cs="Times New Roman"/>
          <w:color w:val="auto"/>
          <w:sz w:val="28"/>
          <w:szCs w:val="28"/>
          <w:lang w:val="en-US"/>
        </w:rPr>
        <w:t>.</w:t>
      </w:r>
    </w:p>
    <w:p w14:paraId="45C17D52" w14:textId="77777777" w:rsidR="006F2CB8" w:rsidRDefault="006F2CB8" w:rsidP="003A2414">
      <w:pPr>
        <w:spacing w:before="120" w:after="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(19) Khảo nghiệm thức ăn thuỷ sản, sản phẩm xử lý môi trường nuôi trồng thuỷ sản.</w:t>
      </w:r>
    </w:p>
    <w:p w14:paraId="2AF19685" w14:textId="77777777" w:rsidR="006F2CB8" w:rsidRDefault="006F2CB8" w:rsidP="003A2414">
      <w:pPr>
        <w:spacing w:before="120" w:after="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(20) Xác nhận nguồn gốc loài thuỷ sản.</w:t>
      </w:r>
    </w:p>
    <w:p w14:paraId="11283D18" w14:textId="77777777" w:rsidR="006F2CB8" w:rsidRPr="000E65E1" w:rsidRDefault="006F2CB8" w:rsidP="003A2414">
      <w:pPr>
        <w:spacing w:before="120" w:after="120"/>
        <w:ind w:firstLine="720"/>
        <w:jc w:val="both"/>
        <w:rPr>
          <w:rFonts w:ascii="Times New Roman" w:hAnsi="Times New Roman" w:cs="Times New Roman"/>
          <w:color w:val="auto"/>
          <w:spacing w:val="-4"/>
          <w:sz w:val="28"/>
          <w:szCs w:val="28"/>
          <w:lang w:val="en-US"/>
        </w:rPr>
      </w:pPr>
      <w:r w:rsidRPr="000E65E1">
        <w:rPr>
          <w:rFonts w:ascii="Times New Roman" w:hAnsi="Times New Roman" w:cs="Times New Roman"/>
          <w:color w:val="auto"/>
          <w:spacing w:val="-4"/>
          <w:sz w:val="28"/>
          <w:szCs w:val="28"/>
          <w:lang w:val="en-US"/>
        </w:rPr>
        <w:t>(21) Chứng nhận cơ sở đủ điều kiện nuôi sinh sản, nuôi sinh trưởng, cơ sở trồng cấy nhân tạo loài thủy sản thuộc Phụ lục của Công ước quốc tế về buôn bán các loài động vật, thực vật hoang dã nguy cấp; các loài thủy sản nguy cấp, quý, hiếm.</w:t>
      </w:r>
    </w:p>
    <w:p w14:paraId="4FBC6DDA" w14:textId="77777777" w:rsidR="006F2CB8" w:rsidRDefault="006F2CB8" w:rsidP="003A2414">
      <w:pPr>
        <w:spacing w:before="120" w:after="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(22) Cấp giấy phép khai thác thuỷ sản.</w:t>
      </w:r>
    </w:p>
    <w:p w14:paraId="0ACF1D83" w14:textId="77777777" w:rsidR="006F2CB8" w:rsidRDefault="006F2CB8" w:rsidP="003A2414">
      <w:pPr>
        <w:spacing w:before="120" w:after="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(23) Cấp, cấp lại giấy chứng nhận cơ sở đủ điều kiện đăng kiểm tàu cá.</w:t>
      </w:r>
    </w:p>
    <w:p w14:paraId="46ABF1D9" w14:textId="77777777" w:rsidR="006F2CB8" w:rsidRDefault="006F2CB8" w:rsidP="003A2414">
      <w:pPr>
        <w:spacing w:before="120" w:after="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(24) Xoá đăng ký tàu cá.</w:t>
      </w:r>
    </w:p>
    <w:p w14:paraId="4D69E1B5" w14:textId="77777777" w:rsidR="006F2CB8" w:rsidRDefault="006F2CB8" w:rsidP="003A2414">
      <w:pPr>
        <w:spacing w:before="120" w:after="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(25) Mở đóng cảng cá.</w:t>
      </w:r>
    </w:p>
    <w:p w14:paraId="7204A85B" w14:textId="77777777" w:rsidR="006F2CB8" w:rsidRDefault="006F2CB8" w:rsidP="003A2414">
      <w:pPr>
        <w:spacing w:before="120" w:after="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(26) </w:t>
      </w:r>
      <w:r w:rsidRPr="00EA7FB3">
        <w:rPr>
          <w:rFonts w:ascii="Times New Roman" w:hAnsi="Times New Roman" w:cs="Times New Roman"/>
          <w:color w:val="auto"/>
          <w:sz w:val="28"/>
          <w:szCs w:val="28"/>
          <w:lang w:val="en-US"/>
        </w:rPr>
        <w:t>Cấp, cấp lại, gia hạn, phục hồi, hủy bỏ Quyết định công nhận lưu hành giống cây trồng</w:t>
      </w:r>
      <w:r>
        <w:rPr>
          <w:rFonts w:ascii="Times New Roman" w:hAnsi="Times New Roman" w:cs="Times New Roman"/>
          <w:color w:val="auto"/>
          <w:sz w:val="28"/>
          <w:szCs w:val="28"/>
          <w:lang w:val="en-US"/>
        </w:rPr>
        <w:t>.</w:t>
      </w:r>
    </w:p>
    <w:p w14:paraId="37BB8F77" w14:textId="77777777" w:rsidR="006F2CB8" w:rsidRDefault="006F2CB8" w:rsidP="003A2414">
      <w:pPr>
        <w:spacing w:before="120" w:after="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(27) Tự công bố lưu hành giống cây trồng.</w:t>
      </w:r>
    </w:p>
    <w:p w14:paraId="317B8AFE" w14:textId="77777777" w:rsidR="006F2CB8" w:rsidRDefault="006F2CB8" w:rsidP="003A2414">
      <w:pPr>
        <w:spacing w:before="120" w:after="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(28) Cấp, cấp lại Quyết định công nhận tổ chức khảo nghiệm giống cây trồng.</w:t>
      </w:r>
    </w:p>
    <w:p w14:paraId="6B90060A" w14:textId="77777777" w:rsidR="006F2CB8" w:rsidRDefault="006F2CB8" w:rsidP="003A2414">
      <w:pPr>
        <w:spacing w:before="120" w:after="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(29) Quyết định công nhận cây đầu dòng, vườn cây đầu dòng.</w:t>
      </w:r>
    </w:p>
    <w:p w14:paraId="0F44B0B0" w14:textId="77777777" w:rsidR="006F2CB8" w:rsidRDefault="006F2CB8" w:rsidP="003A2414">
      <w:pPr>
        <w:spacing w:before="120" w:after="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(30) Xuất khẩu giống cây trồng.</w:t>
      </w:r>
    </w:p>
    <w:p w14:paraId="593AF793" w14:textId="77777777" w:rsidR="006F2CB8" w:rsidRDefault="006F2CB8" w:rsidP="003A2414">
      <w:pPr>
        <w:spacing w:before="120" w:after="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(31) Nhập khẩu giống cây trồng.</w:t>
      </w:r>
    </w:p>
    <w:p w14:paraId="46389F9D" w14:textId="77777777" w:rsidR="006F2CB8" w:rsidRDefault="006F2CB8" w:rsidP="003A2414">
      <w:pPr>
        <w:spacing w:before="120" w:after="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(32) Cấp, cấp lại Quyết định công nhận phân bón lưu hành tại Việt Nam.</w:t>
      </w:r>
    </w:p>
    <w:p w14:paraId="05502261" w14:textId="77777777" w:rsidR="006F2CB8" w:rsidRDefault="006F2CB8" w:rsidP="003A2414">
      <w:pPr>
        <w:spacing w:before="120" w:after="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(33) Kiểm tra nhà nước về chất lượng phân bón nhập khẩu.</w:t>
      </w:r>
    </w:p>
    <w:p w14:paraId="6E439CA1" w14:textId="77777777" w:rsidR="006F2CB8" w:rsidRDefault="006F2CB8" w:rsidP="003A2414">
      <w:pPr>
        <w:spacing w:before="120" w:after="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(34) Xác nhận nội dung quảng cáo phân bón.</w:t>
      </w:r>
    </w:p>
    <w:p w14:paraId="32DCD1F0" w14:textId="77777777" w:rsidR="006F2CB8" w:rsidRDefault="006F2CB8" w:rsidP="003A2414">
      <w:pPr>
        <w:spacing w:before="120" w:after="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(35) Thẩm định báo cáo đánh giá tác động môi trường.</w:t>
      </w:r>
    </w:p>
    <w:p w14:paraId="5C6EAAFE" w14:textId="77777777" w:rsidR="006F2CB8" w:rsidRDefault="006F2CB8" w:rsidP="003A2414">
      <w:pPr>
        <w:spacing w:before="120" w:after="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(36) Cấp giấy phép môi trường.</w:t>
      </w:r>
    </w:p>
    <w:p w14:paraId="1CA2C511" w14:textId="77777777" w:rsidR="006F2CB8" w:rsidRDefault="006F2CB8" w:rsidP="003A2414">
      <w:pPr>
        <w:spacing w:before="120" w:after="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(37) Quyết định loài được đưa vào hoặc đưa ra khỏi danh mục loài nguy cấp, quý, hiếm được ưu tiên bảo vệ.</w:t>
      </w:r>
    </w:p>
    <w:p w14:paraId="2B6EDB25" w14:textId="77777777" w:rsidR="006F2CB8" w:rsidRPr="000C45E7" w:rsidRDefault="006F2CB8" w:rsidP="003A2414">
      <w:pPr>
        <w:spacing w:before="120" w:after="120"/>
        <w:ind w:firstLine="720"/>
        <w:jc w:val="both"/>
        <w:rPr>
          <w:rFonts w:ascii="Times New Roman" w:hAnsi="Times New Roman" w:cs="Times New Roman"/>
          <w:i/>
          <w:iCs/>
          <w:color w:val="auto"/>
          <w:spacing w:val="-4"/>
          <w:sz w:val="28"/>
          <w:szCs w:val="28"/>
          <w:lang w:val="en-US"/>
        </w:rPr>
      </w:pPr>
      <w:r w:rsidRPr="00AF3529">
        <w:rPr>
          <w:rFonts w:ascii="Times New Roman" w:hAnsi="Times New Roman" w:cs="Times New Roman"/>
          <w:color w:val="auto"/>
          <w:spacing w:val="-4"/>
          <w:sz w:val="28"/>
          <w:szCs w:val="28"/>
        </w:rPr>
        <w:t xml:space="preserve">Đánh giá sự cần thiết, tính hợp lý, tính hợp pháp và chi phí tuân thủ thủ tục hành chính trong </w:t>
      </w:r>
      <w:r w:rsidRPr="00AF3529">
        <w:rPr>
          <w:rFonts w:ascii="Times New Roman" w:hAnsi="Times New Roman" w:cs="Times New Roman"/>
          <w:color w:val="auto"/>
          <w:spacing w:val="-4"/>
          <w:sz w:val="28"/>
          <w:szCs w:val="28"/>
          <w:lang w:val="en-US"/>
        </w:rPr>
        <w:t xml:space="preserve">trong dự án Luật được thể hiện tại </w:t>
      </w:r>
      <w:r w:rsidRPr="000C45E7">
        <w:rPr>
          <w:rFonts w:ascii="Times New Roman" w:hAnsi="Times New Roman" w:cs="Times New Roman"/>
          <w:i/>
          <w:iCs/>
          <w:color w:val="auto"/>
          <w:spacing w:val="-4"/>
          <w:sz w:val="28"/>
          <w:szCs w:val="28"/>
          <w:lang w:val="en-US"/>
        </w:rPr>
        <w:t>Phụ lục kèm theo Báo cáo này.</w:t>
      </w:r>
    </w:p>
    <w:p w14:paraId="1431E21B" w14:textId="22D186B5" w:rsidR="00072DAF" w:rsidRPr="000C0D08" w:rsidRDefault="001E6C53" w:rsidP="00E82985">
      <w:pPr>
        <w:spacing w:before="120" w:after="120"/>
        <w:ind w:firstLine="720"/>
        <w:jc w:val="both"/>
        <w:rPr>
          <w:rFonts w:ascii="Times New Roman" w:hAnsi="Times New Roman" w:cs="Times New Roman"/>
          <w:b/>
          <w:bCs/>
          <w:color w:val="auto"/>
          <w:sz w:val="28"/>
          <w:szCs w:val="28"/>
        </w:rPr>
      </w:pPr>
      <w:r w:rsidRPr="000C0D08">
        <w:rPr>
          <w:rFonts w:ascii="Times New Roman" w:hAnsi="Times New Roman" w:cs="Times New Roman"/>
          <w:b/>
          <w:bCs/>
          <w:color w:val="auto"/>
          <w:sz w:val="28"/>
          <w:szCs w:val="28"/>
        </w:rPr>
        <w:lastRenderedPageBreak/>
        <w:t xml:space="preserve">2. </w:t>
      </w:r>
      <w:r w:rsidR="00072DAF" w:rsidRPr="000C0D08">
        <w:rPr>
          <w:rFonts w:ascii="Times New Roman" w:hAnsi="Times New Roman" w:cs="Times New Roman"/>
          <w:b/>
          <w:bCs/>
          <w:color w:val="auto"/>
          <w:sz w:val="28"/>
          <w:szCs w:val="28"/>
        </w:rPr>
        <w:t>Việc</w:t>
      </w:r>
      <w:r w:rsidR="0036788D" w:rsidRPr="000C0D08">
        <w:rPr>
          <w:rFonts w:ascii="Times New Roman" w:hAnsi="Times New Roman" w:cs="Times New Roman"/>
          <w:b/>
          <w:bCs/>
          <w:color w:val="auto"/>
          <w:sz w:val="28"/>
          <w:szCs w:val="28"/>
        </w:rPr>
        <w:t xml:space="preserve"> phân quyền,</w:t>
      </w:r>
      <w:r w:rsidR="00072DAF" w:rsidRPr="000C0D08">
        <w:rPr>
          <w:rFonts w:ascii="Times New Roman" w:hAnsi="Times New Roman" w:cs="Times New Roman"/>
          <w:b/>
          <w:bCs/>
          <w:color w:val="auto"/>
          <w:sz w:val="28"/>
          <w:szCs w:val="28"/>
        </w:rPr>
        <w:t xml:space="preserve"> phân cấp</w:t>
      </w:r>
      <w:r w:rsidRPr="000C0D08">
        <w:rPr>
          <w:rFonts w:ascii="Times New Roman" w:hAnsi="Times New Roman" w:cs="Times New Roman"/>
          <w:b/>
          <w:bCs/>
          <w:color w:val="auto"/>
          <w:sz w:val="28"/>
          <w:szCs w:val="28"/>
        </w:rPr>
        <w:t xml:space="preserve"> (nếu </w:t>
      </w:r>
      <w:r w:rsidR="00D3373B" w:rsidRPr="00485CFC">
        <w:rPr>
          <w:rFonts w:ascii="Times New Roman" w:hAnsi="Times New Roman" w:cs="Times New Roman"/>
          <w:b/>
          <w:bCs/>
          <w:color w:val="auto"/>
          <w:sz w:val="28"/>
          <w:szCs w:val="28"/>
        </w:rPr>
        <w:t xml:space="preserve">trong dự thảo văn bản </w:t>
      </w:r>
      <w:r w:rsidRPr="000C0D08">
        <w:rPr>
          <w:rFonts w:ascii="Times New Roman" w:hAnsi="Times New Roman" w:cs="Times New Roman"/>
          <w:b/>
          <w:bCs/>
          <w:color w:val="auto"/>
          <w:sz w:val="28"/>
          <w:szCs w:val="28"/>
        </w:rPr>
        <w:t>có</w:t>
      </w:r>
      <w:r w:rsidR="00D3373B" w:rsidRPr="00485CFC">
        <w:rPr>
          <w:rFonts w:ascii="Times New Roman" w:hAnsi="Times New Roman" w:cs="Times New Roman"/>
          <w:b/>
          <w:bCs/>
          <w:color w:val="auto"/>
          <w:sz w:val="28"/>
          <w:szCs w:val="28"/>
        </w:rPr>
        <w:t xml:space="preserve"> quy định về phân quyền, phân cấp</w:t>
      </w:r>
      <w:r w:rsidRPr="000C0D08">
        <w:rPr>
          <w:rFonts w:ascii="Times New Roman" w:hAnsi="Times New Roman" w:cs="Times New Roman"/>
          <w:b/>
          <w:bCs/>
          <w:color w:val="auto"/>
          <w:sz w:val="28"/>
          <w:szCs w:val="28"/>
        </w:rPr>
        <w:t>)</w:t>
      </w:r>
    </w:p>
    <w:p w14:paraId="5017C348" w14:textId="77777777" w:rsidR="00700229" w:rsidRDefault="00700229" w:rsidP="00E82985">
      <w:pPr>
        <w:spacing w:before="120" w:after="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a) Sự cần thiết của việc phân quyền, phân cấp:</w:t>
      </w:r>
    </w:p>
    <w:p w14:paraId="4C81D99C" w14:textId="2B2CEFDF" w:rsidR="001F0CBD" w:rsidRPr="001F0CBD" w:rsidRDefault="001F0CBD" w:rsidP="00E82985">
      <w:pPr>
        <w:spacing w:before="120" w:after="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sidR="003631A6">
        <w:rPr>
          <w:rFonts w:ascii="Times New Roman" w:hAnsi="Times New Roman" w:cs="Times New Roman"/>
          <w:color w:val="auto"/>
          <w:sz w:val="28"/>
          <w:szCs w:val="28"/>
          <w:lang w:val="en-US"/>
        </w:rPr>
        <w:t>Thực hiện các</w:t>
      </w:r>
      <w:r w:rsidRPr="001F0CBD">
        <w:rPr>
          <w:rFonts w:ascii="Times New Roman" w:hAnsi="Times New Roman" w:cs="Times New Roman"/>
          <w:color w:val="auto"/>
          <w:sz w:val="28"/>
          <w:szCs w:val="28"/>
          <w:lang w:val="en-US"/>
        </w:rPr>
        <w:t xml:space="preserve"> Nghị quyết, Kết luận của Trung ương, Bộ Chính trị, Ban Bí thư </w:t>
      </w:r>
      <w:r w:rsidR="00A75D27">
        <w:rPr>
          <w:rFonts w:ascii="Times New Roman" w:hAnsi="Times New Roman" w:cs="Times New Roman"/>
          <w:color w:val="auto"/>
          <w:sz w:val="28"/>
          <w:szCs w:val="28"/>
          <w:lang w:val="en-US"/>
        </w:rPr>
        <w:t xml:space="preserve">về </w:t>
      </w:r>
      <w:r w:rsidR="008216B7">
        <w:rPr>
          <w:rFonts w:ascii="Times New Roman" w:hAnsi="Times New Roman" w:cs="Times New Roman"/>
          <w:color w:val="auto"/>
          <w:sz w:val="28"/>
          <w:szCs w:val="28"/>
          <w:lang w:val="en-US"/>
        </w:rPr>
        <w:t>sắp xếp tổ chức bộ máy; đẩy mạnh</w:t>
      </w:r>
      <w:r w:rsidRPr="001F0CBD">
        <w:rPr>
          <w:rFonts w:ascii="Times New Roman" w:hAnsi="Times New Roman" w:cs="Times New Roman"/>
          <w:color w:val="auto"/>
          <w:sz w:val="28"/>
          <w:szCs w:val="28"/>
          <w:lang w:val="en-US"/>
        </w:rPr>
        <w:t xml:space="preserve"> </w:t>
      </w:r>
      <w:r w:rsidR="006D4280">
        <w:rPr>
          <w:rFonts w:ascii="Times New Roman" w:hAnsi="Times New Roman" w:cs="Times New Roman"/>
          <w:color w:val="auto"/>
          <w:sz w:val="28"/>
          <w:szCs w:val="28"/>
          <w:lang w:val="en-US"/>
        </w:rPr>
        <w:t xml:space="preserve">phân quyền, phân cấp, phân định theo </w:t>
      </w:r>
      <w:r w:rsidRPr="001F0CBD">
        <w:rPr>
          <w:rFonts w:ascii="Times New Roman" w:hAnsi="Times New Roman" w:cs="Times New Roman"/>
          <w:color w:val="auto"/>
          <w:sz w:val="28"/>
          <w:szCs w:val="28"/>
          <w:lang w:val="en-US"/>
        </w:rPr>
        <w:t xml:space="preserve">mô hình chính quyền 2 cấp </w:t>
      </w:r>
      <w:r w:rsidR="003631A6">
        <w:rPr>
          <w:rFonts w:ascii="Times New Roman" w:hAnsi="Times New Roman" w:cs="Times New Roman"/>
          <w:color w:val="auto"/>
          <w:sz w:val="28"/>
          <w:szCs w:val="28"/>
          <w:lang w:val="en-US"/>
        </w:rPr>
        <w:t>(</w:t>
      </w:r>
      <w:r w:rsidR="003631A6" w:rsidRPr="003631A6">
        <w:rPr>
          <w:rFonts w:ascii="Times New Roman" w:hAnsi="Times New Roman" w:cs="Times New Roman"/>
          <w:color w:val="auto"/>
          <w:sz w:val="28"/>
          <w:szCs w:val="28"/>
          <w:lang w:val="en-US"/>
        </w:rPr>
        <w:t>Nghị quyết số 18-NQ/TW ngày 25/10/2017 của Hội nghị Trung ương 6 khóa XII Một số vấn đề về tiếp tục đổi mới, sắp xếp tổ chức bộ máy của hệ thống chính trị tinh gọn, hoạt động hiệu lực, hiệu quả</w:t>
      </w:r>
      <w:r w:rsidR="003631A6">
        <w:rPr>
          <w:rFonts w:ascii="Times New Roman" w:hAnsi="Times New Roman" w:cs="Times New Roman"/>
          <w:color w:val="auto"/>
          <w:sz w:val="28"/>
          <w:szCs w:val="28"/>
          <w:lang w:val="en-US"/>
        </w:rPr>
        <w:t xml:space="preserve">; </w:t>
      </w:r>
      <w:r w:rsidR="003631A6" w:rsidRPr="003631A6">
        <w:rPr>
          <w:rFonts w:ascii="Times New Roman" w:hAnsi="Times New Roman" w:cs="Times New Roman"/>
          <w:color w:val="auto"/>
          <w:sz w:val="28"/>
          <w:szCs w:val="28"/>
          <w:lang w:val="en-US"/>
        </w:rPr>
        <w:t>Kết luận số 21/KL/TW ngày 24/1/2025 của Ban Chấp hành Trung ương Đảng khoá XIII về việc tổng kết Nghị quyết số 18-NQ/TW</w:t>
      </w:r>
      <w:r w:rsidR="003631A6">
        <w:rPr>
          <w:rFonts w:ascii="Times New Roman" w:hAnsi="Times New Roman" w:cs="Times New Roman"/>
          <w:color w:val="auto"/>
          <w:sz w:val="28"/>
          <w:szCs w:val="28"/>
          <w:lang w:val="en-US"/>
        </w:rPr>
        <w:t xml:space="preserve">; </w:t>
      </w:r>
      <w:r w:rsidR="00271A3A" w:rsidRPr="00271A3A">
        <w:rPr>
          <w:rFonts w:ascii="Times New Roman" w:hAnsi="Times New Roman" w:cs="Times New Roman"/>
          <w:color w:val="auto"/>
          <w:sz w:val="28"/>
          <w:szCs w:val="28"/>
          <w:lang w:val="en-US"/>
        </w:rPr>
        <w:t>Kết luận số 119-KL/TW ngày 20 tháng 01 năm 2025 của Bộ Chính trị về định hướng đổi mới, hoàn thiện quy định pháp luật</w:t>
      </w:r>
      <w:r w:rsidR="00271A3A">
        <w:rPr>
          <w:rFonts w:ascii="Times New Roman" w:hAnsi="Times New Roman" w:cs="Times New Roman"/>
          <w:color w:val="auto"/>
          <w:sz w:val="28"/>
          <w:szCs w:val="28"/>
          <w:lang w:val="en-US"/>
        </w:rPr>
        <w:t xml:space="preserve">; </w:t>
      </w:r>
      <w:r w:rsidR="00271A3A" w:rsidRPr="00271A3A">
        <w:rPr>
          <w:rFonts w:ascii="Times New Roman" w:hAnsi="Times New Roman" w:cs="Times New Roman"/>
          <w:color w:val="auto"/>
          <w:sz w:val="28"/>
          <w:szCs w:val="28"/>
          <w:lang w:val="en-US"/>
        </w:rPr>
        <w:t>Kết luận 126-KL/TW ngày 14/02/2025 của Bộ Chính trị, Ban Bí thư về một số nội dung, nhiệm vụ tiếp tục sắp xếp, tinh gọn tổ chức bộ máy của hệ thống chính trị năm 2025</w:t>
      </w:r>
      <w:r w:rsidR="00271A3A">
        <w:rPr>
          <w:rFonts w:ascii="Times New Roman" w:hAnsi="Times New Roman" w:cs="Times New Roman"/>
          <w:color w:val="auto"/>
          <w:sz w:val="28"/>
          <w:szCs w:val="28"/>
          <w:lang w:val="en-US"/>
        </w:rPr>
        <w:t xml:space="preserve">; </w:t>
      </w:r>
      <w:r w:rsidR="00271A3A" w:rsidRPr="00271A3A">
        <w:rPr>
          <w:rFonts w:ascii="Times New Roman" w:hAnsi="Times New Roman" w:cs="Times New Roman"/>
          <w:color w:val="auto"/>
          <w:sz w:val="28"/>
          <w:szCs w:val="28"/>
          <w:lang w:val="en-US"/>
        </w:rPr>
        <w:t>Nghị quyết số 60-NQ/TW ngày 12/4/2025 của Ban Chấp hành Trung ương tại Hội nghị lần thứ 11 của Ban Chấp hành Trung ương Đảng khoá XIII</w:t>
      </w:r>
      <w:r w:rsidR="008216B7">
        <w:rPr>
          <w:rFonts w:ascii="Times New Roman" w:hAnsi="Times New Roman" w:cs="Times New Roman"/>
          <w:color w:val="auto"/>
          <w:sz w:val="28"/>
          <w:szCs w:val="28"/>
          <w:lang w:val="en-US"/>
        </w:rPr>
        <w:t xml:space="preserve">; </w:t>
      </w:r>
      <w:r w:rsidR="00271A3A" w:rsidRPr="00271A3A">
        <w:rPr>
          <w:rFonts w:ascii="Times New Roman" w:hAnsi="Times New Roman" w:cs="Times New Roman"/>
          <w:color w:val="auto"/>
          <w:sz w:val="28"/>
          <w:szCs w:val="28"/>
          <w:lang w:val="en-US"/>
        </w:rPr>
        <w:t>Nghị quyết số 66-NQ/TW ngày 30/4/2025 của Bộ Chính trị về đổi mới công tác xây dựng và thi hành pháp luật đáp ứng yêu cầu phát triển đất nước trong kỷ nguyên mới đặt ra mục tiêu đến năm 203</w:t>
      </w:r>
      <w:r w:rsidR="008216B7">
        <w:rPr>
          <w:rFonts w:ascii="Times New Roman" w:hAnsi="Times New Roman" w:cs="Times New Roman"/>
          <w:color w:val="auto"/>
          <w:sz w:val="28"/>
          <w:szCs w:val="28"/>
          <w:lang w:val="en-US"/>
        </w:rPr>
        <w:t>0).</w:t>
      </w:r>
    </w:p>
    <w:p w14:paraId="2C862145" w14:textId="397C3466" w:rsidR="001F0CBD" w:rsidRPr="001F0CBD" w:rsidRDefault="0052719B" w:rsidP="00E82985">
      <w:pPr>
        <w:spacing w:before="120" w:after="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Căn cứ</w:t>
      </w:r>
      <w:r w:rsidR="001F0CBD" w:rsidRPr="001F0CBD">
        <w:rPr>
          <w:rFonts w:ascii="Times New Roman" w:hAnsi="Times New Roman" w:cs="Times New Roman"/>
          <w:color w:val="auto"/>
          <w:sz w:val="28"/>
          <w:szCs w:val="28"/>
          <w:lang w:val="en-US"/>
        </w:rPr>
        <w:t xml:space="preserve"> Luật Tổ chức Chính phủ năm 2025, Luật Tổ chức chính quyền địa phương năm 2025, Nghị quyết số 190/2025/QH15 ngày 19/02/2025 của Quốc hội quy định về xử lý một số vấn đề liên quan đến sắp xếp tổ chức bộ máy nhà nước. </w:t>
      </w:r>
    </w:p>
    <w:p w14:paraId="698856D5" w14:textId="11A3369D" w:rsidR="001F0CBD" w:rsidRDefault="00A207D5" w:rsidP="00E82985">
      <w:pPr>
        <w:spacing w:before="120" w:after="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b) Nội dung phân quyền tại dự án Luật</w:t>
      </w:r>
    </w:p>
    <w:p w14:paraId="4DF7E351" w14:textId="7D23B1AC" w:rsidR="001F0CBD" w:rsidRDefault="00C11868" w:rsidP="00E82985">
      <w:pPr>
        <w:spacing w:before="120" w:after="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sidR="00076621" w:rsidRPr="00076621">
        <w:rPr>
          <w:rFonts w:ascii="Times New Roman" w:hAnsi="Times New Roman" w:cs="Times New Roman"/>
          <w:color w:val="auto"/>
          <w:sz w:val="28"/>
          <w:szCs w:val="28"/>
          <w:lang w:val="en-US"/>
        </w:rPr>
        <w:t xml:space="preserve">Nghị định số 136/2025/NĐ-CP đã xử lý 137 thẩm quyền phân quyền, phân cấp giữa các cơ quan trung ương và từ cơ quan trung ương cho địa phương. </w:t>
      </w:r>
      <w:r w:rsidR="003E4ADB">
        <w:rPr>
          <w:rFonts w:ascii="Times New Roman" w:hAnsi="Times New Roman" w:cs="Times New Roman"/>
          <w:color w:val="auto"/>
          <w:sz w:val="28"/>
          <w:szCs w:val="28"/>
          <w:lang w:val="en-US"/>
        </w:rPr>
        <w:t>Theo đó, d</w:t>
      </w:r>
      <w:r w:rsidR="00E922D5" w:rsidRPr="00E922D5">
        <w:rPr>
          <w:rFonts w:ascii="Times New Roman" w:hAnsi="Times New Roman" w:cs="Times New Roman"/>
          <w:color w:val="auto"/>
          <w:sz w:val="28"/>
          <w:szCs w:val="28"/>
          <w:lang w:val="en-US"/>
        </w:rPr>
        <w:t>ự thảo Luật thực hiện sửa đổi, bổ sung 1</w:t>
      </w:r>
      <w:r w:rsidR="00DD3891">
        <w:rPr>
          <w:rFonts w:ascii="Times New Roman" w:hAnsi="Times New Roman" w:cs="Times New Roman"/>
          <w:color w:val="auto"/>
          <w:sz w:val="28"/>
          <w:szCs w:val="28"/>
          <w:lang w:val="en-US"/>
        </w:rPr>
        <w:t>17</w:t>
      </w:r>
      <w:r w:rsidR="00E922D5" w:rsidRPr="00E922D5">
        <w:rPr>
          <w:rFonts w:ascii="Times New Roman" w:hAnsi="Times New Roman" w:cs="Times New Roman"/>
          <w:color w:val="auto"/>
          <w:sz w:val="28"/>
          <w:szCs w:val="28"/>
          <w:lang w:val="en-US"/>
        </w:rPr>
        <w:t xml:space="preserve"> </w:t>
      </w:r>
      <w:r w:rsidR="00E922D5" w:rsidRPr="007940A5">
        <w:rPr>
          <w:rFonts w:ascii="Times New Roman" w:hAnsi="Times New Roman" w:cs="Times New Roman"/>
          <w:color w:val="auto"/>
          <w:sz w:val="28"/>
          <w:szCs w:val="28"/>
          <w:lang w:val="en-US"/>
        </w:rPr>
        <w:t xml:space="preserve">Điều tại 14 Luật </w:t>
      </w:r>
      <w:r w:rsidR="00076621" w:rsidRPr="007940A5">
        <w:rPr>
          <w:rFonts w:ascii="Times New Roman" w:hAnsi="Times New Roman" w:cs="Times New Roman"/>
          <w:color w:val="auto"/>
          <w:sz w:val="28"/>
          <w:szCs w:val="28"/>
          <w:lang w:val="en-US"/>
        </w:rPr>
        <w:t xml:space="preserve">(Luật Chăn nuôi, Luật Thú y, Luật Trồng trọt, Luật Bảo vệ và Kiểm dịch thực vật, Luật Thủy sản, Luật Lâm nghiệp, Luật Thủy lợi, Luật Đê điều, Luật Bảo vệ môi trường, Luật Đa dạng sinh học, Luật Khí tượng Thủy văn, Luật Tài nguyên, môi trường biển và hải đảo, Luật Đo đạc và Bản đồ, Luật Tài nguyên nước) </w:t>
      </w:r>
      <w:r w:rsidR="00E922D5" w:rsidRPr="007940A5">
        <w:rPr>
          <w:rFonts w:ascii="Times New Roman" w:hAnsi="Times New Roman" w:cs="Times New Roman"/>
          <w:color w:val="auto"/>
          <w:sz w:val="28"/>
          <w:szCs w:val="28"/>
          <w:lang w:val="en-US"/>
        </w:rPr>
        <w:t xml:space="preserve">để thể chế hóa quy định “tạm thời” về phân </w:t>
      </w:r>
      <w:r w:rsidR="00E922D5" w:rsidRPr="00E922D5">
        <w:rPr>
          <w:rFonts w:ascii="Times New Roman" w:hAnsi="Times New Roman" w:cs="Times New Roman"/>
          <w:color w:val="auto"/>
          <w:sz w:val="28"/>
          <w:szCs w:val="28"/>
          <w:lang w:val="en-US"/>
        </w:rPr>
        <w:t>quyền, phân cấp thẩm quyền tại Nghị định số 136/2025/NĐ-CP.</w:t>
      </w:r>
    </w:p>
    <w:p w14:paraId="43F03627" w14:textId="4D1E0EE1" w:rsidR="00F81A47" w:rsidRPr="00FB1D7F" w:rsidRDefault="00C11868" w:rsidP="00E82985">
      <w:pPr>
        <w:spacing w:before="120" w:after="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sidR="00F81A47" w:rsidRPr="00FB1D7F">
        <w:rPr>
          <w:rFonts w:ascii="Times New Roman" w:hAnsi="Times New Roman" w:cs="Times New Roman"/>
          <w:color w:val="auto"/>
          <w:sz w:val="28"/>
          <w:szCs w:val="28"/>
          <w:lang w:val="en-US"/>
        </w:rPr>
        <w:t xml:space="preserve">Nghị định số 131/2025/NĐ-CP đã xử lý 49 thẩm quyền, nhiệm vụ từ cấp huyện chuyển về cấp xã; 04 thẩm quyền, nhiệm vụ từ cấp huyện chuyển lên cấp tỉnh. Theo đó, dự thảo Luật </w:t>
      </w:r>
      <w:r w:rsidR="00F81A47" w:rsidRPr="00547CD9">
        <w:rPr>
          <w:rFonts w:ascii="Times New Roman" w:hAnsi="Times New Roman" w:cs="Times New Roman"/>
          <w:color w:val="auto"/>
          <w:sz w:val="28"/>
          <w:szCs w:val="28"/>
          <w:lang w:val="en-US"/>
        </w:rPr>
        <w:t xml:space="preserve">thực hiện sửa đổi, bổ sung </w:t>
      </w:r>
      <w:r w:rsidR="00D83418">
        <w:rPr>
          <w:rFonts w:ascii="Times New Roman" w:hAnsi="Times New Roman" w:cs="Times New Roman"/>
          <w:color w:val="auto"/>
          <w:sz w:val="28"/>
          <w:szCs w:val="28"/>
          <w:lang w:val="en-US"/>
        </w:rPr>
        <w:t>76</w:t>
      </w:r>
      <w:r w:rsidR="00F81A47" w:rsidRPr="00547CD9">
        <w:rPr>
          <w:rFonts w:ascii="Times New Roman" w:hAnsi="Times New Roman" w:cs="Times New Roman"/>
          <w:color w:val="auto"/>
          <w:sz w:val="28"/>
          <w:szCs w:val="28"/>
          <w:lang w:val="en-US"/>
        </w:rPr>
        <w:t xml:space="preserve"> Điều tại 14 Luật</w:t>
      </w:r>
      <w:r w:rsidR="00F81A47">
        <w:rPr>
          <w:rFonts w:ascii="Times New Roman" w:hAnsi="Times New Roman" w:cs="Times New Roman"/>
          <w:color w:val="auto"/>
          <w:sz w:val="28"/>
          <w:szCs w:val="28"/>
          <w:lang w:val="en-US"/>
        </w:rPr>
        <w:t xml:space="preserve"> </w:t>
      </w:r>
      <w:r w:rsidR="00F81A47" w:rsidRPr="00FB1D7F">
        <w:rPr>
          <w:rFonts w:ascii="Times New Roman" w:hAnsi="Times New Roman" w:cs="Times New Roman"/>
          <w:color w:val="auto"/>
          <w:sz w:val="28"/>
          <w:szCs w:val="28"/>
          <w:lang w:val="en-US"/>
        </w:rPr>
        <w:t>(</w:t>
      </w:r>
      <w:r w:rsidR="00D83418" w:rsidRPr="00D83418">
        <w:rPr>
          <w:rFonts w:ascii="Times New Roman" w:hAnsi="Times New Roman" w:cs="Times New Roman"/>
          <w:color w:val="auto"/>
          <w:sz w:val="28"/>
          <w:szCs w:val="28"/>
          <w:lang w:val="en-US"/>
        </w:rPr>
        <w:t>Luật Chăn nuôi, Luật Bảo vệ và Kiểm dịch thực vật, Luật Thú y, Luật Trồng trọt, Luật Thủy sản, Luật Thủy lợi, Luật Bảo vệ môi trường; Luật Phòng, Chống thiên tai, Luật Đê điều, Luật Tài nguyên nước, Luật Khí tượng thủy văn, Luật Tài nguyên, Môi trường biển và hải đảo, Luật Đo đạc và Bản đồ, Luật Tài nguyên nước</w:t>
      </w:r>
      <w:r w:rsidR="00F81A47" w:rsidRPr="00FB1D7F">
        <w:rPr>
          <w:rFonts w:ascii="Times New Roman" w:hAnsi="Times New Roman" w:cs="Times New Roman"/>
          <w:color w:val="auto"/>
          <w:sz w:val="28"/>
          <w:szCs w:val="28"/>
          <w:lang w:val="en-US"/>
        </w:rPr>
        <w:t>) để quy định thẩm quyền, nhiệm vụ đã được chuyển đổi “tạm thời” tại Nghị định số 131/2025/NĐ-CP</w:t>
      </w:r>
      <w:r w:rsidR="00F81A47">
        <w:rPr>
          <w:rFonts w:ascii="Times New Roman" w:hAnsi="Times New Roman" w:cs="Times New Roman"/>
          <w:color w:val="auto"/>
          <w:sz w:val="28"/>
          <w:szCs w:val="28"/>
          <w:lang w:val="en-US"/>
        </w:rPr>
        <w:t>.</w:t>
      </w:r>
    </w:p>
    <w:p w14:paraId="3E272E82" w14:textId="77777777" w:rsidR="00A207D5" w:rsidRPr="00B26382" w:rsidRDefault="00A207D5" w:rsidP="00E82985">
      <w:pPr>
        <w:spacing w:before="120" w:after="120"/>
        <w:ind w:firstLine="720"/>
        <w:jc w:val="both"/>
        <w:rPr>
          <w:rFonts w:ascii="Times New Roman" w:hAnsi="Times New Roman" w:cs="Times New Roman"/>
          <w:color w:val="auto"/>
          <w:sz w:val="28"/>
          <w:szCs w:val="28"/>
          <w:lang w:val="en-US"/>
        </w:rPr>
      </w:pPr>
      <w:r w:rsidRPr="00B26382">
        <w:rPr>
          <w:rFonts w:ascii="Times New Roman" w:hAnsi="Times New Roman" w:cs="Times New Roman"/>
          <w:color w:val="auto"/>
          <w:sz w:val="28"/>
          <w:szCs w:val="28"/>
          <w:lang w:val="en-US"/>
        </w:rPr>
        <w:t xml:space="preserve">c) Điều kiện bảo đảm để thực hiện nội dung được phân quyền, phân cấp; </w:t>
      </w:r>
    </w:p>
    <w:p w14:paraId="0513CD63" w14:textId="0654E58B" w:rsidR="00B26382" w:rsidRPr="00B26382" w:rsidRDefault="00B26382" w:rsidP="00E82985">
      <w:pPr>
        <w:spacing w:before="120" w:after="120"/>
        <w:ind w:firstLine="720"/>
        <w:jc w:val="both"/>
        <w:rPr>
          <w:rFonts w:ascii="Times New Roman" w:hAnsi="Times New Roman" w:cs="Times New Roman"/>
          <w:iCs/>
          <w:color w:val="auto"/>
          <w:sz w:val="28"/>
          <w:szCs w:val="28"/>
          <w:lang w:val="en-US"/>
        </w:rPr>
      </w:pPr>
      <w:r w:rsidRPr="00B26382">
        <w:rPr>
          <w:rFonts w:ascii="Times New Roman" w:hAnsi="Times New Roman" w:cs="Times New Roman"/>
          <w:iCs/>
          <w:color w:val="auto"/>
          <w:sz w:val="28"/>
          <w:szCs w:val="28"/>
        </w:rPr>
        <w:t>B</w:t>
      </w:r>
      <w:r w:rsidRPr="00B26382">
        <w:rPr>
          <w:rFonts w:ascii="Times New Roman" w:hAnsi="Times New Roman" w:cs="Times New Roman"/>
          <w:iCs/>
          <w:color w:val="auto"/>
          <w:sz w:val="28"/>
          <w:szCs w:val="28"/>
          <w:lang w:val="en-US"/>
        </w:rPr>
        <w:t xml:space="preserve">ám sát và thể chế hóa để kịp thời thực hiện chủ trương của Đảng về đổi </w:t>
      </w:r>
      <w:r w:rsidRPr="00B26382">
        <w:rPr>
          <w:rFonts w:ascii="Times New Roman" w:hAnsi="Times New Roman" w:cs="Times New Roman"/>
          <w:iCs/>
          <w:color w:val="auto"/>
          <w:sz w:val="28"/>
          <w:szCs w:val="28"/>
          <w:lang w:val="en-US"/>
        </w:rPr>
        <w:lastRenderedPageBreak/>
        <w:t>mới, sắp xếp tổ chức bộ máy nhà nước tinh gọn, hoạt động hiệu lực, hiệu quả tại Nghị quyết số 18-NQ/TW ngày 25/10/2017 của Hội nghị Trung ương 6 khóa XII, Nghị quyết số 27-NQ/TW ngày 09/11/2022 của Hội nghị Trung ương 6 khóa XIII và các Kết luận, chỉ đạo của Bộ Chính trị, Ban Bí thư</w:t>
      </w:r>
      <w:r w:rsidRPr="00B26382">
        <w:rPr>
          <w:rFonts w:ascii="Times New Roman" w:hAnsi="Times New Roman" w:cs="Times New Roman"/>
          <w:iCs/>
          <w:color w:val="auto"/>
          <w:sz w:val="28"/>
          <w:szCs w:val="28"/>
        </w:rPr>
        <w:t xml:space="preserve"> </w:t>
      </w:r>
      <w:r w:rsidRPr="00B26382">
        <w:rPr>
          <w:rFonts w:ascii="Times New Roman" w:hAnsi="Times New Roman" w:cs="Times New Roman"/>
          <w:iCs/>
          <w:color w:val="auto"/>
          <w:sz w:val="28"/>
          <w:szCs w:val="28"/>
          <w:lang w:val="en-US"/>
        </w:rPr>
        <w:t>về tiếp tục sắp xếp tổ chức bộ máy của hệ thống chính trị.</w:t>
      </w:r>
      <w:r w:rsidR="00F31A78">
        <w:rPr>
          <w:rFonts w:ascii="Times New Roman" w:hAnsi="Times New Roman" w:cs="Times New Roman"/>
          <w:iCs/>
          <w:color w:val="auto"/>
          <w:sz w:val="28"/>
          <w:szCs w:val="28"/>
          <w:lang w:val="en-US"/>
        </w:rPr>
        <w:t xml:space="preserve"> </w:t>
      </w:r>
      <w:r w:rsidRPr="00B26382">
        <w:rPr>
          <w:rFonts w:ascii="Times New Roman" w:hAnsi="Times New Roman" w:cs="Times New Roman"/>
          <w:iCs/>
          <w:color w:val="auto"/>
          <w:sz w:val="28"/>
          <w:szCs w:val="28"/>
        </w:rPr>
        <w:t>T</w:t>
      </w:r>
      <w:r w:rsidRPr="00B26382">
        <w:rPr>
          <w:rFonts w:ascii="Times New Roman" w:hAnsi="Times New Roman" w:cs="Times New Roman"/>
          <w:iCs/>
          <w:color w:val="auto"/>
          <w:sz w:val="28"/>
          <w:szCs w:val="28"/>
          <w:lang w:val="en-US"/>
        </w:rPr>
        <w:t>uân thủ Hiến pháp và tuân thủ quy định các nguyên tắc phân định</w:t>
      </w:r>
      <w:r w:rsidRPr="00B26382">
        <w:rPr>
          <w:rFonts w:ascii="Times New Roman" w:hAnsi="Times New Roman" w:cs="Times New Roman"/>
          <w:iCs/>
          <w:color w:val="auto"/>
          <w:sz w:val="28"/>
          <w:szCs w:val="28"/>
        </w:rPr>
        <w:t xml:space="preserve"> </w:t>
      </w:r>
      <w:r w:rsidRPr="00B26382">
        <w:rPr>
          <w:rFonts w:ascii="Times New Roman" w:hAnsi="Times New Roman" w:cs="Times New Roman"/>
          <w:iCs/>
          <w:color w:val="auto"/>
          <w:sz w:val="28"/>
          <w:szCs w:val="28"/>
          <w:lang w:val="en-US"/>
        </w:rPr>
        <w:t>thẩm quyền của Luật Tổ chức Chính phủ 2025</w:t>
      </w:r>
      <w:r w:rsidRPr="00B26382">
        <w:rPr>
          <w:rFonts w:ascii="Times New Roman" w:hAnsi="Times New Roman" w:cs="Times New Roman"/>
          <w:iCs/>
          <w:color w:val="auto"/>
          <w:sz w:val="28"/>
          <w:szCs w:val="28"/>
        </w:rPr>
        <w:t>,</w:t>
      </w:r>
      <w:r w:rsidRPr="00B26382">
        <w:rPr>
          <w:rFonts w:ascii="Times New Roman" w:hAnsi="Times New Roman" w:cs="Times New Roman"/>
          <w:iCs/>
          <w:color w:val="auto"/>
          <w:sz w:val="28"/>
          <w:szCs w:val="28"/>
          <w:lang w:val="en-US"/>
        </w:rPr>
        <w:t xml:space="preserve"> bảo đảm các quy định thẩm quyền của Bộ Nông nghiệp và Môi trường trong phạm vi quản lý nhà nước của </w:t>
      </w:r>
      <w:r w:rsidRPr="00B26382">
        <w:rPr>
          <w:rFonts w:ascii="Times New Roman" w:hAnsi="Times New Roman" w:cs="Times New Roman"/>
          <w:iCs/>
          <w:color w:val="auto"/>
          <w:sz w:val="28"/>
          <w:szCs w:val="28"/>
        </w:rPr>
        <w:t>Chính phủ</w:t>
      </w:r>
      <w:r w:rsidRPr="00B26382">
        <w:rPr>
          <w:rFonts w:ascii="Times New Roman" w:hAnsi="Times New Roman" w:cs="Times New Roman"/>
          <w:iCs/>
          <w:color w:val="auto"/>
          <w:sz w:val="28"/>
          <w:szCs w:val="28"/>
          <w:lang w:val="en-US"/>
        </w:rPr>
        <w:t xml:space="preserve"> phù hợp với </w:t>
      </w:r>
      <w:r w:rsidRPr="00B26382">
        <w:rPr>
          <w:rFonts w:ascii="Times New Roman" w:hAnsi="Times New Roman" w:cs="Times New Roman"/>
          <w:iCs/>
          <w:color w:val="auto"/>
          <w:sz w:val="28"/>
          <w:szCs w:val="28"/>
        </w:rPr>
        <w:t xml:space="preserve">việc phân quyền </w:t>
      </w:r>
      <w:r w:rsidRPr="00B26382">
        <w:rPr>
          <w:rFonts w:ascii="Times New Roman" w:hAnsi="Times New Roman" w:cs="Times New Roman"/>
          <w:color w:val="auto"/>
          <w:sz w:val="28"/>
          <w:szCs w:val="28"/>
          <w:lang w:val="en-US"/>
        </w:rPr>
        <w:t>của Chính phủ cho Bộ trưởng Bộ Nông nghiệp và Môi trường</w:t>
      </w:r>
      <w:r w:rsidRPr="00B26382">
        <w:rPr>
          <w:rFonts w:ascii="Times New Roman" w:hAnsi="Times New Roman" w:cs="Times New Roman"/>
          <w:iCs/>
          <w:color w:val="auto"/>
          <w:sz w:val="28"/>
          <w:szCs w:val="28"/>
          <w:lang w:val="en-US"/>
        </w:rPr>
        <w:t>.</w:t>
      </w:r>
    </w:p>
    <w:p w14:paraId="7D9AA0B6" w14:textId="16F7BACA" w:rsidR="00A207D5" w:rsidRPr="00B26382" w:rsidRDefault="00A207D5" w:rsidP="00E82985">
      <w:pPr>
        <w:spacing w:before="120" w:after="120"/>
        <w:ind w:firstLine="720"/>
        <w:jc w:val="both"/>
        <w:rPr>
          <w:rFonts w:ascii="Times New Roman" w:hAnsi="Times New Roman" w:cs="Times New Roman"/>
          <w:color w:val="auto"/>
          <w:sz w:val="28"/>
          <w:szCs w:val="28"/>
          <w:lang w:val="en-US"/>
        </w:rPr>
      </w:pPr>
      <w:r w:rsidRPr="00B26382">
        <w:rPr>
          <w:rFonts w:ascii="Times New Roman" w:hAnsi="Times New Roman" w:cs="Times New Roman"/>
          <w:color w:val="auto"/>
          <w:sz w:val="28"/>
          <w:szCs w:val="28"/>
          <w:lang w:val="en-US"/>
        </w:rPr>
        <w:t>d) Việc thực hiện kiểm tra, giám sát sau khi phân quyền, phân cấp.</w:t>
      </w:r>
    </w:p>
    <w:p w14:paraId="70331419" w14:textId="77777777" w:rsidR="00B26382" w:rsidRDefault="00B26382" w:rsidP="00E82985">
      <w:pPr>
        <w:spacing w:before="120" w:after="120"/>
        <w:ind w:firstLine="720"/>
        <w:jc w:val="both"/>
        <w:rPr>
          <w:rFonts w:ascii="Times New Roman" w:hAnsi="Times New Roman" w:cs="Times New Roman"/>
          <w:color w:val="auto"/>
          <w:sz w:val="28"/>
          <w:szCs w:val="28"/>
          <w:lang w:val="en-US"/>
        </w:rPr>
      </w:pPr>
      <w:r w:rsidRPr="00B26382">
        <w:rPr>
          <w:rFonts w:ascii="Times New Roman" w:hAnsi="Times New Roman" w:cs="Times New Roman"/>
          <w:color w:val="auto"/>
          <w:sz w:val="28"/>
          <w:szCs w:val="28"/>
          <w:lang w:val="en-US"/>
        </w:rPr>
        <w:t>Việc thực hiện kiểm tra, giám sát sau khi phân quyền được triển khai theo nguyên tắc bảo đảm quyền chủ động trong thực hiện nhiệm vụ của Bộ Nông nghiệp và Môi trường, đồng thời duy trì cơ chế giám sát, đánh giá của cơ quan có thẩm quyền nhằm bảo đảm việc thực thi đúng quy định pháp luật, hiệu lực, hiệu quả và thống nhất trong toàn hệ thống hành chính nhà nước.</w:t>
      </w:r>
    </w:p>
    <w:p w14:paraId="32EEB259" w14:textId="36C5D842" w:rsidR="00F31A78" w:rsidRPr="00F31A78" w:rsidRDefault="00F31A78" w:rsidP="00E82985">
      <w:pPr>
        <w:spacing w:before="120" w:after="120"/>
        <w:ind w:firstLine="720"/>
        <w:jc w:val="both"/>
        <w:rPr>
          <w:rFonts w:ascii="Times New Roman" w:hAnsi="Times New Roman" w:cs="Times New Roman"/>
          <w:color w:val="auto"/>
          <w:spacing w:val="-6"/>
          <w:sz w:val="28"/>
          <w:szCs w:val="28"/>
          <w:lang w:val="en-US"/>
        </w:rPr>
      </w:pPr>
      <w:r w:rsidRPr="00F31A78">
        <w:rPr>
          <w:rFonts w:ascii="Times New Roman" w:hAnsi="Times New Roman" w:cs="Times New Roman"/>
          <w:color w:val="auto"/>
          <w:sz w:val="28"/>
          <w:szCs w:val="28"/>
          <w:lang w:val="en-US"/>
        </w:rPr>
        <w:t xml:space="preserve">- Cơ quan Trung ương (Bộ Nông nghiệp và Môi trường) </w:t>
      </w:r>
      <w:r>
        <w:rPr>
          <w:rFonts w:ascii="Times New Roman" w:hAnsi="Times New Roman" w:cs="Times New Roman"/>
          <w:color w:val="auto"/>
          <w:sz w:val="28"/>
          <w:szCs w:val="28"/>
          <w:lang w:val="en-US"/>
        </w:rPr>
        <w:t>t</w:t>
      </w:r>
      <w:r w:rsidRPr="00F31A78">
        <w:rPr>
          <w:rFonts w:ascii="Times New Roman" w:hAnsi="Times New Roman" w:cs="Times New Roman"/>
          <w:color w:val="auto"/>
          <w:sz w:val="28"/>
          <w:szCs w:val="28"/>
          <w:lang w:val="en-US"/>
        </w:rPr>
        <w:t xml:space="preserve">hực hiện chức năng quản lý kiểm tra, giám sát việc thực hiện phân cấp tại địa phương nhằm bảo đảm đúng quy định pháp luật, nâng cao hiệu quả thực thi. Đồng thời, xây dựng hệ </w:t>
      </w:r>
      <w:r w:rsidRPr="00F31A78">
        <w:rPr>
          <w:rFonts w:ascii="Times New Roman" w:hAnsi="Times New Roman" w:cs="Times New Roman"/>
          <w:color w:val="auto"/>
          <w:spacing w:val="-6"/>
          <w:sz w:val="28"/>
          <w:szCs w:val="28"/>
          <w:lang w:val="en-US"/>
        </w:rPr>
        <w:t>thống báo cáo định kỳ, tổ chức tập huấn, hướng dẫn chuyên môn, cập nhật dữ liệu thống nhất trên phạm vi toàn quốc để phục vụ công tác kiểm soát, tổng hợp thông tin.</w:t>
      </w:r>
    </w:p>
    <w:p w14:paraId="0A3CC6FE" w14:textId="77777777" w:rsidR="00F31A78" w:rsidRPr="00F31A78" w:rsidRDefault="00F31A78" w:rsidP="00E82985">
      <w:pPr>
        <w:spacing w:before="120" w:after="120"/>
        <w:ind w:firstLine="720"/>
        <w:jc w:val="both"/>
        <w:rPr>
          <w:rFonts w:ascii="Times New Roman" w:hAnsi="Times New Roman" w:cs="Times New Roman"/>
          <w:color w:val="auto"/>
          <w:sz w:val="28"/>
          <w:szCs w:val="28"/>
          <w:lang w:val="en-US"/>
        </w:rPr>
      </w:pPr>
      <w:r w:rsidRPr="00F31A78">
        <w:rPr>
          <w:rFonts w:ascii="Times New Roman" w:hAnsi="Times New Roman" w:cs="Times New Roman"/>
          <w:color w:val="auto"/>
          <w:sz w:val="28"/>
          <w:szCs w:val="28"/>
          <w:lang w:val="en-US"/>
        </w:rPr>
        <w:t>- Việc giám sát sau phân cấp sẽ góp phần phát hiện bất cập, vướng mắc trong thực tiễn để kịp thời đề nghị điều chỉnh chính sách, đảm bảo sự minh bạch, hiệu quả và phù hợp với điều kiện thực tế của các địa phương.</w:t>
      </w:r>
    </w:p>
    <w:p w14:paraId="47F38696" w14:textId="619CE809" w:rsidR="00397773" w:rsidRPr="00485CFC" w:rsidRDefault="00397773" w:rsidP="00E82985">
      <w:pPr>
        <w:spacing w:before="120" w:after="120"/>
        <w:ind w:firstLine="720"/>
        <w:jc w:val="both"/>
        <w:rPr>
          <w:rFonts w:ascii="Times New Roman" w:hAnsi="Times New Roman" w:cs="Times New Roman"/>
          <w:color w:val="auto"/>
          <w:sz w:val="28"/>
          <w:szCs w:val="28"/>
        </w:rPr>
      </w:pPr>
      <w:r w:rsidRPr="00485CFC">
        <w:rPr>
          <w:rFonts w:ascii="Times New Roman" w:hAnsi="Times New Roman" w:cs="Times New Roman"/>
          <w:b/>
          <w:bCs/>
          <w:color w:val="auto"/>
          <w:sz w:val="28"/>
          <w:szCs w:val="28"/>
        </w:rPr>
        <w:t>3. Việc ứng dụng, thúc đẩy</w:t>
      </w:r>
      <w:r w:rsidR="00206336" w:rsidRPr="00485CFC">
        <w:rPr>
          <w:rFonts w:ascii="Times New Roman" w:hAnsi="Times New Roman" w:cs="Times New Roman"/>
          <w:b/>
          <w:bCs/>
          <w:color w:val="auto"/>
          <w:sz w:val="28"/>
          <w:szCs w:val="28"/>
        </w:rPr>
        <w:t xml:space="preserve"> </w:t>
      </w:r>
      <w:r w:rsidRPr="00485CFC">
        <w:rPr>
          <w:rFonts w:ascii="Times New Roman" w:hAnsi="Times New Roman" w:cs="Times New Roman"/>
          <w:b/>
          <w:bCs/>
          <w:color w:val="auto"/>
          <w:sz w:val="28"/>
          <w:szCs w:val="28"/>
        </w:rPr>
        <w:t>phát triển khoa học</w:t>
      </w:r>
      <w:r w:rsidR="00206336" w:rsidRPr="00485CFC">
        <w:rPr>
          <w:rFonts w:ascii="Times New Roman" w:hAnsi="Times New Roman" w:cs="Times New Roman"/>
          <w:b/>
          <w:bCs/>
          <w:color w:val="auto"/>
          <w:sz w:val="28"/>
          <w:szCs w:val="28"/>
        </w:rPr>
        <w:t>,</w:t>
      </w:r>
      <w:r w:rsidRPr="00485CFC">
        <w:rPr>
          <w:rFonts w:ascii="Times New Roman" w:hAnsi="Times New Roman" w:cs="Times New Roman"/>
          <w:b/>
          <w:bCs/>
          <w:color w:val="auto"/>
          <w:sz w:val="28"/>
          <w:szCs w:val="28"/>
        </w:rPr>
        <w:t xml:space="preserve"> công nghệ, đổi mới sáng tạo và chuyển đổi số</w:t>
      </w:r>
      <w:r w:rsidR="007712BC" w:rsidRPr="00485CFC">
        <w:rPr>
          <w:rFonts w:ascii="Times New Roman" w:hAnsi="Times New Roman" w:cs="Times New Roman"/>
          <w:b/>
          <w:bCs/>
          <w:color w:val="auto"/>
          <w:sz w:val="28"/>
          <w:szCs w:val="28"/>
        </w:rPr>
        <w:t xml:space="preserve"> </w:t>
      </w:r>
      <w:r w:rsidR="007712BC" w:rsidRPr="000C0D08">
        <w:rPr>
          <w:rFonts w:ascii="Times New Roman" w:hAnsi="Times New Roman" w:cs="Times New Roman"/>
          <w:b/>
          <w:bCs/>
          <w:color w:val="auto"/>
          <w:sz w:val="28"/>
          <w:szCs w:val="28"/>
        </w:rPr>
        <w:t>(nếu</w:t>
      </w:r>
      <w:r w:rsidR="007712BC" w:rsidRPr="00485CFC">
        <w:rPr>
          <w:rFonts w:ascii="Times New Roman" w:hAnsi="Times New Roman" w:cs="Times New Roman"/>
          <w:b/>
          <w:bCs/>
          <w:color w:val="auto"/>
          <w:sz w:val="28"/>
          <w:szCs w:val="28"/>
        </w:rPr>
        <w:t xml:space="preserve"> trong dự thảo văn bản có quy định về việc ứng dụng, thúc đẩy phát triển khoa học</w:t>
      </w:r>
      <w:r w:rsidR="00206336" w:rsidRPr="00485CFC">
        <w:rPr>
          <w:rFonts w:ascii="Times New Roman" w:hAnsi="Times New Roman" w:cs="Times New Roman"/>
          <w:b/>
          <w:bCs/>
          <w:color w:val="auto"/>
          <w:sz w:val="28"/>
          <w:szCs w:val="28"/>
        </w:rPr>
        <w:t>,</w:t>
      </w:r>
      <w:r w:rsidR="007712BC" w:rsidRPr="00485CFC">
        <w:rPr>
          <w:rFonts w:ascii="Times New Roman" w:hAnsi="Times New Roman" w:cs="Times New Roman"/>
          <w:b/>
          <w:bCs/>
          <w:color w:val="auto"/>
          <w:sz w:val="28"/>
          <w:szCs w:val="28"/>
        </w:rPr>
        <w:t xml:space="preserve"> công nghệ, đổi mới sáng tạo và chuyển đổi số)</w:t>
      </w:r>
    </w:p>
    <w:p w14:paraId="48D06080" w14:textId="030E7198" w:rsidR="00D13D2F" w:rsidRDefault="007712BC" w:rsidP="00E82985">
      <w:pPr>
        <w:spacing w:before="120" w:after="120"/>
        <w:ind w:firstLine="720"/>
        <w:jc w:val="both"/>
        <w:rPr>
          <w:rFonts w:ascii="Times New Roman" w:hAnsi="Times New Roman" w:cs="Times New Roman"/>
          <w:color w:val="auto"/>
          <w:sz w:val="28"/>
          <w:szCs w:val="28"/>
          <w:lang w:val="en-US"/>
        </w:rPr>
      </w:pPr>
      <w:r w:rsidRPr="00485CFC">
        <w:rPr>
          <w:rFonts w:ascii="Times New Roman" w:hAnsi="Times New Roman" w:cs="Times New Roman"/>
          <w:bCs/>
          <w:color w:val="auto"/>
          <w:sz w:val="28"/>
          <w:szCs w:val="28"/>
        </w:rPr>
        <w:t>Đánh giá các quy định trong dự thảo văn bản tạo thuận lợi cho việc ứng dụng</w:t>
      </w:r>
      <w:r w:rsidRPr="000C0D08">
        <w:rPr>
          <w:rFonts w:ascii="Times New Roman" w:hAnsi="Times New Roman" w:cs="Times New Roman"/>
          <w:bCs/>
          <w:color w:val="auto"/>
          <w:sz w:val="28"/>
          <w:szCs w:val="28"/>
        </w:rPr>
        <w:t xml:space="preserve">, </w:t>
      </w:r>
      <w:r w:rsidRPr="00485CFC">
        <w:rPr>
          <w:rFonts w:ascii="Times New Roman" w:hAnsi="Times New Roman" w:cs="Times New Roman"/>
          <w:bCs/>
          <w:color w:val="auto"/>
          <w:sz w:val="28"/>
          <w:szCs w:val="28"/>
        </w:rPr>
        <w:t>thúc đẩy phát triển khoa học, công nghệ</w:t>
      </w:r>
      <w:r w:rsidRPr="000C0D08">
        <w:rPr>
          <w:rFonts w:ascii="Times New Roman" w:hAnsi="Times New Roman" w:cs="Times New Roman"/>
          <w:bCs/>
          <w:color w:val="auto"/>
          <w:sz w:val="28"/>
          <w:szCs w:val="28"/>
        </w:rPr>
        <w:t xml:space="preserve">, </w:t>
      </w:r>
      <w:r w:rsidRPr="00485CFC">
        <w:rPr>
          <w:rFonts w:ascii="Times New Roman" w:hAnsi="Times New Roman" w:cs="Times New Roman"/>
          <w:bCs/>
          <w:color w:val="auto"/>
          <w:sz w:val="28"/>
          <w:szCs w:val="28"/>
        </w:rPr>
        <w:t>đổi mới sáng tạo và chuyển đổi số.</w:t>
      </w:r>
      <w:r w:rsidRPr="00485CFC">
        <w:rPr>
          <w:rFonts w:ascii="Times New Roman" w:hAnsi="Times New Roman" w:cs="Times New Roman"/>
          <w:color w:val="auto"/>
          <w:sz w:val="28"/>
          <w:szCs w:val="28"/>
        </w:rPr>
        <w:t xml:space="preserve"> </w:t>
      </w:r>
      <w:r w:rsidR="00D13D2F" w:rsidRPr="00485CFC">
        <w:rPr>
          <w:rFonts w:ascii="Times New Roman" w:hAnsi="Times New Roman" w:cs="Times New Roman"/>
          <w:color w:val="auto"/>
          <w:sz w:val="28"/>
          <w:szCs w:val="28"/>
        </w:rPr>
        <w:t>Yêu cầu về</w:t>
      </w:r>
      <w:r w:rsidR="00397773" w:rsidRPr="000C0D08">
        <w:rPr>
          <w:rFonts w:ascii="Times New Roman" w:hAnsi="Times New Roman" w:cs="Times New Roman"/>
          <w:color w:val="auto"/>
          <w:sz w:val="28"/>
          <w:szCs w:val="28"/>
        </w:rPr>
        <w:t xml:space="preserve"> thể chế, hạ tầng, nhân lực, đổi mới sáng tạo, an toàn thông tin; </w:t>
      </w:r>
      <w:r w:rsidR="00D13D2F" w:rsidRPr="00485CFC">
        <w:rPr>
          <w:rFonts w:ascii="Times New Roman" w:hAnsi="Times New Roman" w:cs="Times New Roman"/>
          <w:color w:val="auto"/>
          <w:sz w:val="28"/>
          <w:szCs w:val="28"/>
        </w:rPr>
        <w:t>nội dung ứng dụng, thúc đẩy, phát triển khoa học công nghệ, đổi mới sáng tạo và chuyển đổi số; các yếu tố ảnh hưởng đến việc triển khai thi hành các quy định về khoa học công nghệ, đổi mới sáng tạo và chuyển đổi số trong thực tiễn;</w:t>
      </w:r>
      <w:r w:rsidR="00D13D2F" w:rsidRPr="000C0D08">
        <w:rPr>
          <w:rFonts w:ascii="Times New Roman" w:hAnsi="Times New Roman" w:cs="Times New Roman"/>
          <w:color w:val="auto"/>
          <w:sz w:val="28"/>
          <w:szCs w:val="28"/>
        </w:rPr>
        <w:t xml:space="preserve"> cơ chế phối hợp và tổ chức thực hiện; nguồn lực thực hiện</w:t>
      </w:r>
      <w:r w:rsidR="00D13D2F" w:rsidRPr="00485CFC">
        <w:rPr>
          <w:rFonts w:ascii="Times New Roman" w:hAnsi="Times New Roman" w:cs="Times New Roman"/>
          <w:color w:val="auto"/>
          <w:sz w:val="28"/>
          <w:szCs w:val="28"/>
        </w:rPr>
        <w:t>.</w:t>
      </w:r>
    </w:p>
    <w:p w14:paraId="6235D2FD" w14:textId="77777777" w:rsidR="00502503" w:rsidRPr="00502503" w:rsidRDefault="00502503" w:rsidP="00E82985">
      <w:pPr>
        <w:spacing w:before="120" w:after="120"/>
        <w:ind w:firstLine="720"/>
        <w:jc w:val="both"/>
        <w:rPr>
          <w:rFonts w:ascii="Times New Roman" w:hAnsi="Times New Roman" w:cs="Times New Roman"/>
          <w:color w:val="auto"/>
          <w:sz w:val="28"/>
          <w:szCs w:val="28"/>
          <w:lang w:val="en-US"/>
        </w:rPr>
      </w:pPr>
      <w:r w:rsidRPr="00502503">
        <w:rPr>
          <w:rFonts w:ascii="Times New Roman" w:hAnsi="Times New Roman" w:cs="Times New Roman"/>
          <w:color w:val="auto"/>
          <w:sz w:val="28"/>
          <w:szCs w:val="28"/>
          <w:lang w:val="en-US"/>
        </w:rPr>
        <w:t>Tại điểm phần III  Nghị quyết số 57-NQ/TW ngày 22/12/2024 của Bộ Chính trị về đột phá phát triển khoa học, công nghệ, đổi mới sáng tạo và chuyển đổi số quốc gia đã xác định nhiệm vụ: “Đẩy mạnh chuyển đổi số, ứng dụng khoa học, công nghệ, đổi mới sáng tạo trong hoạt động của các cơ quan trong hệ thống chính trị; nâng cao hiệu quả quản trị quốc gia, hiệu lực quản lý nhà nước trên các lĩnh vực, bảo đảm quốc phòng và an ninh”.</w:t>
      </w:r>
    </w:p>
    <w:p w14:paraId="23589783" w14:textId="45EC2414" w:rsidR="00502503" w:rsidRPr="00502503" w:rsidRDefault="00502503" w:rsidP="00E82985">
      <w:pPr>
        <w:spacing w:before="120" w:after="120"/>
        <w:ind w:firstLine="720"/>
        <w:jc w:val="both"/>
        <w:rPr>
          <w:rFonts w:ascii="Times New Roman" w:hAnsi="Times New Roman" w:cs="Times New Roman"/>
          <w:color w:val="auto"/>
          <w:sz w:val="28"/>
          <w:szCs w:val="28"/>
          <w:lang w:val="en-US"/>
        </w:rPr>
      </w:pPr>
      <w:r w:rsidRPr="00502503">
        <w:rPr>
          <w:rFonts w:ascii="Times New Roman" w:hAnsi="Times New Roman" w:cs="Times New Roman"/>
          <w:color w:val="auto"/>
          <w:sz w:val="28"/>
          <w:szCs w:val="28"/>
          <w:lang w:val="en-US"/>
        </w:rPr>
        <w:t xml:space="preserve">Thực hiện nhiệm vụ này, trong nỗ lực để từng bước đưa hoạt động của cơ quan trong hệ thống chính trị lên môi trường số, bảo đảm liên thông, đồng bộ, xây </w:t>
      </w:r>
      <w:r w:rsidRPr="00502503">
        <w:rPr>
          <w:rFonts w:ascii="Times New Roman" w:hAnsi="Times New Roman" w:cs="Times New Roman"/>
          <w:color w:val="auto"/>
          <w:sz w:val="28"/>
          <w:szCs w:val="28"/>
          <w:lang w:val="en-US"/>
        </w:rPr>
        <w:lastRenderedPageBreak/>
        <w:t>dựng nền tảng dùng chung quốc gia, phát triển hệ thống giám sát, điều hành thông minh nhằm tăng cường quản lý công, tại dự thảo Luật Tiết kiệm, chống lãng phí đã quy định một điều quy định về xây dựng cơ sở dữ liệu quốc gia về tiết kiệm, chống lãng phí, trong đó: “cơ sở dữ liệu quốc gia về tiết kiệm, chống lãng phí là tập hợp các dữ liệu, thông tin, chỉ tiêu, số liệu của các cơ quan, tổ chức, đơn vị liên quan đến công tác tiết kiệm, chống lãng phí do Bộ Tài chính thống nhất quản lý để phục vụ công tác quản lý nhà nước, theo dõi, báo cáo tình hình thực hành tiết kiệm, chống lãng phí trên phạm vi cả nước”. Nội dung cụ thể về việc xây dựng, vận hành, quản lý, khai thác cơ sở dữ liệu quốc gia về tiết kiệm, chống lãng phí giao Chính phủ quy định chi tiết.</w:t>
      </w:r>
    </w:p>
    <w:p w14:paraId="0C196D05" w14:textId="5A001761" w:rsidR="00072DAF" w:rsidRPr="000C0D08" w:rsidRDefault="00397773" w:rsidP="00E82985">
      <w:pPr>
        <w:spacing w:before="120" w:after="120"/>
        <w:ind w:firstLine="720"/>
        <w:jc w:val="both"/>
        <w:rPr>
          <w:rFonts w:ascii="Times New Roman" w:hAnsi="Times New Roman" w:cs="Times New Roman"/>
          <w:b/>
          <w:bCs/>
          <w:color w:val="auto"/>
          <w:sz w:val="28"/>
          <w:szCs w:val="28"/>
        </w:rPr>
      </w:pPr>
      <w:r w:rsidRPr="00485CFC">
        <w:rPr>
          <w:rFonts w:ascii="Times New Roman" w:hAnsi="Times New Roman" w:cs="Times New Roman"/>
          <w:b/>
          <w:bCs/>
          <w:color w:val="auto"/>
          <w:sz w:val="28"/>
          <w:szCs w:val="28"/>
        </w:rPr>
        <w:t>4</w:t>
      </w:r>
      <w:r w:rsidR="001E6C53" w:rsidRPr="000C0D08">
        <w:rPr>
          <w:rFonts w:ascii="Times New Roman" w:hAnsi="Times New Roman" w:cs="Times New Roman"/>
          <w:b/>
          <w:bCs/>
          <w:color w:val="auto"/>
          <w:sz w:val="28"/>
          <w:szCs w:val="28"/>
        </w:rPr>
        <w:t xml:space="preserve">. </w:t>
      </w:r>
      <w:r w:rsidR="00072DAF" w:rsidRPr="000C0D08">
        <w:rPr>
          <w:rFonts w:ascii="Times New Roman" w:hAnsi="Times New Roman" w:cs="Times New Roman"/>
          <w:b/>
          <w:bCs/>
          <w:color w:val="auto"/>
          <w:sz w:val="28"/>
          <w:szCs w:val="28"/>
        </w:rPr>
        <w:t>Việc bảo đảm bình đẳng giới</w:t>
      </w:r>
      <w:r w:rsidR="001E6C53" w:rsidRPr="000C0D08">
        <w:rPr>
          <w:rFonts w:ascii="Times New Roman" w:hAnsi="Times New Roman" w:cs="Times New Roman"/>
          <w:b/>
          <w:bCs/>
          <w:color w:val="auto"/>
          <w:sz w:val="28"/>
          <w:szCs w:val="28"/>
        </w:rPr>
        <w:t xml:space="preserve"> (</w:t>
      </w:r>
      <w:r w:rsidR="007712BC" w:rsidRPr="00485CFC">
        <w:rPr>
          <w:rFonts w:ascii="Times New Roman" w:hAnsi="Times New Roman" w:cs="Times New Roman"/>
          <w:b/>
          <w:bCs/>
          <w:color w:val="auto"/>
          <w:sz w:val="28"/>
          <w:szCs w:val="28"/>
        </w:rPr>
        <w:t>nếu trong dự thảo văn bản có quy định về bình đẳng giới</w:t>
      </w:r>
      <w:r w:rsidR="001E6C53" w:rsidRPr="000C0D08">
        <w:rPr>
          <w:rFonts w:ascii="Times New Roman" w:hAnsi="Times New Roman" w:cs="Times New Roman"/>
          <w:b/>
          <w:bCs/>
          <w:color w:val="auto"/>
          <w:sz w:val="28"/>
          <w:szCs w:val="28"/>
        </w:rPr>
        <w:t>)</w:t>
      </w:r>
    </w:p>
    <w:p w14:paraId="2DB839E5" w14:textId="2C9492A0" w:rsidR="00AA67D4" w:rsidRPr="00A56BCB" w:rsidRDefault="00FC4DDE" w:rsidP="00E82985">
      <w:pPr>
        <w:spacing w:before="120" w:after="120"/>
        <w:ind w:firstLine="720"/>
        <w:jc w:val="both"/>
        <w:rPr>
          <w:rFonts w:ascii="Times New Roman" w:hAnsi="Times New Roman" w:cs="Times New Roman"/>
          <w:color w:val="auto"/>
          <w:sz w:val="28"/>
          <w:szCs w:val="28"/>
          <w:lang w:val="en-US"/>
        </w:rPr>
      </w:pPr>
      <w:r w:rsidRPr="007C7613">
        <w:rPr>
          <w:rFonts w:ascii="Times New Roman" w:hAnsi="Times New Roman" w:cs="Times New Roman"/>
          <w:sz w:val="28"/>
          <w:szCs w:val="28"/>
          <w:lang w:val="en-US"/>
        </w:rPr>
        <w:t xml:space="preserve">Dự </w:t>
      </w:r>
      <w:r>
        <w:rPr>
          <w:rFonts w:ascii="Times New Roman" w:hAnsi="Times New Roman" w:cs="Times New Roman"/>
          <w:sz w:val="28"/>
          <w:szCs w:val="28"/>
          <w:lang w:val="en-US"/>
        </w:rPr>
        <w:t>án</w:t>
      </w:r>
      <w:r w:rsidRPr="007C7613">
        <w:rPr>
          <w:rFonts w:ascii="Times New Roman" w:hAnsi="Times New Roman" w:cs="Times New Roman"/>
          <w:sz w:val="28"/>
          <w:szCs w:val="28"/>
          <w:lang w:val="en-US"/>
        </w:rPr>
        <w:t xml:space="preserve"> Luật chủ yếu tập trung sửa đổi, bổ sung các vấn đề liên quan đến </w:t>
      </w:r>
      <w:r w:rsidR="00D976A5">
        <w:rPr>
          <w:rFonts w:ascii="Times New Roman" w:hAnsi="Times New Roman" w:cs="Times New Roman"/>
          <w:sz w:val="28"/>
          <w:szCs w:val="28"/>
          <w:lang w:val="en-US"/>
        </w:rPr>
        <w:t xml:space="preserve">sắp xếp </w:t>
      </w:r>
      <w:r w:rsidRPr="007C7613">
        <w:rPr>
          <w:rFonts w:ascii="Times New Roman" w:hAnsi="Times New Roman" w:cs="Times New Roman"/>
          <w:sz w:val="28"/>
          <w:szCs w:val="28"/>
          <w:lang w:val="en-US"/>
        </w:rPr>
        <w:t>tổ chức bộ máy</w:t>
      </w:r>
      <w:r w:rsidR="00A56BCB">
        <w:rPr>
          <w:rFonts w:ascii="Times New Roman" w:hAnsi="Times New Roman" w:cs="Times New Roman"/>
          <w:sz w:val="28"/>
          <w:szCs w:val="28"/>
          <w:lang w:val="en-US"/>
        </w:rPr>
        <w:t xml:space="preserve">, đơn giản hóa thủ tục hành chính, điều kiện đầu tư kinh doanh </w:t>
      </w:r>
      <w:r w:rsidRPr="007C7613">
        <w:rPr>
          <w:rFonts w:ascii="Times New Roman" w:hAnsi="Times New Roman" w:cs="Times New Roman"/>
          <w:sz w:val="28"/>
          <w:szCs w:val="28"/>
          <w:lang w:val="en-US"/>
        </w:rPr>
        <w:t xml:space="preserve">và các nội dung vướng mắc, </w:t>
      </w:r>
      <w:r w:rsidRPr="009446B9">
        <w:rPr>
          <w:rFonts w:ascii="Times New Roman" w:hAnsi="Times New Roman" w:cs="Times New Roman"/>
          <w:color w:val="auto"/>
          <w:sz w:val="28"/>
          <w:szCs w:val="28"/>
          <w:lang w:val="en-US"/>
        </w:rPr>
        <w:t>cấp</w:t>
      </w:r>
      <w:r w:rsidRPr="007C7613">
        <w:rPr>
          <w:rFonts w:ascii="Times New Roman" w:hAnsi="Times New Roman" w:cs="Times New Roman"/>
          <w:sz w:val="28"/>
          <w:szCs w:val="28"/>
          <w:lang w:val="en-US"/>
        </w:rPr>
        <w:t xml:space="preserve"> bách phát sinh trong thực tiễn cần xử lý ngay. </w:t>
      </w:r>
      <w:r>
        <w:rPr>
          <w:rFonts w:ascii="Times New Roman" w:hAnsi="Times New Roman" w:cs="Times New Roman"/>
          <w:color w:val="auto"/>
          <w:sz w:val="28"/>
          <w:szCs w:val="28"/>
          <w:lang w:val="en-US"/>
        </w:rPr>
        <w:t>Dự án Luật</w:t>
      </w:r>
      <w:r w:rsidR="00911172" w:rsidRPr="00911172">
        <w:rPr>
          <w:rFonts w:ascii="Times New Roman" w:hAnsi="Times New Roman" w:cs="Times New Roman"/>
          <w:color w:val="auto"/>
          <w:sz w:val="28"/>
          <w:szCs w:val="28"/>
          <w:lang w:val="en-US"/>
        </w:rPr>
        <w:t xml:space="preserve"> không trực tiếp quy định về các nguyên tắc bình đẳng giới; biện pháp để thúc đẩy bình đẳng giới</w:t>
      </w:r>
      <w:r w:rsidR="00A56BCB">
        <w:rPr>
          <w:rFonts w:ascii="Times New Roman" w:hAnsi="Times New Roman" w:cs="Times New Roman"/>
          <w:color w:val="auto"/>
          <w:sz w:val="28"/>
          <w:szCs w:val="28"/>
          <w:lang w:val="en-US"/>
        </w:rPr>
        <w:t xml:space="preserve"> nhưng x</w:t>
      </w:r>
      <w:r w:rsidR="00911172" w:rsidRPr="00911172">
        <w:rPr>
          <w:rFonts w:ascii="Times New Roman" w:hAnsi="Times New Roman" w:cs="Times New Roman"/>
          <w:color w:val="auto"/>
          <w:sz w:val="28"/>
          <w:szCs w:val="28"/>
          <w:lang w:val="en-US"/>
        </w:rPr>
        <w:t>uyên suốt các quy định của Luật đã thể hiện nguyên tắc bình đẳng, không phân biệt đối xử</w:t>
      </w:r>
      <w:r w:rsidR="00A56BCB">
        <w:rPr>
          <w:rFonts w:ascii="Times New Roman" w:hAnsi="Times New Roman" w:cs="Times New Roman"/>
          <w:color w:val="auto"/>
          <w:sz w:val="28"/>
          <w:szCs w:val="28"/>
          <w:lang w:val="en-US"/>
        </w:rPr>
        <w:t xml:space="preserve">, </w:t>
      </w:r>
      <w:r w:rsidR="00A56BCB" w:rsidRPr="00911172">
        <w:rPr>
          <w:rFonts w:ascii="Times New Roman" w:hAnsi="Times New Roman" w:cs="Times New Roman"/>
          <w:color w:val="auto"/>
          <w:sz w:val="28"/>
          <w:szCs w:val="28"/>
          <w:lang w:val="en-US"/>
        </w:rPr>
        <w:t>không có quy định riêng biệt đối với các chủ thể khác nhau về giới</w:t>
      </w:r>
      <w:r w:rsidR="00A56BCB">
        <w:rPr>
          <w:rFonts w:ascii="Times New Roman" w:hAnsi="Times New Roman" w:cs="Times New Roman"/>
          <w:color w:val="auto"/>
          <w:sz w:val="28"/>
          <w:szCs w:val="28"/>
          <w:lang w:val="en-US"/>
        </w:rPr>
        <w:t xml:space="preserve">; </w:t>
      </w:r>
      <w:r w:rsidR="00AA67D4" w:rsidRPr="003C089B">
        <w:rPr>
          <w:rFonts w:ascii="Times New Roman" w:hAnsi="Times New Roman" w:cs="Times New Roman"/>
          <w:sz w:val="28"/>
          <w:szCs w:val="28"/>
        </w:rPr>
        <w:t xml:space="preserve">bảo đảm các nguyên tắc bình đẳng giới, </w:t>
      </w:r>
      <w:r w:rsidR="00AA67D4" w:rsidRPr="003C089B">
        <w:rPr>
          <w:rFonts w:ascii="Times New Roman" w:hAnsi="Times New Roman" w:cs="Times New Roman"/>
          <w:sz w:val="28"/>
          <w:szCs w:val="28"/>
          <w:lang w:val="nl-NL"/>
        </w:rPr>
        <w:t>không ảnh hưởng đến cơ hội, điều kiện, năng lực thực hiện và thụ hưởng các quyền, lợi ích của mỗi giới do được áp dụng chung, không có sự phân biệt về giới</w:t>
      </w:r>
      <w:r w:rsidR="00A56BCB">
        <w:rPr>
          <w:rFonts w:ascii="Times New Roman" w:hAnsi="Times New Roman" w:cs="Times New Roman"/>
          <w:sz w:val="28"/>
          <w:szCs w:val="28"/>
          <w:lang w:val="nl-NL"/>
        </w:rPr>
        <w:t>.</w:t>
      </w:r>
    </w:p>
    <w:p w14:paraId="478C6B00" w14:textId="6C87AB7B" w:rsidR="00072DAF" w:rsidRPr="000C0D08" w:rsidRDefault="00397773" w:rsidP="00E82985">
      <w:pPr>
        <w:spacing w:before="120" w:after="120"/>
        <w:ind w:firstLine="720"/>
        <w:jc w:val="both"/>
        <w:rPr>
          <w:rFonts w:ascii="Times New Roman" w:hAnsi="Times New Roman" w:cs="Times New Roman"/>
          <w:b/>
          <w:color w:val="auto"/>
          <w:sz w:val="28"/>
          <w:szCs w:val="28"/>
        </w:rPr>
      </w:pPr>
      <w:r w:rsidRPr="00485CFC">
        <w:rPr>
          <w:rFonts w:ascii="Times New Roman" w:hAnsi="Times New Roman" w:cs="Times New Roman"/>
          <w:b/>
          <w:bCs/>
          <w:color w:val="auto"/>
          <w:sz w:val="28"/>
          <w:szCs w:val="28"/>
        </w:rPr>
        <w:t>5</w:t>
      </w:r>
      <w:r w:rsidR="001E6C53" w:rsidRPr="000C0D08">
        <w:rPr>
          <w:rFonts w:ascii="Times New Roman" w:hAnsi="Times New Roman" w:cs="Times New Roman"/>
          <w:b/>
          <w:bCs/>
          <w:color w:val="auto"/>
          <w:sz w:val="28"/>
          <w:szCs w:val="28"/>
        </w:rPr>
        <w:t xml:space="preserve">. </w:t>
      </w:r>
      <w:r w:rsidR="0036788D" w:rsidRPr="000C0D08">
        <w:rPr>
          <w:rFonts w:ascii="Times New Roman" w:hAnsi="Times New Roman" w:cs="Times New Roman"/>
          <w:b/>
          <w:bCs/>
          <w:color w:val="auto"/>
          <w:sz w:val="28"/>
          <w:szCs w:val="28"/>
        </w:rPr>
        <w:t>Việc thực hiện c</w:t>
      </w:r>
      <w:r w:rsidR="00072DAF" w:rsidRPr="000C0D08">
        <w:rPr>
          <w:rFonts w:ascii="Times New Roman" w:hAnsi="Times New Roman" w:cs="Times New Roman"/>
          <w:b/>
          <w:bCs/>
          <w:color w:val="auto"/>
          <w:sz w:val="28"/>
          <w:szCs w:val="28"/>
        </w:rPr>
        <w:t>hính sách dân tộc</w:t>
      </w:r>
      <w:r w:rsidR="00072DAF" w:rsidRPr="000C0D08">
        <w:rPr>
          <w:rFonts w:ascii="Times New Roman" w:hAnsi="Times New Roman" w:cs="Times New Roman"/>
          <w:b/>
          <w:color w:val="auto"/>
          <w:sz w:val="28"/>
          <w:szCs w:val="28"/>
        </w:rPr>
        <w:t xml:space="preserve"> </w:t>
      </w:r>
      <w:r w:rsidR="001E6C53" w:rsidRPr="000C0D08">
        <w:rPr>
          <w:rFonts w:ascii="Times New Roman" w:hAnsi="Times New Roman" w:cs="Times New Roman"/>
          <w:b/>
          <w:bCs/>
          <w:color w:val="auto"/>
          <w:sz w:val="28"/>
          <w:szCs w:val="28"/>
        </w:rPr>
        <w:t>(nếu</w:t>
      </w:r>
      <w:r w:rsidR="00D3373B" w:rsidRPr="00485CFC">
        <w:rPr>
          <w:rFonts w:ascii="Times New Roman" w:hAnsi="Times New Roman" w:cs="Times New Roman"/>
          <w:b/>
          <w:bCs/>
          <w:color w:val="auto"/>
          <w:sz w:val="28"/>
          <w:szCs w:val="28"/>
        </w:rPr>
        <w:t xml:space="preserve"> trong dự thảo văn bản có quy định về chính sách dân tộc</w:t>
      </w:r>
      <w:r w:rsidR="001E6C53" w:rsidRPr="000C0D08">
        <w:rPr>
          <w:rFonts w:ascii="Times New Roman" w:hAnsi="Times New Roman" w:cs="Times New Roman"/>
          <w:b/>
          <w:bCs/>
          <w:color w:val="auto"/>
          <w:sz w:val="28"/>
          <w:szCs w:val="28"/>
        </w:rPr>
        <w:t>)</w:t>
      </w:r>
    </w:p>
    <w:p w14:paraId="6E7CA92D" w14:textId="7CA82F4F" w:rsidR="00911172" w:rsidRPr="00911172" w:rsidRDefault="00052D24" w:rsidP="00E82985">
      <w:pPr>
        <w:spacing w:before="120" w:after="120"/>
        <w:ind w:firstLine="720"/>
        <w:jc w:val="both"/>
        <w:rPr>
          <w:rFonts w:ascii="Times New Roman" w:hAnsi="Times New Roman" w:cs="Times New Roman"/>
          <w:color w:val="auto"/>
          <w:spacing w:val="-4"/>
          <w:sz w:val="28"/>
          <w:szCs w:val="28"/>
          <w:lang w:val="en-US"/>
        </w:rPr>
      </w:pPr>
      <w:r>
        <w:rPr>
          <w:rFonts w:ascii="Times New Roman" w:hAnsi="Times New Roman" w:cs="Times New Roman"/>
          <w:color w:val="auto"/>
          <w:spacing w:val="-4"/>
          <w:sz w:val="28"/>
          <w:szCs w:val="28"/>
          <w:lang w:val="en-US"/>
        </w:rPr>
        <w:t>Dự án Luật</w:t>
      </w:r>
      <w:r w:rsidR="00911172" w:rsidRPr="00911172">
        <w:rPr>
          <w:rFonts w:ascii="Times New Roman" w:hAnsi="Times New Roman" w:cs="Times New Roman"/>
          <w:color w:val="auto"/>
          <w:spacing w:val="-4"/>
          <w:sz w:val="28"/>
          <w:szCs w:val="28"/>
          <w:lang w:val="en-US"/>
        </w:rPr>
        <w:t xml:space="preserve"> không tạo ra sự phân biệt đối xử đối với người dân tộc thiểu số, tôn trọng phong tục, tín ngưỡng của các dân tộc</w:t>
      </w:r>
      <w:r w:rsidR="005423FE">
        <w:rPr>
          <w:rFonts w:ascii="Times New Roman" w:hAnsi="Times New Roman" w:cs="Times New Roman"/>
          <w:color w:val="auto"/>
          <w:spacing w:val="-4"/>
          <w:sz w:val="28"/>
          <w:szCs w:val="28"/>
          <w:lang w:val="en-US"/>
        </w:rPr>
        <w:t xml:space="preserve">; </w:t>
      </w:r>
      <w:r w:rsidR="005423FE" w:rsidRPr="005423FE">
        <w:rPr>
          <w:rFonts w:ascii="Times New Roman" w:hAnsi="Times New Roman" w:cs="Times New Roman"/>
          <w:color w:val="auto"/>
          <w:spacing w:val="-4"/>
          <w:sz w:val="28"/>
          <w:szCs w:val="28"/>
          <w:lang w:val="en-US"/>
        </w:rPr>
        <w:t>bảo đảm quyền và lợi ích hợp pháp của dân tộc; bình đẳng giữa các dân tộc; các điều kiện bảo đảm phát triển kinh tế, xã hội vùng đồng bào dân tộc thiểu số; việc bảo tồn, phát huy giá trị văn hóa dân tộc; xây dựng khối đại đoàn kết dân tộc</w:t>
      </w:r>
      <w:r w:rsidR="005423FE">
        <w:rPr>
          <w:rFonts w:ascii="Times New Roman" w:hAnsi="Times New Roman" w:cs="Times New Roman"/>
          <w:color w:val="auto"/>
          <w:spacing w:val="-4"/>
          <w:sz w:val="28"/>
          <w:szCs w:val="28"/>
          <w:lang w:val="en-US"/>
        </w:rPr>
        <w:t>./.</w:t>
      </w:r>
    </w:p>
    <w:p w14:paraId="40C90B87" w14:textId="370297ED" w:rsidR="007111AD" w:rsidRPr="006F2CB8" w:rsidRDefault="007111AD" w:rsidP="00E82985">
      <w:pPr>
        <w:spacing w:before="120" w:after="120"/>
        <w:ind w:firstLine="720"/>
        <w:jc w:val="both"/>
        <w:rPr>
          <w:rFonts w:ascii="Times New Roman" w:hAnsi="Times New Roman" w:cs="Times New Roman"/>
          <w:b/>
          <w:color w:val="auto"/>
          <w:spacing w:val="-4"/>
          <w:sz w:val="28"/>
          <w:szCs w:val="28"/>
        </w:rPr>
      </w:pPr>
      <w:r w:rsidRPr="006F2CB8">
        <w:rPr>
          <w:rFonts w:ascii="Times New Roman" w:hAnsi="Times New Roman" w:cs="Times New Roman"/>
          <w:b/>
          <w:color w:val="auto"/>
          <w:spacing w:val="-4"/>
          <w:sz w:val="28"/>
          <w:szCs w:val="28"/>
        </w:rPr>
        <w:t>III. PHỤ LỤC (nếu có)</w:t>
      </w:r>
    </w:p>
    <w:p w14:paraId="7CB6BA8A" w14:textId="613EED48" w:rsidR="00C8426C" w:rsidRPr="006E71E0" w:rsidRDefault="006E71E0" w:rsidP="00E82985">
      <w:pPr>
        <w:spacing w:before="120" w:after="120"/>
        <w:ind w:firstLine="720"/>
        <w:jc w:val="both"/>
        <w:rPr>
          <w:rFonts w:ascii="Times New Roman" w:hAnsi="Times New Roman" w:cs="Times New Roman"/>
          <w:color w:val="auto"/>
          <w:spacing w:val="-4"/>
          <w:sz w:val="28"/>
          <w:szCs w:val="28"/>
          <w:lang w:val="en-US"/>
        </w:rPr>
      </w:pPr>
      <w:r w:rsidRPr="006F2CB8">
        <w:rPr>
          <w:rFonts w:ascii="Times New Roman" w:hAnsi="Times New Roman" w:cs="Times New Roman"/>
          <w:color w:val="auto"/>
          <w:spacing w:val="-4"/>
          <w:sz w:val="28"/>
          <w:szCs w:val="28"/>
          <w:lang w:val="en-US"/>
        </w:rPr>
        <w:t>Kèm theo Phụ lục về đánh giá thủ tục hành chính</w:t>
      </w:r>
    </w:p>
    <w:p w14:paraId="40829EFF" w14:textId="5DE09F84" w:rsidR="006E3F66" w:rsidRPr="00E82985" w:rsidRDefault="00436939" w:rsidP="00E82985">
      <w:pPr>
        <w:spacing w:before="120" w:after="120"/>
        <w:ind w:firstLine="720"/>
        <w:jc w:val="both"/>
        <w:rPr>
          <w:rFonts w:ascii="Times New Roman" w:hAnsi="Times New Roman" w:cs="Times New Roman"/>
          <w:color w:val="auto"/>
          <w:spacing w:val="-4"/>
          <w:sz w:val="28"/>
          <w:szCs w:val="28"/>
          <w:lang w:val="en-US"/>
        </w:rPr>
      </w:pPr>
      <w:r w:rsidRPr="005423FE">
        <w:rPr>
          <w:rFonts w:ascii="Times New Roman" w:hAnsi="Times New Roman" w:cs="Times New Roman"/>
          <w:color w:val="auto"/>
          <w:spacing w:val="-4"/>
          <w:sz w:val="28"/>
          <w:szCs w:val="28"/>
          <w:lang w:val="en-US"/>
        </w:rPr>
        <w:t xml:space="preserve">Trên đây là bản đánh giá thủ tục hành chính, việc phân quyền, phân cấp, việc ứng dụng, thúc đẩy phát triển khoa học, công nghệ, đổi mới sáng tạo và chuyển đổi số, việc bảo đảm bình đẳng giới, chính sách dân tộc trong </w:t>
      </w:r>
      <w:r w:rsidR="00F90FE2" w:rsidRPr="00F90FE2">
        <w:rPr>
          <w:rFonts w:ascii="Times New Roman" w:hAnsi="Times New Roman" w:cs="Times New Roman"/>
          <w:color w:val="auto"/>
          <w:spacing w:val="-4"/>
          <w:sz w:val="28"/>
          <w:szCs w:val="28"/>
          <w:lang w:val="en-US"/>
        </w:rPr>
        <w:t>dự án Luật sửa đổi, bổ sung một số điều của Luật Bảo vệ môi trường; Luật Bảo vệ và kiểm dịch thực vật; Luật Chăn nuôi; Luật Đa dạng sinh học; Luật Đê điều; Luật Đo đạc và Bản đồ; Luật Khí tượng thủy văn; Luật Lâm nghiệp; Luật Phòng, Chống thiên tai; Luật Tài nguyên nước; Luật Tài nguyên, môi trường biển và hải đảo; Luật Thú y; Luật Thủy lợi; Luật thủy sản; Luật Trồng trọt</w:t>
      </w:r>
      <w:r w:rsidR="00F90FE2">
        <w:rPr>
          <w:rFonts w:ascii="Times New Roman" w:hAnsi="Times New Roman" w:cs="Times New Roman"/>
          <w:color w:val="auto"/>
          <w:spacing w:val="-4"/>
          <w:sz w:val="28"/>
          <w:szCs w:val="28"/>
          <w:lang w:val="en-US"/>
        </w:rPr>
        <w:t>.</w:t>
      </w:r>
    </w:p>
    <w:sectPr w:rsidR="006E3F66" w:rsidRPr="00E82985" w:rsidSect="00D677BD">
      <w:headerReference w:type="default" r:id="rId11"/>
      <w:footnotePr>
        <w:numStart w:val="123"/>
      </w:footnotePr>
      <w:pgSz w:w="11906" w:h="16838"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F8851" w14:textId="77777777" w:rsidR="004C095D" w:rsidRDefault="004C095D">
      <w:pPr>
        <w:rPr>
          <w:rFonts w:cs="Times New Roman"/>
          <w:color w:val="auto"/>
          <w:lang w:eastAsia="en-US"/>
        </w:rPr>
      </w:pPr>
      <w:r>
        <w:rPr>
          <w:rFonts w:cs="Times New Roman"/>
          <w:color w:val="auto"/>
          <w:lang w:eastAsia="en-US"/>
        </w:rPr>
        <w:separator/>
      </w:r>
    </w:p>
  </w:endnote>
  <w:endnote w:type="continuationSeparator" w:id="0">
    <w:p w14:paraId="2D38DEF1" w14:textId="77777777" w:rsidR="004C095D" w:rsidRDefault="004C0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Impact">
    <w:panose1 w:val="020B080603090205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nstantia">
    <w:panose1 w:val="02030602050306030303"/>
    <w:charset w:val="00"/>
    <w:family w:val="roman"/>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Reference Sans Serif">
    <w:panose1 w:val="020B0604030504040204"/>
    <w:charset w:val="00"/>
    <w:family w:val="swiss"/>
    <w:pitch w:val="variable"/>
    <w:sig w:usb0="20000287" w:usb1="00000000" w:usb2="00000000"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TimesNewRomanPS-ItalicMT">
    <w:altName w:val="Times New Roman"/>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8BE22" w14:textId="77777777" w:rsidR="004C095D" w:rsidRDefault="004C095D">
      <w:pPr>
        <w:rPr>
          <w:rFonts w:cs="Times New Roman"/>
          <w:color w:val="auto"/>
          <w:lang w:eastAsia="en-US"/>
        </w:rPr>
      </w:pPr>
      <w:r>
        <w:rPr>
          <w:rFonts w:cs="Times New Roman"/>
          <w:color w:val="auto"/>
          <w:lang w:eastAsia="en-US"/>
        </w:rPr>
        <w:separator/>
      </w:r>
    </w:p>
  </w:footnote>
  <w:footnote w:type="continuationSeparator" w:id="0">
    <w:p w14:paraId="04FEF9FA" w14:textId="77777777" w:rsidR="004C095D" w:rsidRDefault="004C0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921FB" w14:textId="77777777" w:rsidR="00C81653" w:rsidRPr="00D62871" w:rsidRDefault="00C81653">
    <w:pPr>
      <w:pStyle w:val="Header"/>
      <w:jc w:val="center"/>
      <w:rPr>
        <w:rFonts w:ascii="Times New Roman" w:hAnsi="Times New Roman"/>
        <w:sz w:val="28"/>
        <w:szCs w:val="28"/>
      </w:rPr>
    </w:pPr>
    <w:r w:rsidRPr="00704F93">
      <w:rPr>
        <w:rFonts w:ascii="Times New Roman" w:hAnsi="Times New Roman"/>
        <w:sz w:val="28"/>
        <w:szCs w:val="28"/>
      </w:rPr>
      <w:fldChar w:fldCharType="begin"/>
    </w:r>
    <w:r w:rsidRPr="00704F93">
      <w:rPr>
        <w:rFonts w:ascii="Times New Roman" w:hAnsi="Times New Roman"/>
        <w:sz w:val="28"/>
        <w:szCs w:val="28"/>
      </w:rPr>
      <w:instrText xml:space="preserve"> PAGE   \* MERGEFORMAT </w:instrText>
    </w:r>
    <w:r w:rsidRPr="00704F93">
      <w:rPr>
        <w:rFonts w:ascii="Times New Roman" w:hAnsi="Times New Roman"/>
        <w:sz w:val="28"/>
        <w:szCs w:val="28"/>
      </w:rPr>
      <w:fldChar w:fldCharType="separate"/>
    </w:r>
    <w:r w:rsidR="00C92F99">
      <w:rPr>
        <w:rFonts w:ascii="Times New Roman" w:hAnsi="Times New Roman"/>
        <w:noProof/>
        <w:sz w:val="28"/>
        <w:szCs w:val="28"/>
      </w:rPr>
      <w:t>17</w:t>
    </w:r>
    <w:r w:rsidRPr="00704F93">
      <w:rPr>
        <w:rFonts w:ascii="Times New Roman" w:hAnsi="Times New Roman"/>
        <w:noProof/>
        <w:sz w:val="28"/>
        <w:szCs w:val="28"/>
      </w:rPr>
      <w:fldChar w:fldCharType="end"/>
    </w:r>
  </w:p>
  <w:p w14:paraId="0EA94BB7" w14:textId="77777777" w:rsidR="00C81653" w:rsidRDefault="00C8165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9327EC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AB8DF7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752F43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95C85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8EE7EE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82E353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EF0289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56AEA9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AB0ED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F9A1B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1"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2" w15:restartNumberingAfterBreak="0">
    <w:nsid w:val="00000005"/>
    <w:multiLevelType w:val="multilevel"/>
    <w:tmpl w:val="00000004"/>
    <w:lvl w:ilvl="0">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3" w15:restartNumberingAfterBreak="0">
    <w:nsid w:val="00000007"/>
    <w:multiLevelType w:val="multilevel"/>
    <w:tmpl w:val="00000006"/>
    <w:lvl w:ilvl="0">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4" w15:restartNumberingAfterBreak="0">
    <w:nsid w:val="00000009"/>
    <w:multiLevelType w:val="multilevel"/>
    <w:tmpl w:val="00000008"/>
    <w:lvl w:ilvl="0">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5" w15:restartNumberingAfterBreak="0">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6" w15:restartNumberingAfterBreak="0">
    <w:nsid w:val="0000000D"/>
    <w:multiLevelType w:val="multilevel"/>
    <w:tmpl w:val="0000000C"/>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7" w15:restartNumberingAfterBreak="0">
    <w:nsid w:val="0000000F"/>
    <w:multiLevelType w:val="multilevel"/>
    <w:tmpl w:val="0000000E"/>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8" w15:restartNumberingAfterBreak="0">
    <w:nsid w:val="00000011"/>
    <w:multiLevelType w:val="multilevel"/>
    <w:tmpl w:val="00000010"/>
    <w:lvl w:ilvl="0">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lvl w:ilvl="1">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lvl w:ilvl="2">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lvl w:ilvl="3">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lvl w:ilvl="4">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lvl w:ilvl="5">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lvl w:ilvl="6">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lvl w:ilvl="7">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lvl w:ilvl="8">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abstractNum>
  <w:abstractNum w:abstractNumId="19" w15:restartNumberingAfterBreak="0">
    <w:nsid w:val="00000013"/>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0" w15:restartNumberingAfterBreak="0">
    <w:nsid w:val="00000015"/>
    <w:multiLevelType w:val="multilevel"/>
    <w:tmpl w:val="00000014"/>
    <w:lvl w:ilvl="0">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1" w15:restartNumberingAfterBreak="0">
    <w:nsid w:val="00000017"/>
    <w:multiLevelType w:val="multilevel"/>
    <w:tmpl w:val="00000016"/>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2" w15:restartNumberingAfterBreak="0">
    <w:nsid w:val="00000019"/>
    <w:multiLevelType w:val="multilevel"/>
    <w:tmpl w:val="00000018"/>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3" w15:restartNumberingAfterBreak="0">
    <w:nsid w:val="0000001B"/>
    <w:multiLevelType w:val="multilevel"/>
    <w:tmpl w:val="0000001A"/>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4" w15:restartNumberingAfterBreak="0">
    <w:nsid w:val="0000001D"/>
    <w:multiLevelType w:val="multilevel"/>
    <w:tmpl w:val="0000001C"/>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5" w15:restartNumberingAfterBreak="0">
    <w:nsid w:val="0000001F"/>
    <w:multiLevelType w:val="multilevel"/>
    <w:tmpl w:val="0000001E"/>
    <w:lvl w:ilvl="0">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6" w15:restartNumberingAfterBreak="0">
    <w:nsid w:val="00000021"/>
    <w:multiLevelType w:val="multilevel"/>
    <w:tmpl w:val="00000020"/>
    <w:lvl w:ilvl="0">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7" w15:restartNumberingAfterBreak="0">
    <w:nsid w:val="00000023"/>
    <w:multiLevelType w:val="multilevel"/>
    <w:tmpl w:val="00000022"/>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8" w15:restartNumberingAfterBreak="0">
    <w:nsid w:val="00000025"/>
    <w:multiLevelType w:val="multilevel"/>
    <w:tmpl w:val="00000024"/>
    <w:lvl w:ilvl="0">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9" w15:restartNumberingAfterBreak="0">
    <w:nsid w:val="00000027"/>
    <w:multiLevelType w:val="multilevel"/>
    <w:tmpl w:val="00000026"/>
    <w:lvl w:ilvl="0">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30" w15:restartNumberingAfterBreak="0">
    <w:nsid w:val="00000029"/>
    <w:multiLevelType w:val="multilevel"/>
    <w:tmpl w:val="00000028"/>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31" w15:restartNumberingAfterBreak="0">
    <w:nsid w:val="0000002B"/>
    <w:multiLevelType w:val="multilevel"/>
    <w:tmpl w:val="0000002A"/>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32" w15:restartNumberingAfterBreak="0">
    <w:nsid w:val="07F32B35"/>
    <w:multiLevelType w:val="hybridMultilevel"/>
    <w:tmpl w:val="1EB8DD2E"/>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C34643E"/>
    <w:multiLevelType w:val="hybridMultilevel"/>
    <w:tmpl w:val="FAF2E35E"/>
    <w:lvl w:ilvl="0" w:tplc="B99C1304">
      <w:start w:val="3"/>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2C967A6"/>
    <w:multiLevelType w:val="hybridMultilevel"/>
    <w:tmpl w:val="BD501D88"/>
    <w:lvl w:ilvl="0" w:tplc="55449DF2">
      <w:start w:val="43"/>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7BC2134"/>
    <w:multiLevelType w:val="multilevel"/>
    <w:tmpl w:val="13364C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95C7374"/>
    <w:multiLevelType w:val="hybridMultilevel"/>
    <w:tmpl w:val="3CF04290"/>
    <w:lvl w:ilvl="0" w:tplc="2C6CB2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2DFE2C7A"/>
    <w:multiLevelType w:val="hybridMultilevel"/>
    <w:tmpl w:val="60CCF092"/>
    <w:lvl w:ilvl="0" w:tplc="EC8EB6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3B68324B"/>
    <w:multiLevelType w:val="hybridMultilevel"/>
    <w:tmpl w:val="129E849E"/>
    <w:lvl w:ilvl="0" w:tplc="6E809D96">
      <w:start w:val="5"/>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FC480D"/>
    <w:multiLevelType w:val="hybridMultilevel"/>
    <w:tmpl w:val="83468578"/>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B93077"/>
    <w:multiLevelType w:val="hybridMultilevel"/>
    <w:tmpl w:val="DAF20260"/>
    <w:lvl w:ilvl="0" w:tplc="D4207772">
      <w:start w:val="3"/>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2AB3873"/>
    <w:multiLevelType w:val="hybridMultilevel"/>
    <w:tmpl w:val="628CEA92"/>
    <w:lvl w:ilvl="0" w:tplc="2B360970">
      <w:start w:val="5"/>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5B4B7E"/>
    <w:multiLevelType w:val="hybridMultilevel"/>
    <w:tmpl w:val="726C3CC6"/>
    <w:lvl w:ilvl="0" w:tplc="897275A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61704AF6"/>
    <w:multiLevelType w:val="hybridMultilevel"/>
    <w:tmpl w:val="1BB2CB82"/>
    <w:lvl w:ilvl="0" w:tplc="2E061D72">
      <w:start w:val="5"/>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2B2655"/>
    <w:multiLevelType w:val="hybridMultilevel"/>
    <w:tmpl w:val="CE0C5862"/>
    <w:lvl w:ilvl="0" w:tplc="A1EC833A">
      <w:start w:val="43"/>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BF017C2"/>
    <w:multiLevelType w:val="hybridMultilevel"/>
    <w:tmpl w:val="482ACA8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CFB15F6"/>
    <w:multiLevelType w:val="hybridMultilevel"/>
    <w:tmpl w:val="FB1885B4"/>
    <w:lvl w:ilvl="0" w:tplc="9A0C33AE">
      <w:start w:val="5"/>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ECB29B0"/>
    <w:multiLevelType w:val="hybridMultilevel"/>
    <w:tmpl w:val="49FEF84A"/>
    <w:lvl w:ilvl="0" w:tplc="193093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8" w15:restartNumberingAfterBreak="0">
    <w:nsid w:val="74D44A90"/>
    <w:multiLevelType w:val="hybridMultilevel"/>
    <w:tmpl w:val="9CD66216"/>
    <w:lvl w:ilvl="0" w:tplc="4294A954">
      <w:start w:val="3"/>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2A3E87"/>
    <w:multiLevelType w:val="hybridMultilevel"/>
    <w:tmpl w:val="AF62E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17554124">
    <w:abstractNumId w:val="10"/>
  </w:num>
  <w:num w:numId="2" w16cid:durableId="1307857737">
    <w:abstractNumId w:val="11"/>
  </w:num>
  <w:num w:numId="3" w16cid:durableId="528875940">
    <w:abstractNumId w:val="12"/>
  </w:num>
  <w:num w:numId="4" w16cid:durableId="932861530">
    <w:abstractNumId w:val="13"/>
  </w:num>
  <w:num w:numId="5" w16cid:durableId="209339718">
    <w:abstractNumId w:val="14"/>
  </w:num>
  <w:num w:numId="6" w16cid:durableId="912397870">
    <w:abstractNumId w:val="15"/>
  </w:num>
  <w:num w:numId="7" w16cid:durableId="210074318">
    <w:abstractNumId w:val="16"/>
  </w:num>
  <w:num w:numId="8" w16cid:durableId="1417705212">
    <w:abstractNumId w:val="17"/>
  </w:num>
  <w:num w:numId="9" w16cid:durableId="1088235871">
    <w:abstractNumId w:val="18"/>
  </w:num>
  <w:num w:numId="10" w16cid:durableId="1612005370">
    <w:abstractNumId w:val="19"/>
  </w:num>
  <w:num w:numId="11" w16cid:durableId="620305913">
    <w:abstractNumId w:val="20"/>
  </w:num>
  <w:num w:numId="12" w16cid:durableId="1573466179">
    <w:abstractNumId w:val="21"/>
  </w:num>
  <w:num w:numId="13" w16cid:durableId="638876138">
    <w:abstractNumId w:val="22"/>
  </w:num>
  <w:num w:numId="14" w16cid:durableId="2017074400">
    <w:abstractNumId w:val="23"/>
  </w:num>
  <w:num w:numId="15" w16cid:durableId="1916435620">
    <w:abstractNumId w:val="24"/>
  </w:num>
  <w:num w:numId="16" w16cid:durableId="968634191">
    <w:abstractNumId w:val="25"/>
  </w:num>
  <w:num w:numId="17" w16cid:durableId="1468668031">
    <w:abstractNumId w:val="26"/>
  </w:num>
  <w:num w:numId="18" w16cid:durableId="867571804">
    <w:abstractNumId w:val="27"/>
  </w:num>
  <w:num w:numId="19" w16cid:durableId="1539321424">
    <w:abstractNumId w:val="28"/>
  </w:num>
  <w:num w:numId="20" w16cid:durableId="615218182">
    <w:abstractNumId w:val="29"/>
  </w:num>
  <w:num w:numId="21" w16cid:durableId="222645034">
    <w:abstractNumId w:val="30"/>
  </w:num>
  <w:num w:numId="22" w16cid:durableId="2026710849">
    <w:abstractNumId w:val="31"/>
  </w:num>
  <w:num w:numId="23" w16cid:durableId="1341423287">
    <w:abstractNumId w:val="9"/>
  </w:num>
  <w:num w:numId="24" w16cid:durableId="1380351171">
    <w:abstractNumId w:val="7"/>
  </w:num>
  <w:num w:numId="25" w16cid:durableId="1067921427">
    <w:abstractNumId w:val="6"/>
  </w:num>
  <w:num w:numId="26" w16cid:durableId="1426926657">
    <w:abstractNumId w:val="5"/>
  </w:num>
  <w:num w:numId="27" w16cid:durableId="394398927">
    <w:abstractNumId w:val="4"/>
  </w:num>
  <w:num w:numId="28" w16cid:durableId="1656184515">
    <w:abstractNumId w:val="8"/>
  </w:num>
  <w:num w:numId="29" w16cid:durableId="1754889273">
    <w:abstractNumId w:val="3"/>
  </w:num>
  <w:num w:numId="30" w16cid:durableId="2084327178">
    <w:abstractNumId w:val="2"/>
  </w:num>
  <w:num w:numId="31" w16cid:durableId="710304416">
    <w:abstractNumId w:val="1"/>
  </w:num>
  <w:num w:numId="32" w16cid:durableId="738212956">
    <w:abstractNumId w:val="0"/>
  </w:num>
  <w:num w:numId="33" w16cid:durableId="2026594713">
    <w:abstractNumId w:val="37"/>
  </w:num>
  <w:num w:numId="34" w16cid:durableId="1638995023">
    <w:abstractNumId w:val="39"/>
  </w:num>
  <w:num w:numId="35" w16cid:durableId="1421293704">
    <w:abstractNumId w:val="34"/>
  </w:num>
  <w:num w:numId="36" w16cid:durableId="1629239157">
    <w:abstractNumId w:val="44"/>
  </w:num>
  <w:num w:numId="37" w16cid:durableId="674263944">
    <w:abstractNumId w:val="38"/>
  </w:num>
  <w:num w:numId="38" w16cid:durableId="880020310">
    <w:abstractNumId w:val="41"/>
  </w:num>
  <w:num w:numId="39" w16cid:durableId="1233274226">
    <w:abstractNumId w:val="46"/>
  </w:num>
  <w:num w:numId="40" w16cid:durableId="1802991445">
    <w:abstractNumId w:val="43"/>
  </w:num>
  <w:num w:numId="41" w16cid:durableId="1138184346">
    <w:abstractNumId w:val="33"/>
  </w:num>
  <w:num w:numId="42" w16cid:durableId="1013067651">
    <w:abstractNumId w:val="45"/>
  </w:num>
  <w:num w:numId="43" w16cid:durableId="1712462833">
    <w:abstractNumId w:val="40"/>
  </w:num>
  <w:num w:numId="44" w16cid:durableId="962266637">
    <w:abstractNumId w:val="48"/>
  </w:num>
  <w:num w:numId="45" w16cid:durableId="2064520425">
    <w:abstractNumId w:val="36"/>
  </w:num>
  <w:num w:numId="46" w16cid:durableId="1449740964">
    <w:abstractNumId w:val="47"/>
  </w:num>
  <w:num w:numId="47" w16cid:durableId="2077433789">
    <w:abstractNumId w:val="35"/>
  </w:num>
  <w:num w:numId="48" w16cid:durableId="1779762921">
    <w:abstractNumId w:val="49"/>
  </w:num>
  <w:num w:numId="49" w16cid:durableId="182519196">
    <w:abstractNumId w:val="32"/>
  </w:num>
  <w:num w:numId="50" w16cid:durableId="1244995617">
    <w:abstractNumId w:val="4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81"/>
  <w:displayHorizontalDrawingGridEvery w:val="2"/>
  <w:doNotShadeFormData/>
  <w:characterSpacingControl w:val="compressPunctuation"/>
  <w:doNotValidateAgainstSchema/>
  <w:doNotDemarcateInvalidXml/>
  <w:hdrShapeDefaults>
    <o:shapedefaults v:ext="edit" spidmax="2050"/>
  </w:hdrShapeDefaults>
  <w:footnotePr>
    <w:numStart w:val="123"/>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74D"/>
    <w:rsid w:val="00000CE9"/>
    <w:rsid w:val="00002385"/>
    <w:rsid w:val="00002AD3"/>
    <w:rsid w:val="00002C7D"/>
    <w:rsid w:val="0000397E"/>
    <w:rsid w:val="00004FFE"/>
    <w:rsid w:val="00005303"/>
    <w:rsid w:val="00005D73"/>
    <w:rsid w:val="000074CB"/>
    <w:rsid w:val="00007A0C"/>
    <w:rsid w:val="00007E68"/>
    <w:rsid w:val="00007F98"/>
    <w:rsid w:val="00010BB6"/>
    <w:rsid w:val="00011FB9"/>
    <w:rsid w:val="000149F3"/>
    <w:rsid w:val="00016249"/>
    <w:rsid w:val="00016C0D"/>
    <w:rsid w:val="0002112F"/>
    <w:rsid w:val="0002331F"/>
    <w:rsid w:val="00023D63"/>
    <w:rsid w:val="0002519F"/>
    <w:rsid w:val="00025230"/>
    <w:rsid w:val="000276D4"/>
    <w:rsid w:val="000326E7"/>
    <w:rsid w:val="000327FB"/>
    <w:rsid w:val="00033552"/>
    <w:rsid w:val="00033B72"/>
    <w:rsid w:val="0003479C"/>
    <w:rsid w:val="000354EE"/>
    <w:rsid w:val="00035ADE"/>
    <w:rsid w:val="00035C86"/>
    <w:rsid w:val="00036277"/>
    <w:rsid w:val="00037A59"/>
    <w:rsid w:val="00041022"/>
    <w:rsid w:val="00041A3C"/>
    <w:rsid w:val="00043D8F"/>
    <w:rsid w:val="000446B9"/>
    <w:rsid w:val="00044A41"/>
    <w:rsid w:val="00046659"/>
    <w:rsid w:val="00047066"/>
    <w:rsid w:val="00047207"/>
    <w:rsid w:val="000474FF"/>
    <w:rsid w:val="00050E54"/>
    <w:rsid w:val="0005153E"/>
    <w:rsid w:val="00051F07"/>
    <w:rsid w:val="00052D24"/>
    <w:rsid w:val="00053286"/>
    <w:rsid w:val="0005388A"/>
    <w:rsid w:val="00053C4D"/>
    <w:rsid w:val="00053E78"/>
    <w:rsid w:val="00053F48"/>
    <w:rsid w:val="000543FD"/>
    <w:rsid w:val="000548AA"/>
    <w:rsid w:val="000548BA"/>
    <w:rsid w:val="00063203"/>
    <w:rsid w:val="0006402C"/>
    <w:rsid w:val="00064202"/>
    <w:rsid w:val="0006459B"/>
    <w:rsid w:val="00064BD0"/>
    <w:rsid w:val="00066178"/>
    <w:rsid w:val="00067FE7"/>
    <w:rsid w:val="00070065"/>
    <w:rsid w:val="00070207"/>
    <w:rsid w:val="00070F58"/>
    <w:rsid w:val="00071571"/>
    <w:rsid w:val="000719A1"/>
    <w:rsid w:val="00071DAC"/>
    <w:rsid w:val="00071F45"/>
    <w:rsid w:val="000723DF"/>
    <w:rsid w:val="00072DAF"/>
    <w:rsid w:val="0007383F"/>
    <w:rsid w:val="000756BD"/>
    <w:rsid w:val="00075A9E"/>
    <w:rsid w:val="00076621"/>
    <w:rsid w:val="0008146D"/>
    <w:rsid w:val="000814A5"/>
    <w:rsid w:val="000829CC"/>
    <w:rsid w:val="00082BF7"/>
    <w:rsid w:val="00082DF8"/>
    <w:rsid w:val="00082E0B"/>
    <w:rsid w:val="00083530"/>
    <w:rsid w:val="00085743"/>
    <w:rsid w:val="00086732"/>
    <w:rsid w:val="00087CB5"/>
    <w:rsid w:val="00092B3B"/>
    <w:rsid w:val="000931EE"/>
    <w:rsid w:val="000935CA"/>
    <w:rsid w:val="00093F85"/>
    <w:rsid w:val="00094D15"/>
    <w:rsid w:val="00095864"/>
    <w:rsid w:val="000963A2"/>
    <w:rsid w:val="00097040"/>
    <w:rsid w:val="00097737"/>
    <w:rsid w:val="000A0296"/>
    <w:rsid w:val="000A1C19"/>
    <w:rsid w:val="000A26C2"/>
    <w:rsid w:val="000A482F"/>
    <w:rsid w:val="000A6131"/>
    <w:rsid w:val="000A72DE"/>
    <w:rsid w:val="000B08D3"/>
    <w:rsid w:val="000B25E8"/>
    <w:rsid w:val="000B286E"/>
    <w:rsid w:val="000B4111"/>
    <w:rsid w:val="000B7E13"/>
    <w:rsid w:val="000C03F5"/>
    <w:rsid w:val="000C0D08"/>
    <w:rsid w:val="000C2665"/>
    <w:rsid w:val="000C28A5"/>
    <w:rsid w:val="000C4563"/>
    <w:rsid w:val="000C45E7"/>
    <w:rsid w:val="000C4C2C"/>
    <w:rsid w:val="000C55B7"/>
    <w:rsid w:val="000D1322"/>
    <w:rsid w:val="000D2925"/>
    <w:rsid w:val="000D3BAA"/>
    <w:rsid w:val="000D4019"/>
    <w:rsid w:val="000D552E"/>
    <w:rsid w:val="000D5F1F"/>
    <w:rsid w:val="000D6036"/>
    <w:rsid w:val="000D6F30"/>
    <w:rsid w:val="000D75B6"/>
    <w:rsid w:val="000E17DC"/>
    <w:rsid w:val="000E1A5E"/>
    <w:rsid w:val="000E1EA6"/>
    <w:rsid w:val="000E287B"/>
    <w:rsid w:val="000E423D"/>
    <w:rsid w:val="000E47A5"/>
    <w:rsid w:val="000E5D38"/>
    <w:rsid w:val="000E6172"/>
    <w:rsid w:val="000E6DCE"/>
    <w:rsid w:val="000E6FBF"/>
    <w:rsid w:val="000E7447"/>
    <w:rsid w:val="000E7B92"/>
    <w:rsid w:val="000F11A2"/>
    <w:rsid w:val="000F2690"/>
    <w:rsid w:val="000F2A2E"/>
    <w:rsid w:val="000F2A9B"/>
    <w:rsid w:val="000F2D67"/>
    <w:rsid w:val="000F3EB1"/>
    <w:rsid w:val="000F4913"/>
    <w:rsid w:val="000F4BE4"/>
    <w:rsid w:val="000F77FC"/>
    <w:rsid w:val="000F7B5E"/>
    <w:rsid w:val="00100A24"/>
    <w:rsid w:val="001012C2"/>
    <w:rsid w:val="00101741"/>
    <w:rsid w:val="00102FEE"/>
    <w:rsid w:val="0010349C"/>
    <w:rsid w:val="001035FE"/>
    <w:rsid w:val="0010490B"/>
    <w:rsid w:val="00106D2D"/>
    <w:rsid w:val="00107191"/>
    <w:rsid w:val="001105D1"/>
    <w:rsid w:val="00111657"/>
    <w:rsid w:val="0011199F"/>
    <w:rsid w:val="001120BD"/>
    <w:rsid w:val="00113586"/>
    <w:rsid w:val="001145AF"/>
    <w:rsid w:val="00114B73"/>
    <w:rsid w:val="00115553"/>
    <w:rsid w:val="00116463"/>
    <w:rsid w:val="001200C2"/>
    <w:rsid w:val="00120618"/>
    <w:rsid w:val="00121EED"/>
    <w:rsid w:val="00122662"/>
    <w:rsid w:val="0012288A"/>
    <w:rsid w:val="001230E4"/>
    <w:rsid w:val="00123F34"/>
    <w:rsid w:val="00124B02"/>
    <w:rsid w:val="00126768"/>
    <w:rsid w:val="001277BE"/>
    <w:rsid w:val="001278D2"/>
    <w:rsid w:val="00130321"/>
    <w:rsid w:val="00130644"/>
    <w:rsid w:val="001327DE"/>
    <w:rsid w:val="00134D94"/>
    <w:rsid w:val="00135144"/>
    <w:rsid w:val="00135DAE"/>
    <w:rsid w:val="00135F88"/>
    <w:rsid w:val="00136E55"/>
    <w:rsid w:val="00136F58"/>
    <w:rsid w:val="00141F60"/>
    <w:rsid w:val="00143676"/>
    <w:rsid w:val="0014588A"/>
    <w:rsid w:val="00145F0C"/>
    <w:rsid w:val="001469AA"/>
    <w:rsid w:val="00146F3F"/>
    <w:rsid w:val="00147000"/>
    <w:rsid w:val="00150DAC"/>
    <w:rsid w:val="001510F1"/>
    <w:rsid w:val="001519B8"/>
    <w:rsid w:val="00153862"/>
    <w:rsid w:val="001564B4"/>
    <w:rsid w:val="001565CE"/>
    <w:rsid w:val="00156B1F"/>
    <w:rsid w:val="001573DA"/>
    <w:rsid w:val="00163452"/>
    <w:rsid w:val="00166135"/>
    <w:rsid w:val="00166441"/>
    <w:rsid w:val="00170336"/>
    <w:rsid w:val="00170EFD"/>
    <w:rsid w:val="00172175"/>
    <w:rsid w:val="00173313"/>
    <w:rsid w:val="001738DD"/>
    <w:rsid w:val="001743A1"/>
    <w:rsid w:val="00177333"/>
    <w:rsid w:val="001802B1"/>
    <w:rsid w:val="0018372B"/>
    <w:rsid w:val="00183C94"/>
    <w:rsid w:val="001845D3"/>
    <w:rsid w:val="00185C8D"/>
    <w:rsid w:val="00186FC8"/>
    <w:rsid w:val="0019056C"/>
    <w:rsid w:val="001911C6"/>
    <w:rsid w:val="00192AAA"/>
    <w:rsid w:val="0019392A"/>
    <w:rsid w:val="0019459C"/>
    <w:rsid w:val="00194A14"/>
    <w:rsid w:val="00195A18"/>
    <w:rsid w:val="00195B66"/>
    <w:rsid w:val="00196350"/>
    <w:rsid w:val="001A1AFC"/>
    <w:rsid w:val="001A2C88"/>
    <w:rsid w:val="001A2FB3"/>
    <w:rsid w:val="001A322A"/>
    <w:rsid w:val="001A39FD"/>
    <w:rsid w:val="001A3FCA"/>
    <w:rsid w:val="001B0B96"/>
    <w:rsid w:val="001B1A30"/>
    <w:rsid w:val="001B4562"/>
    <w:rsid w:val="001B45C7"/>
    <w:rsid w:val="001B4C2D"/>
    <w:rsid w:val="001B50D6"/>
    <w:rsid w:val="001B5687"/>
    <w:rsid w:val="001B5A9F"/>
    <w:rsid w:val="001B5C3A"/>
    <w:rsid w:val="001B5D1C"/>
    <w:rsid w:val="001B644E"/>
    <w:rsid w:val="001C68B6"/>
    <w:rsid w:val="001C6A17"/>
    <w:rsid w:val="001C79AC"/>
    <w:rsid w:val="001D17D7"/>
    <w:rsid w:val="001D1A5A"/>
    <w:rsid w:val="001D1B3D"/>
    <w:rsid w:val="001D23DA"/>
    <w:rsid w:val="001D2B73"/>
    <w:rsid w:val="001D5910"/>
    <w:rsid w:val="001D7FB3"/>
    <w:rsid w:val="001E00FD"/>
    <w:rsid w:val="001E3932"/>
    <w:rsid w:val="001E3993"/>
    <w:rsid w:val="001E612F"/>
    <w:rsid w:val="001E6C53"/>
    <w:rsid w:val="001E7363"/>
    <w:rsid w:val="001F09CD"/>
    <w:rsid w:val="001F0A42"/>
    <w:rsid w:val="001F0CBD"/>
    <w:rsid w:val="001F2B88"/>
    <w:rsid w:val="001F32C5"/>
    <w:rsid w:val="001F34CF"/>
    <w:rsid w:val="001F4194"/>
    <w:rsid w:val="001F4C16"/>
    <w:rsid w:val="001F5656"/>
    <w:rsid w:val="001F6BCF"/>
    <w:rsid w:val="001F7D13"/>
    <w:rsid w:val="00202446"/>
    <w:rsid w:val="00203AC6"/>
    <w:rsid w:val="002047CC"/>
    <w:rsid w:val="00204DE0"/>
    <w:rsid w:val="00206336"/>
    <w:rsid w:val="002071E6"/>
    <w:rsid w:val="002074AB"/>
    <w:rsid w:val="002110B6"/>
    <w:rsid w:val="0021518B"/>
    <w:rsid w:val="00221BF6"/>
    <w:rsid w:val="00222C21"/>
    <w:rsid w:val="00223252"/>
    <w:rsid w:val="00224019"/>
    <w:rsid w:val="002240DD"/>
    <w:rsid w:val="00224CFC"/>
    <w:rsid w:val="002268DF"/>
    <w:rsid w:val="00226F0F"/>
    <w:rsid w:val="00232FAF"/>
    <w:rsid w:val="00233334"/>
    <w:rsid w:val="0023531E"/>
    <w:rsid w:val="002355A6"/>
    <w:rsid w:val="00235C27"/>
    <w:rsid w:val="002361D0"/>
    <w:rsid w:val="0023676B"/>
    <w:rsid w:val="0023696D"/>
    <w:rsid w:val="00236FAA"/>
    <w:rsid w:val="00237D70"/>
    <w:rsid w:val="00237D81"/>
    <w:rsid w:val="0024106F"/>
    <w:rsid w:val="00241BAE"/>
    <w:rsid w:val="00243746"/>
    <w:rsid w:val="0024453A"/>
    <w:rsid w:val="002449D3"/>
    <w:rsid w:val="0024639C"/>
    <w:rsid w:val="00247BF2"/>
    <w:rsid w:val="00252D54"/>
    <w:rsid w:val="002544D2"/>
    <w:rsid w:val="00254D26"/>
    <w:rsid w:val="00255901"/>
    <w:rsid w:val="00255AFC"/>
    <w:rsid w:val="002566FC"/>
    <w:rsid w:val="00257081"/>
    <w:rsid w:val="002602E6"/>
    <w:rsid w:val="002618FF"/>
    <w:rsid w:val="002625A0"/>
    <w:rsid w:val="00265D26"/>
    <w:rsid w:val="002661D8"/>
    <w:rsid w:val="00266D36"/>
    <w:rsid w:val="00271A3A"/>
    <w:rsid w:val="00271E55"/>
    <w:rsid w:val="0027258A"/>
    <w:rsid w:val="00272931"/>
    <w:rsid w:val="00274064"/>
    <w:rsid w:val="0027466D"/>
    <w:rsid w:val="00274A35"/>
    <w:rsid w:val="00276017"/>
    <w:rsid w:val="0027682F"/>
    <w:rsid w:val="002824FD"/>
    <w:rsid w:val="00283DC3"/>
    <w:rsid w:val="0028647D"/>
    <w:rsid w:val="002874EB"/>
    <w:rsid w:val="0029030C"/>
    <w:rsid w:val="002911A9"/>
    <w:rsid w:val="00291AE3"/>
    <w:rsid w:val="00291AF5"/>
    <w:rsid w:val="00292EA5"/>
    <w:rsid w:val="002939D1"/>
    <w:rsid w:val="00294353"/>
    <w:rsid w:val="00296527"/>
    <w:rsid w:val="00297C54"/>
    <w:rsid w:val="00297FA6"/>
    <w:rsid w:val="002A006E"/>
    <w:rsid w:val="002A2824"/>
    <w:rsid w:val="002A5433"/>
    <w:rsid w:val="002A597D"/>
    <w:rsid w:val="002A5AAD"/>
    <w:rsid w:val="002A6386"/>
    <w:rsid w:val="002B07F5"/>
    <w:rsid w:val="002B0DB4"/>
    <w:rsid w:val="002B1549"/>
    <w:rsid w:val="002B35B4"/>
    <w:rsid w:val="002B36D2"/>
    <w:rsid w:val="002B38A5"/>
    <w:rsid w:val="002B3F4D"/>
    <w:rsid w:val="002B792E"/>
    <w:rsid w:val="002C2A00"/>
    <w:rsid w:val="002C5D29"/>
    <w:rsid w:val="002C5DD0"/>
    <w:rsid w:val="002C636B"/>
    <w:rsid w:val="002C6B7B"/>
    <w:rsid w:val="002C6E57"/>
    <w:rsid w:val="002C6E6B"/>
    <w:rsid w:val="002C72F0"/>
    <w:rsid w:val="002C79A0"/>
    <w:rsid w:val="002D1990"/>
    <w:rsid w:val="002D1A1E"/>
    <w:rsid w:val="002D4427"/>
    <w:rsid w:val="002D452E"/>
    <w:rsid w:val="002D4B06"/>
    <w:rsid w:val="002D5C09"/>
    <w:rsid w:val="002D79D0"/>
    <w:rsid w:val="002E12C2"/>
    <w:rsid w:val="002E33C9"/>
    <w:rsid w:val="002E4F0D"/>
    <w:rsid w:val="002E60E9"/>
    <w:rsid w:val="002E766A"/>
    <w:rsid w:val="002E78B2"/>
    <w:rsid w:val="002F0137"/>
    <w:rsid w:val="002F1F87"/>
    <w:rsid w:val="002F20B8"/>
    <w:rsid w:val="002F2113"/>
    <w:rsid w:val="002F2C62"/>
    <w:rsid w:val="002F337E"/>
    <w:rsid w:val="002F36B1"/>
    <w:rsid w:val="002F4140"/>
    <w:rsid w:val="002F4728"/>
    <w:rsid w:val="002F52F2"/>
    <w:rsid w:val="002F5485"/>
    <w:rsid w:val="002F568E"/>
    <w:rsid w:val="002F61E3"/>
    <w:rsid w:val="002F6E1F"/>
    <w:rsid w:val="002F707B"/>
    <w:rsid w:val="003006B8"/>
    <w:rsid w:val="00302754"/>
    <w:rsid w:val="00302DD9"/>
    <w:rsid w:val="00302E2C"/>
    <w:rsid w:val="003034D0"/>
    <w:rsid w:val="00305F9A"/>
    <w:rsid w:val="00306D85"/>
    <w:rsid w:val="0031151C"/>
    <w:rsid w:val="003134A4"/>
    <w:rsid w:val="0031358C"/>
    <w:rsid w:val="00314E6B"/>
    <w:rsid w:val="003151D7"/>
    <w:rsid w:val="003151E8"/>
    <w:rsid w:val="00316A75"/>
    <w:rsid w:val="003178DE"/>
    <w:rsid w:val="00320523"/>
    <w:rsid w:val="00320535"/>
    <w:rsid w:val="003214FF"/>
    <w:rsid w:val="00322663"/>
    <w:rsid w:val="00322F20"/>
    <w:rsid w:val="00323CA4"/>
    <w:rsid w:val="00323D89"/>
    <w:rsid w:val="003240C7"/>
    <w:rsid w:val="00325894"/>
    <w:rsid w:val="00325B72"/>
    <w:rsid w:val="00326E9D"/>
    <w:rsid w:val="00327404"/>
    <w:rsid w:val="003335E9"/>
    <w:rsid w:val="00335D2D"/>
    <w:rsid w:val="00335DB0"/>
    <w:rsid w:val="00337B0B"/>
    <w:rsid w:val="00340B6C"/>
    <w:rsid w:val="00341CBA"/>
    <w:rsid w:val="00342186"/>
    <w:rsid w:val="00343551"/>
    <w:rsid w:val="003456F7"/>
    <w:rsid w:val="00345B22"/>
    <w:rsid w:val="003467AE"/>
    <w:rsid w:val="00346A93"/>
    <w:rsid w:val="00346E7C"/>
    <w:rsid w:val="003474D5"/>
    <w:rsid w:val="003502B0"/>
    <w:rsid w:val="003509B6"/>
    <w:rsid w:val="003522DF"/>
    <w:rsid w:val="003527EA"/>
    <w:rsid w:val="00352B63"/>
    <w:rsid w:val="00352E64"/>
    <w:rsid w:val="003539E7"/>
    <w:rsid w:val="003558FC"/>
    <w:rsid w:val="0035652F"/>
    <w:rsid w:val="003605DF"/>
    <w:rsid w:val="0036123D"/>
    <w:rsid w:val="00362EE4"/>
    <w:rsid w:val="00362F55"/>
    <w:rsid w:val="003631A6"/>
    <w:rsid w:val="003641F3"/>
    <w:rsid w:val="003643EF"/>
    <w:rsid w:val="00364B57"/>
    <w:rsid w:val="003666D9"/>
    <w:rsid w:val="0036788D"/>
    <w:rsid w:val="0037102F"/>
    <w:rsid w:val="0037385B"/>
    <w:rsid w:val="00374977"/>
    <w:rsid w:val="00374CC2"/>
    <w:rsid w:val="003766D9"/>
    <w:rsid w:val="00376FFD"/>
    <w:rsid w:val="003811BA"/>
    <w:rsid w:val="0038192C"/>
    <w:rsid w:val="00381F01"/>
    <w:rsid w:val="0038267F"/>
    <w:rsid w:val="00382E43"/>
    <w:rsid w:val="00383029"/>
    <w:rsid w:val="00383710"/>
    <w:rsid w:val="00385085"/>
    <w:rsid w:val="003864E0"/>
    <w:rsid w:val="00386966"/>
    <w:rsid w:val="00387E3C"/>
    <w:rsid w:val="00387FBA"/>
    <w:rsid w:val="003905FF"/>
    <w:rsid w:val="0039146B"/>
    <w:rsid w:val="00391956"/>
    <w:rsid w:val="003933D6"/>
    <w:rsid w:val="00395A06"/>
    <w:rsid w:val="00397773"/>
    <w:rsid w:val="00397D51"/>
    <w:rsid w:val="003A0ABB"/>
    <w:rsid w:val="003A2414"/>
    <w:rsid w:val="003A24AE"/>
    <w:rsid w:val="003A27F3"/>
    <w:rsid w:val="003A2C33"/>
    <w:rsid w:val="003A355F"/>
    <w:rsid w:val="003A3A90"/>
    <w:rsid w:val="003A3C49"/>
    <w:rsid w:val="003A41DC"/>
    <w:rsid w:val="003A4364"/>
    <w:rsid w:val="003A58E4"/>
    <w:rsid w:val="003A6610"/>
    <w:rsid w:val="003B061C"/>
    <w:rsid w:val="003B3019"/>
    <w:rsid w:val="003B35D5"/>
    <w:rsid w:val="003B6429"/>
    <w:rsid w:val="003B6E13"/>
    <w:rsid w:val="003B72D9"/>
    <w:rsid w:val="003C186E"/>
    <w:rsid w:val="003C26E1"/>
    <w:rsid w:val="003C2EBD"/>
    <w:rsid w:val="003C379A"/>
    <w:rsid w:val="003C41C8"/>
    <w:rsid w:val="003C4D7B"/>
    <w:rsid w:val="003C681D"/>
    <w:rsid w:val="003C6F52"/>
    <w:rsid w:val="003D22F3"/>
    <w:rsid w:val="003D40F4"/>
    <w:rsid w:val="003D44CE"/>
    <w:rsid w:val="003D6061"/>
    <w:rsid w:val="003D6D1B"/>
    <w:rsid w:val="003D7E4D"/>
    <w:rsid w:val="003E05A6"/>
    <w:rsid w:val="003E136D"/>
    <w:rsid w:val="003E4928"/>
    <w:rsid w:val="003E49AF"/>
    <w:rsid w:val="003E4ADB"/>
    <w:rsid w:val="003E697B"/>
    <w:rsid w:val="003E6E39"/>
    <w:rsid w:val="003E7173"/>
    <w:rsid w:val="003E7F42"/>
    <w:rsid w:val="003F0B51"/>
    <w:rsid w:val="003F1429"/>
    <w:rsid w:val="003F1A1F"/>
    <w:rsid w:val="003F29D7"/>
    <w:rsid w:val="003F2C19"/>
    <w:rsid w:val="003F37CC"/>
    <w:rsid w:val="003F488C"/>
    <w:rsid w:val="003F560C"/>
    <w:rsid w:val="003F64BA"/>
    <w:rsid w:val="003F7021"/>
    <w:rsid w:val="003F7854"/>
    <w:rsid w:val="00400389"/>
    <w:rsid w:val="00404D74"/>
    <w:rsid w:val="00406E65"/>
    <w:rsid w:val="004108E2"/>
    <w:rsid w:val="00411CAD"/>
    <w:rsid w:val="00412EC9"/>
    <w:rsid w:val="004166F3"/>
    <w:rsid w:val="00416A0A"/>
    <w:rsid w:val="004174F1"/>
    <w:rsid w:val="004178CA"/>
    <w:rsid w:val="00420D29"/>
    <w:rsid w:val="004217DB"/>
    <w:rsid w:val="004219F3"/>
    <w:rsid w:val="00421CC3"/>
    <w:rsid w:val="004227CF"/>
    <w:rsid w:val="004248C1"/>
    <w:rsid w:val="00424C37"/>
    <w:rsid w:val="0042694F"/>
    <w:rsid w:val="0042705F"/>
    <w:rsid w:val="004274BE"/>
    <w:rsid w:val="00430BC8"/>
    <w:rsid w:val="00431398"/>
    <w:rsid w:val="00431AC2"/>
    <w:rsid w:val="00432704"/>
    <w:rsid w:val="00433559"/>
    <w:rsid w:val="00435423"/>
    <w:rsid w:val="00436939"/>
    <w:rsid w:val="00437726"/>
    <w:rsid w:val="00437B2A"/>
    <w:rsid w:val="00440147"/>
    <w:rsid w:val="0044085B"/>
    <w:rsid w:val="00442AE9"/>
    <w:rsid w:val="00444FCB"/>
    <w:rsid w:val="004450CC"/>
    <w:rsid w:val="00445B54"/>
    <w:rsid w:val="00446E90"/>
    <w:rsid w:val="00450D46"/>
    <w:rsid w:val="00452964"/>
    <w:rsid w:val="00452E03"/>
    <w:rsid w:val="0045311F"/>
    <w:rsid w:val="004534DB"/>
    <w:rsid w:val="00456D63"/>
    <w:rsid w:val="00456E42"/>
    <w:rsid w:val="00457513"/>
    <w:rsid w:val="00457ACE"/>
    <w:rsid w:val="00460781"/>
    <w:rsid w:val="00463392"/>
    <w:rsid w:val="0046341E"/>
    <w:rsid w:val="004646D5"/>
    <w:rsid w:val="00465B88"/>
    <w:rsid w:val="00466AE5"/>
    <w:rsid w:val="00467092"/>
    <w:rsid w:val="0047195F"/>
    <w:rsid w:val="004722E0"/>
    <w:rsid w:val="00473367"/>
    <w:rsid w:val="004739EB"/>
    <w:rsid w:val="004769B4"/>
    <w:rsid w:val="0048080F"/>
    <w:rsid w:val="00483FFC"/>
    <w:rsid w:val="00484460"/>
    <w:rsid w:val="00484F9D"/>
    <w:rsid w:val="00485314"/>
    <w:rsid w:val="00485CFC"/>
    <w:rsid w:val="0048675D"/>
    <w:rsid w:val="004908EE"/>
    <w:rsid w:val="00490C17"/>
    <w:rsid w:val="004912D5"/>
    <w:rsid w:val="00491489"/>
    <w:rsid w:val="00491AE0"/>
    <w:rsid w:val="00491F38"/>
    <w:rsid w:val="0049265B"/>
    <w:rsid w:val="004937B2"/>
    <w:rsid w:val="00493AD1"/>
    <w:rsid w:val="00493E48"/>
    <w:rsid w:val="00494A4E"/>
    <w:rsid w:val="00494CAE"/>
    <w:rsid w:val="00495A84"/>
    <w:rsid w:val="00496B29"/>
    <w:rsid w:val="004A0E8B"/>
    <w:rsid w:val="004A31D6"/>
    <w:rsid w:val="004A38EA"/>
    <w:rsid w:val="004A5292"/>
    <w:rsid w:val="004A5C89"/>
    <w:rsid w:val="004A6C46"/>
    <w:rsid w:val="004A6D95"/>
    <w:rsid w:val="004A7915"/>
    <w:rsid w:val="004A798F"/>
    <w:rsid w:val="004A7B38"/>
    <w:rsid w:val="004B0243"/>
    <w:rsid w:val="004B10CA"/>
    <w:rsid w:val="004B21A7"/>
    <w:rsid w:val="004B2B81"/>
    <w:rsid w:val="004B2D3A"/>
    <w:rsid w:val="004B3C9C"/>
    <w:rsid w:val="004B635B"/>
    <w:rsid w:val="004B64DC"/>
    <w:rsid w:val="004B7A9D"/>
    <w:rsid w:val="004C03E9"/>
    <w:rsid w:val="004C095D"/>
    <w:rsid w:val="004C16AE"/>
    <w:rsid w:val="004C3455"/>
    <w:rsid w:val="004C4D78"/>
    <w:rsid w:val="004C4FCB"/>
    <w:rsid w:val="004C5FA7"/>
    <w:rsid w:val="004D0BA6"/>
    <w:rsid w:val="004D165C"/>
    <w:rsid w:val="004D1B8A"/>
    <w:rsid w:val="004D2169"/>
    <w:rsid w:val="004D3B4C"/>
    <w:rsid w:val="004D3F0A"/>
    <w:rsid w:val="004D4D21"/>
    <w:rsid w:val="004D5A97"/>
    <w:rsid w:val="004D63D0"/>
    <w:rsid w:val="004D7777"/>
    <w:rsid w:val="004E1E07"/>
    <w:rsid w:val="004E24BD"/>
    <w:rsid w:val="004E262C"/>
    <w:rsid w:val="004E2777"/>
    <w:rsid w:val="004E4A39"/>
    <w:rsid w:val="004E6010"/>
    <w:rsid w:val="004E66B3"/>
    <w:rsid w:val="004E6FC3"/>
    <w:rsid w:val="004F08B0"/>
    <w:rsid w:val="004F11B7"/>
    <w:rsid w:val="004F28F7"/>
    <w:rsid w:val="004F2E8D"/>
    <w:rsid w:val="004F330D"/>
    <w:rsid w:val="004F3F23"/>
    <w:rsid w:val="004F55B2"/>
    <w:rsid w:val="0050239A"/>
    <w:rsid w:val="00502503"/>
    <w:rsid w:val="00502D98"/>
    <w:rsid w:val="00504F7E"/>
    <w:rsid w:val="00505084"/>
    <w:rsid w:val="00511FAE"/>
    <w:rsid w:val="00512405"/>
    <w:rsid w:val="005144D5"/>
    <w:rsid w:val="00514E1C"/>
    <w:rsid w:val="0051605E"/>
    <w:rsid w:val="005171D1"/>
    <w:rsid w:val="00521CBC"/>
    <w:rsid w:val="00521DDD"/>
    <w:rsid w:val="00522FBB"/>
    <w:rsid w:val="0052370E"/>
    <w:rsid w:val="005237BB"/>
    <w:rsid w:val="00523BC8"/>
    <w:rsid w:val="005244A6"/>
    <w:rsid w:val="005252E4"/>
    <w:rsid w:val="00525F3C"/>
    <w:rsid w:val="0052629C"/>
    <w:rsid w:val="00526A97"/>
    <w:rsid w:val="00526B4B"/>
    <w:rsid w:val="00526D08"/>
    <w:rsid w:val="005270F1"/>
    <w:rsid w:val="0052719B"/>
    <w:rsid w:val="00530F85"/>
    <w:rsid w:val="00531BA0"/>
    <w:rsid w:val="00532E68"/>
    <w:rsid w:val="005337BB"/>
    <w:rsid w:val="00534132"/>
    <w:rsid w:val="0053527A"/>
    <w:rsid w:val="0053617E"/>
    <w:rsid w:val="00536E30"/>
    <w:rsid w:val="00542276"/>
    <w:rsid w:val="005423FE"/>
    <w:rsid w:val="005449B3"/>
    <w:rsid w:val="005456AE"/>
    <w:rsid w:val="00545709"/>
    <w:rsid w:val="00545EB9"/>
    <w:rsid w:val="00546E2D"/>
    <w:rsid w:val="00547CD9"/>
    <w:rsid w:val="0055081E"/>
    <w:rsid w:val="005510A9"/>
    <w:rsid w:val="00551A95"/>
    <w:rsid w:val="00551E30"/>
    <w:rsid w:val="0055399D"/>
    <w:rsid w:val="00554141"/>
    <w:rsid w:val="00554585"/>
    <w:rsid w:val="00554B65"/>
    <w:rsid w:val="00555598"/>
    <w:rsid w:val="00555746"/>
    <w:rsid w:val="005564B9"/>
    <w:rsid w:val="00560143"/>
    <w:rsid w:val="00560E87"/>
    <w:rsid w:val="00561632"/>
    <w:rsid w:val="005616D6"/>
    <w:rsid w:val="00561716"/>
    <w:rsid w:val="00563F95"/>
    <w:rsid w:val="00564AE4"/>
    <w:rsid w:val="00565589"/>
    <w:rsid w:val="00565A15"/>
    <w:rsid w:val="005664D2"/>
    <w:rsid w:val="00566DA8"/>
    <w:rsid w:val="00571792"/>
    <w:rsid w:val="00571E32"/>
    <w:rsid w:val="0057237F"/>
    <w:rsid w:val="00573067"/>
    <w:rsid w:val="0057413F"/>
    <w:rsid w:val="0057477D"/>
    <w:rsid w:val="00582331"/>
    <w:rsid w:val="005858BC"/>
    <w:rsid w:val="0058670E"/>
    <w:rsid w:val="0058709D"/>
    <w:rsid w:val="00587897"/>
    <w:rsid w:val="00587CA4"/>
    <w:rsid w:val="00590EF9"/>
    <w:rsid w:val="0059381E"/>
    <w:rsid w:val="00594E84"/>
    <w:rsid w:val="005975E7"/>
    <w:rsid w:val="005A2043"/>
    <w:rsid w:val="005A3D45"/>
    <w:rsid w:val="005A4EBE"/>
    <w:rsid w:val="005A54CE"/>
    <w:rsid w:val="005A6433"/>
    <w:rsid w:val="005A6C15"/>
    <w:rsid w:val="005B0797"/>
    <w:rsid w:val="005B1531"/>
    <w:rsid w:val="005B24A5"/>
    <w:rsid w:val="005B3265"/>
    <w:rsid w:val="005B37CC"/>
    <w:rsid w:val="005B4AB6"/>
    <w:rsid w:val="005B54CD"/>
    <w:rsid w:val="005B704E"/>
    <w:rsid w:val="005B7406"/>
    <w:rsid w:val="005B7979"/>
    <w:rsid w:val="005C0959"/>
    <w:rsid w:val="005C2F7A"/>
    <w:rsid w:val="005C3024"/>
    <w:rsid w:val="005C3580"/>
    <w:rsid w:val="005C3C64"/>
    <w:rsid w:val="005C59A2"/>
    <w:rsid w:val="005C66A2"/>
    <w:rsid w:val="005D0DEA"/>
    <w:rsid w:val="005D1578"/>
    <w:rsid w:val="005D21D7"/>
    <w:rsid w:val="005D25D6"/>
    <w:rsid w:val="005D2B6C"/>
    <w:rsid w:val="005D3740"/>
    <w:rsid w:val="005D5171"/>
    <w:rsid w:val="005D6084"/>
    <w:rsid w:val="005E0A48"/>
    <w:rsid w:val="005E0DE9"/>
    <w:rsid w:val="005E1640"/>
    <w:rsid w:val="005E362B"/>
    <w:rsid w:val="005E375D"/>
    <w:rsid w:val="005E40FC"/>
    <w:rsid w:val="005E429D"/>
    <w:rsid w:val="005E46FA"/>
    <w:rsid w:val="005E509C"/>
    <w:rsid w:val="005E6A64"/>
    <w:rsid w:val="005E79AE"/>
    <w:rsid w:val="005F0055"/>
    <w:rsid w:val="005F02C6"/>
    <w:rsid w:val="005F0BEB"/>
    <w:rsid w:val="005F190D"/>
    <w:rsid w:val="005F2AF8"/>
    <w:rsid w:val="005F3873"/>
    <w:rsid w:val="005F63A1"/>
    <w:rsid w:val="0060042B"/>
    <w:rsid w:val="0060254F"/>
    <w:rsid w:val="00603F4B"/>
    <w:rsid w:val="006051B7"/>
    <w:rsid w:val="00607B1E"/>
    <w:rsid w:val="00610789"/>
    <w:rsid w:val="0061133B"/>
    <w:rsid w:val="00611452"/>
    <w:rsid w:val="00611BBA"/>
    <w:rsid w:val="00611F87"/>
    <w:rsid w:val="00615F46"/>
    <w:rsid w:val="00615FC4"/>
    <w:rsid w:val="006160F9"/>
    <w:rsid w:val="006162A6"/>
    <w:rsid w:val="00617336"/>
    <w:rsid w:val="00617C27"/>
    <w:rsid w:val="0062221B"/>
    <w:rsid w:val="00623C18"/>
    <w:rsid w:val="00623ECC"/>
    <w:rsid w:val="00625C96"/>
    <w:rsid w:val="0062670C"/>
    <w:rsid w:val="00626796"/>
    <w:rsid w:val="006270C8"/>
    <w:rsid w:val="00630D2E"/>
    <w:rsid w:val="006315D1"/>
    <w:rsid w:val="00631AFF"/>
    <w:rsid w:val="00632541"/>
    <w:rsid w:val="00632954"/>
    <w:rsid w:val="0063423F"/>
    <w:rsid w:val="006347E8"/>
    <w:rsid w:val="0063663A"/>
    <w:rsid w:val="00636A86"/>
    <w:rsid w:val="00636C59"/>
    <w:rsid w:val="00636FEA"/>
    <w:rsid w:val="006372CA"/>
    <w:rsid w:val="00641612"/>
    <w:rsid w:val="0064199A"/>
    <w:rsid w:val="00642490"/>
    <w:rsid w:val="00642976"/>
    <w:rsid w:val="006430A6"/>
    <w:rsid w:val="0064495D"/>
    <w:rsid w:val="00644F48"/>
    <w:rsid w:val="006457BD"/>
    <w:rsid w:val="00646729"/>
    <w:rsid w:val="00647AF5"/>
    <w:rsid w:val="0065081C"/>
    <w:rsid w:val="00650F80"/>
    <w:rsid w:val="006511A6"/>
    <w:rsid w:val="0065145F"/>
    <w:rsid w:val="006522D2"/>
    <w:rsid w:val="0065243B"/>
    <w:rsid w:val="0065281E"/>
    <w:rsid w:val="00653716"/>
    <w:rsid w:val="00653A18"/>
    <w:rsid w:val="006553EA"/>
    <w:rsid w:val="006557A5"/>
    <w:rsid w:val="00655DCF"/>
    <w:rsid w:val="006561F0"/>
    <w:rsid w:val="006577CB"/>
    <w:rsid w:val="00660DA7"/>
    <w:rsid w:val="0066149C"/>
    <w:rsid w:val="00663275"/>
    <w:rsid w:val="00664CCD"/>
    <w:rsid w:val="00665214"/>
    <w:rsid w:val="00665319"/>
    <w:rsid w:val="00666733"/>
    <w:rsid w:val="006741AB"/>
    <w:rsid w:val="006745EE"/>
    <w:rsid w:val="00674C30"/>
    <w:rsid w:val="00674D66"/>
    <w:rsid w:val="00676257"/>
    <w:rsid w:val="00680522"/>
    <w:rsid w:val="00680ECA"/>
    <w:rsid w:val="00681CDE"/>
    <w:rsid w:val="00682903"/>
    <w:rsid w:val="00683BF5"/>
    <w:rsid w:val="0068486E"/>
    <w:rsid w:val="00684955"/>
    <w:rsid w:val="006850B7"/>
    <w:rsid w:val="00685751"/>
    <w:rsid w:val="00685989"/>
    <w:rsid w:val="00685AC0"/>
    <w:rsid w:val="00686A28"/>
    <w:rsid w:val="006877D3"/>
    <w:rsid w:val="00687CB1"/>
    <w:rsid w:val="006906F9"/>
    <w:rsid w:val="0069086B"/>
    <w:rsid w:val="00691E90"/>
    <w:rsid w:val="00692C67"/>
    <w:rsid w:val="00693AF5"/>
    <w:rsid w:val="0069496C"/>
    <w:rsid w:val="00695633"/>
    <w:rsid w:val="006956ED"/>
    <w:rsid w:val="0069619F"/>
    <w:rsid w:val="00696BAF"/>
    <w:rsid w:val="0069780E"/>
    <w:rsid w:val="00697E0F"/>
    <w:rsid w:val="006A00B0"/>
    <w:rsid w:val="006A059A"/>
    <w:rsid w:val="006A2646"/>
    <w:rsid w:val="006A3D43"/>
    <w:rsid w:val="006A3D7C"/>
    <w:rsid w:val="006A50A9"/>
    <w:rsid w:val="006A62DA"/>
    <w:rsid w:val="006A72DA"/>
    <w:rsid w:val="006B141F"/>
    <w:rsid w:val="006B2B0E"/>
    <w:rsid w:val="006B3483"/>
    <w:rsid w:val="006B3EF2"/>
    <w:rsid w:val="006B6774"/>
    <w:rsid w:val="006B7DD8"/>
    <w:rsid w:val="006C1162"/>
    <w:rsid w:val="006C4F96"/>
    <w:rsid w:val="006C523C"/>
    <w:rsid w:val="006C5529"/>
    <w:rsid w:val="006C56FA"/>
    <w:rsid w:val="006C62A1"/>
    <w:rsid w:val="006C6B9E"/>
    <w:rsid w:val="006D0256"/>
    <w:rsid w:val="006D177B"/>
    <w:rsid w:val="006D3038"/>
    <w:rsid w:val="006D386C"/>
    <w:rsid w:val="006D4280"/>
    <w:rsid w:val="006E1E8A"/>
    <w:rsid w:val="006E2190"/>
    <w:rsid w:val="006E3056"/>
    <w:rsid w:val="006E310F"/>
    <w:rsid w:val="006E36FC"/>
    <w:rsid w:val="006E3B08"/>
    <w:rsid w:val="006E3F66"/>
    <w:rsid w:val="006E407E"/>
    <w:rsid w:val="006E436C"/>
    <w:rsid w:val="006E4658"/>
    <w:rsid w:val="006E502A"/>
    <w:rsid w:val="006E6031"/>
    <w:rsid w:val="006E63D9"/>
    <w:rsid w:val="006E682E"/>
    <w:rsid w:val="006E71E0"/>
    <w:rsid w:val="006F2CB8"/>
    <w:rsid w:val="006F365D"/>
    <w:rsid w:val="006F3D15"/>
    <w:rsid w:val="006F6118"/>
    <w:rsid w:val="006F6509"/>
    <w:rsid w:val="006F6E12"/>
    <w:rsid w:val="006F77D1"/>
    <w:rsid w:val="006F7A49"/>
    <w:rsid w:val="00700229"/>
    <w:rsid w:val="0070070C"/>
    <w:rsid w:val="0070112D"/>
    <w:rsid w:val="007013DB"/>
    <w:rsid w:val="00701523"/>
    <w:rsid w:val="00701F9D"/>
    <w:rsid w:val="007024FA"/>
    <w:rsid w:val="00703F65"/>
    <w:rsid w:val="00704F93"/>
    <w:rsid w:val="00707358"/>
    <w:rsid w:val="00707376"/>
    <w:rsid w:val="007103F4"/>
    <w:rsid w:val="007111AD"/>
    <w:rsid w:val="00712B13"/>
    <w:rsid w:val="00714E55"/>
    <w:rsid w:val="007175C0"/>
    <w:rsid w:val="007202FF"/>
    <w:rsid w:val="0072083F"/>
    <w:rsid w:val="007208DA"/>
    <w:rsid w:val="00720B85"/>
    <w:rsid w:val="00720C37"/>
    <w:rsid w:val="00720C77"/>
    <w:rsid w:val="00722D45"/>
    <w:rsid w:val="00723EB0"/>
    <w:rsid w:val="00724856"/>
    <w:rsid w:val="00725FD8"/>
    <w:rsid w:val="0073071D"/>
    <w:rsid w:val="00730B20"/>
    <w:rsid w:val="00731651"/>
    <w:rsid w:val="00731F29"/>
    <w:rsid w:val="00731F35"/>
    <w:rsid w:val="0073374A"/>
    <w:rsid w:val="0073447E"/>
    <w:rsid w:val="007368B8"/>
    <w:rsid w:val="00736A2A"/>
    <w:rsid w:val="00736A2E"/>
    <w:rsid w:val="007371E6"/>
    <w:rsid w:val="00737913"/>
    <w:rsid w:val="00737B84"/>
    <w:rsid w:val="0074109F"/>
    <w:rsid w:val="007416AB"/>
    <w:rsid w:val="00742FDC"/>
    <w:rsid w:val="007431F7"/>
    <w:rsid w:val="00743934"/>
    <w:rsid w:val="00743E28"/>
    <w:rsid w:val="00745A0B"/>
    <w:rsid w:val="00745D36"/>
    <w:rsid w:val="007473F9"/>
    <w:rsid w:val="00747FA8"/>
    <w:rsid w:val="00751F19"/>
    <w:rsid w:val="00753331"/>
    <w:rsid w:val="007535FD"/>
    <w:rsid w:val="00754A04"/>
    <w:rsid w:val="00754CBF"/>
    <w:rsid w:val="00756325"/>
    <w:rsid w:val="00756CF7"/>
    <w:rsid w:val="007625BB"/>
    <w:rsid w:val="00762A95"/>
    <w:rsid w:val="007655D9"/>
    <w:rsid w:val="007655ED"/>
    <w:rsid w:val="00766F30"/>
    <w:rsid w:val="0076767E"/>
    <w:rsid w:val="007703D7"/>
    <w:rsid w:val="007709BF"/>
    <w:rsid w:val="007712BC"/>
    <w:rsid w:val="00771795"/>
    <w:rsid w:val="00771EA0"/>
    <w:rsid w:val="007724D5"/>
    <w:rsid w:val="00774487"/>
    <w:rsid w:val="0077676B"/>
    <w:rsid w:val="00776F16"/>
    <w:rsid w:val="00776F98"/>
    <w:rsid w:val="00777DF4"/>
    <w:rsid w:val="00780339"/>
    <w:rsid w:val="0078097F"/>
    <w:rsid w:val="00780DD1"/>
    <w:rsid w:val="00783126"/>
    <w:rsid w:val="00784738"/>
    <w:rsid w:val="0078490F"/>
    <w:rsid w:val="007850B5"/>
    <w:rsid w:val="00785564"/>
    <w:rsid w:val="00785D24"/>
    <w:rsid w:val="00785F35"/>
    <w:rsid w:val="00786CF6"/>
    <w:rsid w:val="00786F1E"/>
    <w:rsid w:val="007875EF"/>
    <w:rsid w:val="0078797A"/>
    <w:rsid w:val="00790093"/>
    <w:rsid w:val="00790DDA"/>
    <w:rsid w:val="00791246"/>
    <w:rsid w:val="00791410"/>
    <w:rsid w:val="00791560"/>
    <w:rsid w:val="00791B81"/>
    <w:rsid w:val="00792326"/>
    <w:rsid w:val="007926CF"/>
    <w:rsid w:val="00792E91"/>
    <w:rsid w:val="00792F73"/>
    <w:rsid w:val="007940A5"/>
    <w:rsid w:val="007940AA"/>
    <w:rsid w:val="00794714"/>
    <w:rsid w:val="007968E7"/>
    <w:rsid w:val="00797463"/>
    <w:rsid w:val="007A06D6"/>
    <w:rsid w:val="007A0710"/>
    <w:rsid w:val="007A1411"/>
    <w:rsid w:val="007A1975"/>
    <w:rsid w:val="007A2D3F"/>
    <w:rsid w:val="007A2F7C"/>
    <w:rsid w:val="007A31A1"/>
    <w:rsid w:val="007A35F8"/>
    <w:rsid w:val="007A4164"/>
    <w:rsid w:val="007A4734"/>
    <w:rsid w:val="007A49CF"/>
    <w:rsid w:val="007A630B"/>
    <w:rsid w:val="007A6A4E"/>
    <w:rsid w:val="007A7079"/>
    <w:rsid w:val="007B00C1"/>
    <w:rsid w:val="007B0114"/>
    <w:rsid w:val="007B172B"/>
    <w:rsid w:val="007B1C1C"/>
    <w:rsid w:val="007B1FE4"/>
    <w:rsid w:val="007B321E"/>
    <w:rsid w:val="007B3451"/>
    <w:rsid w:val="007B4549"/>
    <w:rsid w:val="007B4ED1"/>
    <w:rsid w:val="007B582D"/>
    <w:rsid w:val="007B6113"/>
    <w:rsid w:val="007C1873"/>
    <w:rsid w:val="007C1C1B"/>
    <w:rsid w:val="007C258A"/>
    <w:rsid w:val="007C25DD"/>
    <w:rsid w:val="007C28C6"/>
    <w:rsid w:val="007C49B7"/>
    <w:rsid w:val="007C5336"/>
    <w:rsid w:val="007C5F01"/>
    <w:rsid w:val="007C758C"/>
    <w:rsid w:val="007C7BE4"/>
    <w:rsid w:val="007C7F68"/>
    <w:rsid w:val="007D18D0"/>
    <w:rsid w:val="007D1E50"/>
    <w:rsid w:val="007D2C1A"/>
    <w:rsid w:val="007D30EB"/>
    <w:rsid w:val="007D4079"/>
    <w:rsid w:val="007D561A"/>
    <w:rsid w:val="007D62C6"/>
    <w:rsid w:val="007D6711"/>
    <w:rsid w:val="007D672F"/>
    <w:rsid w:val="007D6CD2"/>
    <w:rsid w:val="007E3C15"/>
    <w:rsid w:val="007E51E3"/>
    <w:rsid w:val="007F0BC3"/>
    <w:rsid w:val="007F0FF7"/>
    <w:rsid w:val="007F3E58"/>
    <w:rsid w:val="007F435A"/>
    <w:rsid w:val="007F5F26"/>
    <w:rsid w:val="007F61EE"/>
    <w:rsid w:val="007F62A6"/>
    <w:rsid w:val="00801816"/>
    <w:rsid w:val="00802DFB"/>
    <w:rsid w:val="00802E51"/>
    <w:rsid w:val="0080373F"/>
    <w:rsid w:val="00804778"/>
    <w:rsid w:val="00805A56"/>
    <w:rsid w:val="00806F41"/>
    <w:rsid w:val="0081042E"/>
    <w:rsid w:val="00812489"/>
    <w:rsid w:val="00813569"/>
    <w:rsid w:val="0081393E"/>
    <w:rsid w:val="00813D3C"/>
    <w:rsid w:val="00814396"/>
    <w:rsid w:val="00815F80"/>
    <w:rsid w:val="00816684"/>
    <w:rsid w:val="0082119A"/>
    <w:rsid w:val="00821428"/>
    <w:rsid w:val="008216B7"/>
    <w:rsid w:val="00822209"/>
    <w:rsid w:val="00822F86"/>
    <w:rsid w:val="00824806"/>
    <w:rsid w:val="008300A5"/>
    <w:rsid w:val="00830807"/>
    <w:rsid w:val="00830F68"/>
    <w:rsid w:val="00831698"/>
    <w:rsid w:val="0083261B"/>
    <w:rsid w:val="008327C3"/>
    <w:rsid w:val="0083296B"/>
    <w:rsid w:val="00834B59"/>
    <w:rsid w:val="00834F01"/>
    <w:rsid w:val="00835D00"/>
    <w:rsid w:val="00840E83"/>
    <w:rsid w:val="00842D12"/>
    <w:rsid w:val="00842DF8"/>
    <w:rsid w:val="00842E6D"/>
    <w:rsid w:val="008432AD"/>
    <w:rsid w:val="00843395"/>
    <w:rsid w:val="0084662E"/>
    <w:rsid w:val="008470EB"/>
    <w:rsid w:val="00847C43"/>
    <w:rsid w:val="008506B6"/>
    <w:rsid w:val="008523AE"/>
    <w:rsid w:val="0085284D"/>
    <w:rsid w:val="00852AC5"/>
    <w:rsid w:val="00852B4A"/>
    <w:rsid w:val="00853230"/>
    <w:rsid w:val="008541AA"/>
    <w:rsid w:val="00855C7F"/>
    <w:rsid w:val="00855D65"/>
    <w:rsid w:val="00860903"/>
    <w:rsid w:val="008615E8"/>
    <w:rsid w:val="00861C56"/>
    <w:rsid w:val="0086387D"/>
    <w:rsid w:val="0086390F"/>
    <w:rsid w:val="00863B5C"/>
    <w:rsid w:val="008644EC"/>
    <w:rsid w:val="008645AC"/>
    <w:rsid w:val="00864E50"/>
    <w:rsid w:val="00865333"/>
    <w:rsid w:val="00865E7E"/>
    <w:rsid w:val="008666AA"/>
    <w:rsid w:val="00866EA2"/>
    <w:rsid w:val="00867023"/>
    <w:rsid w:val="008705DC"/>
    <w:rsid w:val="00872E7C"/>
    <w:rsid w:val="008730F3"/>
    <w:rsid w:val="00874A76"/>
    <w:rsid w:val="0087643B"/>
    <w:rsid w:val="00882252"/>
    <w:rsid w:val="00882816"/>
    <w:rsid w:val="0088401E"/>
    <w:rsid w:val="00885653"/>
    <w:rsid w:val="00886116"/>
    <w:rsid w:val="00886DDF"/>
    <w:rsid w:val="00887355"/>
    <w:rsid w:val="00887A08"/>
    <w:rsid w:val="00887EE8"/>
    <w:rsid w:val="00890263"/>
    <w:rsid w:val="00890A79"/>
    <w:rsid w:val="00890DB1"/>
    <w:rsid w:val="00891416"/>
    <w:rsid w:val="00892CE1"/>
    <w:rsid w:val="0089372D"/>
    <w:rsid w:val="00893FD9"/>
    <w:rsid w:val="0089475E"/>
    <w:rsid w:val="00896ED7"/>
    <w:rsid w:val="008978DB"/>
    <w:rsid w:val="008A0311"/>
    <w:rsid w:val="008A36AE"/>
    <w:rsid w:val="008A3835"/>
    <w:rsid w:val="008A64B6"/>
    <w:rsid w:val="008A6767"/>
    <w:rsid w:val="008A702F"/>
    <w:rsid w:val="008A7806"/>
    <w:rsid w:val="008A7F00"/>
    <w:rsid w:val="008B1656"/>
    <w:rsid w:val="008B1ACF"/>
    <w:rsid w:val="008B1B04"/>
    <w:rsid w:val="008B1CEF"/>
    <w:rsid w:val="008B2F03"/>
    <w:rsid w:val="008B2FD5"/>
    <w:rsid w:val="008B4966"/>
    <w:rsid w:val="008B5135"/>
    <w:rsid w:val="008B5D02"/>
    <w:rsid w:val="008B7CCB"/>
    <w:rsid w:val="008C02A5"/>
    <w:rsid w:val="008C0A08"/>
    <w:rsid w:val="008C0D39"/>
    <w:rsid w:val="008C364B"/>
    <w:rsid w:val="008C3B37"/>
    <w:rsid w:val="008C4122"/>
    <w:rsid w:val="008C54AA"/>
    <w:rsid w:val="008C69D2"/>
    <w:rsid w:val="008D0657"/>
    <w:rsid w:val="008D0C01"/>
    <w:rsid w:val="008D38A9"/>
    <w:rsid w:val="008D4239"/>
    <w:rsid w:val="008D572E"/>
    <w:rsid w:val="008E2B50"/>
    <w:rsid w:val="008E3347"/>
    <w:rsid w:val="008E3B9A"/>
    <w:rsid w:val="008E57A0"/>
    <w:rsid w:val="008E7BB8"/>
    <w:rsid w:val="008E7E68"/>
    <w:rsid w:val="008F002C"/>
    <w:rsid w:val="008F0D02"/>
    <w:rsid w:val="008F1288"/>
    <w:rsid w:val="008F1963"/>
    <w:rsid w:val="008F1C89"/>
    <w:rsid w:val="008F2365"/>
    <w:rsid w:val="008F366C"/>
    <w:rsid w:val="008F385F"/>
    <w:rsid w:val="008F4397"/>
    <w:rsid w:val="008F4EE4"/>
    <w:rsid w:val="008F5FA6"/>
    <w:rsid w:val="008F6500"/>
    <w:rsid w:val="008F6F5F"/>
    <w:rsid w:val="008F7747"/>
    <w:rsid w:val="008F7943"/>
    <w:rsid w:val="0090164F"/>
    <w:rsid w:val="00901B0D"/>
    <w:rsid w:val="009023A5"/>
    <w:rsid w:val="0090306D"/>
    <w:rsid w:val="00905AB3"/>
    <w:rsid w:val="00905B99"/>
    <w:rsid w:val="00907CFF"/>
    <w:rsid w:val="00910E02"/>
    <w:rsid w:val="00911172"/>
    <w:rsid w:val="009111AC"/>
    <w:rsid w:val="00911ED4"/>
    <w:rsid w:val="00911FB8"/>
    <w:rsid w:val="00912D04"/>
    <w:rsid w:val="00912E11"/>
    <w:rsid w:val="009138F1"/>
    <w:rsid w:val="00914034"/>
    <w:rsid w:val="0091412C"/>
    <w:rsid w:val="0091773C"/>
    <w:rsid w:val="0091780C"/>
    <w:rsid w:val="00922C80"/>
    <w:rsid w:val="00924137"/>
    <w:rsid w:val="00925307"/>
    <w:rsid w:val="00926655"/>
    <w:rsid w:val="0092705C"/>
    <w:rsid w:val="0093111B"/>
    <w:rsid w:val="009316B4"/>
    <w:rsid w:val="009324C4"/>
    <w:rsid w:val="00932F16"/>
    <w:rsid w:val="00933072"/>
    <w:rsid w:val="00933741"/>
    <w:rsid w:val="00933A9A"/>
    <w:rsid w:val="009347A0"/>
    <w:rsid w:val="00935CE3"/>
    <w:rsid w:val="009373AA"/>
    <w:rsid w:val="009418F3"/>
    <w:rsid w:val="00943207"/>
    <w:rsid w:val="00943543"/>
    <w:rsid w:val="009446B9"/>
    <w:rsid w:val="0094516D"/>
    <w:rsid w:val="00946016"/>
    <w:rsid w:val="00946787"/>
    <w:rsid w:val="009472D7"/>
    <w:rsid w:val="0095219E"/>
    <w:rsid w:val="0095390D"/>
    <w:rsid w:val="00954807"/>
    <w:rsid w:val="009577A9"/>
    <w:rsid w:val="0096143D"/>
    <w:rsid w:val="009614D3"/>
    <w:rsid w:val="00962F9F"/>
    <w:rsid w:val="0096374E"/>
    <w:rsid w:val="00963D53"/>
    <w:rsid w:val="0096406F"/>
    <w:rsid w:val="00964118"/>
    <w:rsid w:val="00964E82"/>
    <w:rsid w:val="00967B7C"/>
    <w:rsid w:val="00974A9A"/>
    <w:rsid w:val="00975964"/>
    <w:rsid w:val="009761CA"/>
    <w:rsid w:val="00976666"/>
    <w:rsid w:val="00977F5D"/>
    <w:rsid w:val="00984272"/>
    <w:rsid w:val="009842B8"/>
    <w:rsid w:val="00984B88"/>
    <w:rsid w:val="009856B3"/>
    <w:rsid w:val="00987231"/>
    <w:rsid w:val="0099118A"/>
    <w:rsid w:val="00991B14"/>
    <w:rsid w:val="00991DBF"/>
    <w:rsid w:val="00991F6C"/>
    <w:rsid w:val="00992FA8"/>
    <w:rsid w:val="00992FE9"/>
    <w:rsid w:val="009954D3"/>
    <w:rsid w:val="00997C7B"/>
    <w:rsid w:val="009A0E7F"/>
    <w:rsid w:val="009A16BA"/>
    <w:rsid w:val="009A255B"/>
    <w:rsid w:val="009A3255"/>
    <w:rsid w:val="009A6CF3"/>
    <w:rsid w:val="009A7F13"/>
    <w:rsid w:val="009B1650"/>
    <w:rsid w:val="009B1B8D"/>
    <w:rsid w:val="009B2D93"/>
    <w:rsid w:val="009B5389"/>
    <w:rsid w:val="009B55B4"/>
    <w:rsid w:val="009B566B"/>
    <w:rsid w:val="009B574D"/>
    <w:rsid w:val="009B6211"/>
    <w:rsid w:val="009B6D93"/>
    <w:rsid w:val="009C413E"/>
    <w:rsid w:val="009C5CAB"/>
    <w:rsid w:val="009D0374"/>
    <w:rsid w:val="009D15EF"/>
    <w:rsid w:val="009D1C1A"/>
    <w:rsid w:val="009D1D27"/>
    <w:rsid w:val="009D4A65"/>
    <w:rsid w:val="009D6E1A"/>
    <w:rsid w:val="009D702A"/>
    <w:rsid w:val="009D7172"/>
    <w:rsid w:val="009D76D5"/>
    <w:rsid w:val="009D7FCF"/>
    <w:rsid w:val="009E130F"/>
    <w:rsid w:val="009E1476"/>
    <w:rsid w:val="009E19D5"/>
    <w:rsid w:val="009E2FD6"/>
    <w:rsid w:val="009E389C"/>
    <w:rsid w:val="009E3A1A"/>
    <w:rsid w:val="009E4349"/>
    <w:rsid w:val="009E5434"/>
    <w:rsid w:val="009E5671"/>
    <w:rsid w:val="009E6222"/>
    <w:rsid w:val="009F0A66"/>
    <w:rsid w:val="009F14EB"/>
    <w:rsid w:val="009F190D"/>
    <w:rsid w:val="009F33E3"/>
    <w:rsid w:val="009F3A33"/>
    <w:rsid w:val="009F63F0"/>
    <w:rsid w:val="009F6FD6"/>
    <w:rsid w:val="009F7345"/>
    <w:rsid w:val="009F747B"/>
    <w:rsid w:val="00A00812"/>
    <w:rsid w:val="00A00C4D"/>
    <w:rsid w:val="00A016DD"/>
    <w:rsid w:val="00A01D1D"/>
    <w:rsid w:val="00A033AD"/>
    <w:rsid w:val="00A05990"/>
    <w:rsid w:val="00A060FF"/>
    <w:rsid w:val="00A070D6"/>
    <w:rsid w:val="00A11384"/>
    <w:rsid w:val="00A11F1D"/>
    <w:rsid w:val="00A130BC"/>
    <w:rsid w:val="00A13A89"/>
    <w:rsid w:val="00A15192"/>
    <w:rsid w:val="00A172CB"/>
    <w:rsid w:val="00A207D5"/>
    <w:rsid w:val="00A20FFA"/>
    <w:rsid w:val="00A2228C"/>
    <w:rsid w:val="00A22EC0"/>
    <w:rsid w:val="00A24A4F"/>
    <w:rsid w:val="00A24B13"/>
    <w:rsid w:val="00A3142B"/>
    <w:rsid w:val="00A3219C"/>
    <w:rsid w:val="00A32593"/>
    <w:rsid w:val="00A3260A"/>
    <w:rsid w:val="00A32B62"/>
    <w:rsid w:val="00A33E6E"/>
    <w:rsid w:val="00A3408D"/>
    <w:rsid w:val="00A342A7"/>
    <w:rsid w:val="00A347D1"/>
    <w:rsid w:val="00A4042E"/>
    <w:rsid w:val="00A40558"/>
    <w:rsid w:val="00A41D19"/>
    <w:rsid w:val="00A44AFB"/>
    <w:rsid w:val="00A470F2"/>
    <w:rsid w:val="00A50153"/>
    <w:rsid w:val="00A503FD"/>
    <w:rsid w:val="00A50676"/>
    <w:rsid w:val="00A51BC2"/>
    <w:rsid w:val="00A51E03"/>
    <w:rsid w:val="00A5247A"/>
    <w:rsid w:val="00A541BA"/>
    <w:rsid w:val="00A54579"/>
    <w:rsid w:val="00A55123"/>
    <w:rsid w:val="00A55830"/>
    <w:rsid w:val="00A55E01"/>
    <w:rsid w:val="00A567D9"/>
    <w:rsid w:val="00A56BCB"/>
    <w:rsid w:val="00A611EA"/>
    <w:rsid w:val="00A61CC7"/>
    <w:rsid w:val="00A61CF5"/>
    <w:rsid w:val="00A626A7"/>
    <w:rsid w:val="00A62ABA"/>
    <w:rsid w:val="00A630FD"/>
    <w:rsid w:val="00A644FE"/>
    <w:rsid w:val="00A657D6"/>
    <w:rsid w:val="00A65870"/>
    <w:rsid w:val="00A70238"/>
    <w:rsid w:val="00A713B3"/>
    <w:rsid w:val="00A71A81"/>
    <w:rsid w:val="00A72C64"/>
    <w:rsid w:val="00A7506E"/>
    <w:rsid w:val="00A75D27"/>
    <w:rsid w:val="00A77E25"/>
    <w:rsid w:val="00A8065B"/>
    <w:rsid w:val="00A82AFE"/>
    <w:rsid w:val="00A836F3"/>
    <w:rsid w:val="00A83AE0"/>
    <w:rsid w:val="00A86658"/>
    <w:rsid w:val="00A86693"/>
    <w:rsid w:val="00A866C9"/>
    <w:rsid w:val="00A87FA2"/>
    <w:rsid w:val="00A90F8D"/>
    <w:rsid w:val="00A92F00"/>
    <w:rsid w:val="00A95040"/>
    <w:rsid w:val="00A9507C"/>
    <w:rsid w:val="00A96239"/>
    <w:rsid w:val="00A96E52"/>
    <w:rsid w:val="00AA0C9D"/>
    <w:rsid w:val="00AA1717"/>
    <w:rsid w:val="00AA207B"/>
    <w:rsid w:val="00AA2662"/>
    <w:rsid w:val="00AA30D5"/>
    <w:rsid w:val="00AA3BDE"/>
    <w:rsid w:val="00AA4AE0"/>
    <w:rsid w:val="00AA6554"/>
    <w:rsid w:val="00AA67C3"/>
    <w:rsid w:val="00AA67D4"/>
    <w:rsid w:val="00AA69F2"/>
    <w:rsid w:val="00AA6A3E"/>
    <w:rsid w:val="00AA7257"/>
    <w:rsid w:val="00AA759D"/>
    <w:rsid w:val="00AB20B5"/>
    <w:rsid w:val="00AB2A7C"/>
    <w:rsid w:val="00AB3B75"/>
    <w:rsid w:val="00AB50C2"/>
    <w:rsid w:val="00AB5F19"/>
    <w:rsid w:val="00AB7C3C"/>
    <w:rsid w:val="00AB7C6A"/>
    <w:rsid w:val="00AB7D0F"/>
    <w:rsid w:val="00AC0146"/>
    <w:rsid w:val="00AC1220"/>
    <w:rsid w:val="00AC1504"/>
    <w:rsid w:val="00AC2321"/>
    <w:rsid w:val="00AC263C"/>
    <w:rsid w:val="00AC2978"/>
    <w:rsid w:val="00AC4B3D"/>
    <w:rsid w:val="00AC4C3D"/>
    <w:rsid w:val="00AC5B02"/>
    <w:rsid w:val="00AC687C"/>
    <w:rsid w:val="00AC6C20"/>
    <w:rsid w:val="00AC6DD2"/>
    <w:rsid w:val="00AC75F3"/>
    <w:rsid w:val="00AD16C7"/>
    <w:rsid w:val="00AD1775"/>
    <w:rsid w:val="00AD1988"/>
    <w:rsid w:val="00AD236E"/>
    <w:rsid w:val="00AD2F80"/>
    <w:rsid w:val="00AD36F2"/>
    <w:rsid w:val="00AD4E44"/>
    <w:rsid w:val="00AD78D4"/>
    <w:rsid w:val="00AE113B"/>
    <w:rsid w:val="00AE2C07"/>
    <w:rsid w:val="00AE7100"/>
    <w:rsid w:val="00AE7566"/>
    <w:rsid w:val="00AF0557"/>
    <w:rsid w:val="00AF5810"/>
    <w:rsid w:val="00AF5F99"/>
    <w:rsid w:val="00B00924"/>
    <w:rsid w:val="00B02A82"/>
    <w:rsid w:val="00B035CA"/>
    <w:rsid w:val="00B03684"/>
    <w:rsid w:val="00B0451F"/>
    <w:rsid w:val="00B06488"/>
    <w:rsid w:val="00B0661C"/>
    <w:rsid w:val="00B06F66"/>
    <w:rsid w:val="00B07EF8"/>
    <w:rsid w:val="00B101F6"/>
    <w:rsid w:val="00B10AF8"/>
    <w:rsid w:val="00B10F6E"/>
    <w:rsid w:val="00B1370B"/>
    <w:rsid w:val="00B14F9F"/>
    <w:rsid w:val="00B16F39"/>
    <w:rsid w:val="00B200C4"/>
    <w:rsid w:val="00B20FC1"/>
    <w:rsid w:val="00B21728"/>
    <w:rsid w:val="00B21B26"/>
    <w:rsid w:val="00B25013"/>
    <w:rsid w:val="00B25375"/>
    <w:rsid w:val="00B2588F"/>
    <w:rsid w:val="00B25B78"/>
    <w:rsid w:val="00B25FE8"/>
    <w:rsid w:val="00B26382"/>
    <w:rsid w:val="00B27647"/>
    <w:rsid w:val="00B30E38"/>
    <w:rsid w:val="00B3119A"/>
    <w:rsid w:val="00B31208"/>
    <w:rsid w:val="00B31BDF"/>
    <w:rsid w:val="00B31EBB"/>
    <w:rsid w:val="00B32143"/>
    <w:rsid w:val="00B32CCB"/>
    <w:rsid w:val="00B32E3A"/>
    <w:rsid w:val="00B338EB"/>
    <w:rsid w:val="00B35AB9"/>
    <w:rsid w:val="00B37BE0"/>
    <w:rsid w:val="00B4083B"/>
    <w:rsid w:val="00B42415"/>
    <w:rsid w:val="00B430A7"/>
    <w:rsid w:val="00B434C5"/>
    <w:rsid w:val="00B43DBD"/>
    <w:rsid w:val="00B45627"/>
    <w:rsid w:val="00B45A9B"/>
    <w:rsid w:val="00B46AC1"/>
    <w:rsid w:val="00B4701A"/>
    <w:rsid w:val="00B47ED9"/>
    <w:rsid w:val="00B51044"/>
    <w:rsid w:val="00B519EA"/>
    <w:rsid w:val="00B51D2E"/>
    <w:rsid w:val="00B533D3"/>
    <w:rsid w:val="00B54014"/>
    <w:rsid w:val="00B54172"/>
    <w:rsid w:val="00B544C6"/>
    <w:rsid w:val="00B550D9"/>
    <w:rsid w:val="00B553CD"/>
    <w:rsid w:val="00B55589"/>
    <w:rsid w:val="00B56792"/>
    <w:rsid w:val="00B57B8B"/>
    <w:rsid w:val="00B57E82"/>
    <w:rsid w:val="00B60CE7"/>
    <w:rsid w:val="00B619C6"/>
    <w:rsid w:val="00B62236"/>
    <w:rsid w:val="00B62719"/>
    <w:rsid w:val="00B62AAC"/>
    <w:rsid w:val="00B63BFD"/>
    <w:rsid w:val="00B64FF7"/>
    <w:rsid w:val="00B66553"/>
    <w:rsid w:val="00B703FA"/>
    <w:rsid w:val="00B706D0"/>
    <w:rsid w:val="00B71CC1"/>
    <w:rsid w:val="00B7219E"/>
    <w:rsid w:val="00B729AC"/>
    <w:rsid w:val="00B76745"/>
    <w:rsid w:val="00B76842"/>
    <w:rsid w:val="00B76F0E"/>
    <w:rsid w:val="00B81159"/>
    <w:rsid w:val="00B8117D"/>
    <w:rsid w:val="00B856B9"/>
    <w:rsid w:val="00B86443"/>
    <w:rsid w:val="00B87618"/>
    <w:rsid w:val="00B87E42"/>
    <w:rsid w:val="00B9003C"/>
    <w:rsid w:val="00B9040C"/>
    <w:rsid w:val="00B91F6D"/>
    <w:rsid w:val="00B921D4"/>
    <w:rsid w:val="00B92C6C"/>
    <w:rsid w:val="00B93818"/>
    <w:rsid w:val="00B940E3"/>
    <w:rsid w:val="00B94F9D"/>
    <w:rsid w:val="00B950EE"/>
    <w:rsid w:val="00B95672"/>
    <w:rsid w:val="00B95E2E"/>
    <w:rsid w:val="00B95F1B"/>
    <w:rsid w:val="00B9741D"/>
    <w:rsid w:val="00B97A47"/>
    <w:rsid w:val="00BA0788"/>
    <w:rsid w:val="00BA07C4"/>
    <w:rsid w:val="00BA0A83"/>
    <w:rsid w:val="00BA0C3E"/>
    <w:rsid w:val="00BA2AFF"/>
    <w:rsid w:val="00BA2D5D"/>
    <w:rsid w:val="00BA2F6D"/>
    <w:rsid w:val="00BA40D5"/>
    <w:rsid w:val="00BA4C97"/>
    <w:rsid w:val="00BA59A9"/>
    <w:rsid w:val="00BA6264"/>
    <w:rsid w:val="00BA6AF9"/>
    <w:rsid w:val="00BB1092"/>
    <w:rsid w:val="00BB2170"/>
    <w:rsid w:val="00BB2C1B"/>
    <w:rsid w:val="00BB4444"/>
    <w:rsid w:val="00BB52B0"/>
    <w:rsid w:val="00BB620A"/>
    <w:rsid w:val="00BC04ED"/>
    <w:rsid w:val="00BC1521"/>
    <w:rsid w:val="00BC1798"/>
    <w:rsid w:val="00BC1DA5"/>
    <w:rsid w:val="00BC3790"/>
    <w:rsid w:val="00BC3F4C"/>
    <w:rsid w:val="00BC436B"/>
    <w:rsid w:val="00BC4878"/>
    <w:rsid w:val="00BC4EBD"/>
    <w:rsid w:val="00BC54FC"/>
    <w:rsid w:val="00BC5877"/>
    <w:rsid w:val="00BD06A8"/>
    <w:rsid w:val="00BD0C94"/>
    <w:rsid w:val="00BD34FA"/>
    <w:rsid w:val="00BD41B2"/>
    <w:rsid w:val="00BD4604"/>
    <w:rsid w:val="00BD5086"/>
    <w:rsid w:val="00BD5B07"/>
    <w:rsid w:val="00BD5EA5"/>
    <w:rsid w:val="00BD5F67"/>
    <w:rsid w:val="00BD6CC1"/>
    <w:rsid w:val="00BD7305"/>
    <w:rsid w:val="00BE1816"/>
    <w:rsid w:val="00BE7534"/>
    <w:rsid w:val="00BF0BE1"/>
    <w:rsid w:val="00BF146B"/>
    <w:rsid w:val="00BF2B25"/>
    <w:rsid w:val="00BF39D7"/>
    <w:rsid w:val="00BF499C"/>
    <w:rsid w:val="00BF50F6"/>
    <w:rsid w:val="00BF5B10"/>
    <w:rsid w:val="00BF701D"/>
    <w:rsid w:val="00C014F2"/>
    <w:rsid w:val="00C03A73"/>
    <w:rsid w:val="00C04E4C"/>
    <w:rsid w:val="00C06534"/>
    <w:rsid w:val="00C065A1"/>
    <w:rsid w:val="00C06BC0"/>
    <w:rsid w:val="00C0702E"/>
    <w:rsid w:val="00C07204"/>
    <w:rsid w:val="00C078A7"/>
    <w:rsid w:val="00C10D87"/>
    <w:rsid w:val="00C10DB4"/>
    <w:rsid w:val="00C11868"/>
    <w:rsid w:val="00C11C66"/>
    <w:rsid w:val="00C1263F"/>
    <w:rsid w:val="00C14AE2"/>
    <w:rsid w:val="00C15297"/>
    <w:rsid w:val="00C16675"/>
    <w:rsid w:val="00C166D5"/>
    <w:rsid w:val="00C17A91"/>
    <w:rsid w:val="00C21007"/>
    <w:rsid w:val="00C235C8"/>
    <w:rsid w:val="00C2390D"/>
    <w:rsid w:val="00C25AF5"/>
    <w:rsid w:val="00C260D5"/>
    <w:rsid w:val="00C26406"/>
    <w:rsid w:val="00C274B2"/>
    <w:rsid w:val="00C30DB2"/>
    <w:rsid w:val="00C30EC9"/>
    <w:rsid w:val="00C32D3F"/>
    <w:rsid w:val="00C3349C"/>
    <w:rsid w:val="00C33858"/>
    <w:rsid w:val="00C36E1F"/>
    <w:rsid w:val="00C400DF"/>
    <w:rsid w:val="00C40D4E"/>
    <w:rsid w:val="00C434F5"/>
    <w:rsid w:val="00C44627"/>
    <w:rsid w:val="00C44F1D"/>
    <w:rsid w:val="00C4532C"/>
    <w:rsid w:val="00C47798"/>
    <w:rsid w:val="00C47BB5"/>
    <w:rsid w:val="00C50B09"/>
    <w:rsid w:val="00C52BDD"/>
    <w:rsid w:val="00C52E76"/>
    <w:rsid w:val="00C5386E"/>
    <w:rsid w:val="00C53E17"/>
    <w:rsid w:val="00C5777B"/>
    <w:rsid w:val="00C6009C"/>
    <w:rsid w:val="00C63A18"/>
    <w:rsid w:val="00C6537A"/>
    <w:rsid w:val="00C657C6"/>
    <w:rsid w:val="00C67E92"/>
    <w:rsid w:val="00C704E1"/>
    <w:rsid w:val="00C71187"/>
    <w:rsid w:val="00C71AF2"/>
    <w:rsid w:val="00C74291"/>
    <w:rsid w:val="00C77BA5"/>
    <w:rsid w:val="00C77BB0"/>
    <w:rsid w:val="00C81653"/>
    <w:rsid w:val="00C83CA4"/>
    <w:rsid w:val="00C8426C"/>
    <w:rsid w:val="00C84ACF"/>
    <w:rsid w:val="00C85054"/>
    <w:rsid w:val="00C8539E"/>
    <w:rsid w:val="00C861A4"/>
    <w:rsid w:val="00C8621A"/>
    <w:rsid w:val="00C8697B"/>
    <w:rsid w:val="00C92F99"/>
    <w:rsid w:val="00C93DD1"/>
    <w:rsid w:val="00C96348"/>
    <w:rsid w:val="00C975A3"/>
    <w:rsid w:val="00C97663"/>
    <w:rsid w:val="00C97D11"/>
    <w:rsid w:val="00CA13F0"/>
    <w:rsid w:val="00CA1704"/>
    <w:rsid w:val="00CA23C5"/>
    <w:rsid w:val="00CA2FD7"/>
    <w:rsid w:val="00CA3B5D"/>
    <w:rsid w:val="00CA3FB5"/>
    <w:rsid w:val="00CA43BD"/>
    <w:rsid w:val="00CA52D1"/>
    <w:rsid w:val="00CA5A4E"/>
    <w:rsid w:val="00CA68EC"/>
    <w:rsid w:val="00CA78CF"/>
    <w:rsid w:val="00CB03B9"/>
    <w:rsid w:val="00CB0695"/>
    <w:rsid w:val="00CB1777"/>
    <w:rsid w:val="00CB21DE"/>
    <w:rsid w:val="00CB341D"/>
    <w:rsid w:val="00CB3FBB"/>
    <w:rsid w:val="00CB4511"/>
    <w:rsid w:val="00CB496D"/>
    <w:rsid w:val="00CB5645"/>
    <w:rsid w:val="00CB5B54"/>
    <w:rsid w:val="00CB6D22"/>
    <w:rsid w:val="00CB7592"/>
    <w:rsid w:val="00CC025C"/>
    <w:rsid w:val="00CC1EAA"/>
    <w:rsid w:val="00CC3308"/>
    <w:rsid w:val="00CC371E"/>
    <w:rsid w:val="00CD06BC"/>
    <w:rsid w:val="00CD0F10"/>
    <w:rsid w:val="00CD11D6"/>
    <w:rsid w:val="00CD2122"/>
    <w:rsid w:val="00CD2B62"/>
    <w:rsid w:val="00CD3321"/>
    <w:rsid w:val="00CD3557"/>
    <w:rsid w:val="00CD373A"/>
    <w:rsid w:val="00CD378E"/>
    <w:rsid w:val="00CD38B3"/>
    <w:rsid w:val="00CD4109"/>
    <w:rsid w:val="00CD4ABC"/>
    <w:rsid w:val="00CD63A0"/>
    <w:rsid w:val="00CD6C71"/>
    <w:rsid w:val="00CE099E"/>
    <w:rsid w:val="00CE2C97"/>
    <w:rsid w:val="00CE33A9"/>
    <w:rsid w:val="00CE4B22"/>
    <w:rsid w:val="00CE4C28"/>
    <w:rsid w:val="00CE57D1"/>
    <w:rsid w:val="00CE5AD6"/>
    <w:rsid w:val="00CE6EDA"/>
    <w:rsid w:val="00CF1214"/>
    <w:rsid w:val="00CF1FB1"/>
    <w:rsid w:val="00CF2C3D"/>
    <w:rsid w:val="00CF3511"/>
    <w:rsid w:val="00CF4536"/>
    <w:rsid w:val="00CF48DE"/>
    <w:rsid w:val="00CF4E07"/>
    <w:rsid w:val="00CF5173"/>
    <w:rsid w:val="00CF6E0C"/>
    <w:rsid w:val="00CF7D16"/>
    <w:rsid w:val="00D02AB8"/>
    <w:rsid w:val="00D030A3"/>
    <w:rsid w:val="00D03898"/>
    <w:rsid w:val="00D03D6A"/>
    <w:rsid w:val="00D0464C"/>
    <w:rsid w:val="00D04C8B"/>
    <w:rsid w:val="00D04F90"/>
    <w:rsid w:val="00D057AC"/>
    <w:rsid w:val="00D06CAB"/>
    <w:rsid w:val="00D07B85"/>
    <w:rsid w:val="00D1059A"/>
    <w:rsid w:val="00D12525"/>
    <w:rsid w:val="00D126DB"/>
    <w:rsid w:val="00D1344B"/>
    <w:rsid w:val="00D136AA"/>
    <w:rsid w:val="00D13D2F"/>
    <w:rsid w:val="00D144B8"/>
    <w:rsid w:val="00D1490E"/>
    <w:rsid w:val="00D16123"/>
    <w:rsid w:val="00D16905"/>
    <w:rsid w:val="00D20153"/>
    <w:rsid w:val="00D217D2"/>
    <w:rsid w:val="00D21BA1"/>
    <w:rsid w:val="00D22090"/>
    <w:rsid w:val="00D250B1"/>
    <w:rsid w:val="00D2568F"/>
    <w:rsid w:val="00D313F7"/>
    <w:rsid w:val="00D31A33"/>
    <w:rsid w:val="00D31FCD"/>
    <w:rsid w:val="00D32899"/>
    <w:rsid w:val="00D32FA7"/>
    <w:rsid w:val="00D33369"/>
    <w:rsid w:val="00D3373B"/>
    <w:rsid w:val="00D35373"/>
    <w:rsid w:val="00D369B0"/>
    <w:rsid w:val="00D36F72"/>
    <w:rsid w:val="00D40041"/>
    <w:rsid w:val="00D409D5"/>
    <w:rsid w:val="00D41B4B"/>
    <w:rsid w:val="00D41C06"/>
    <w:rsid w:val="00D43127"/>
    <w:rsid w:val="00D438DF"/>
    <w:rsid w:val="00D4638E"/>
    <w:rsid w:val="00D46ED6"/>
    <w:rsid w:val="00D53BB9"/>
    <w:rsid w:val="00D54D4B"/>
    <w:rsid w:val="00D57A2D"/>
    <w:rsid w:val="00D6032C"/>
    <w:rsid w:val="00D60BEC"/>
    <w:rsid w:val="00D61441"/>
    <w:rsid w:val="00D6158D"/>
    <w:rsid w:val="00D62871"/>
    <w:rsid w:val="00D64C99"/>
    <w:rsid w:val="00D65A7B"/>
    <w:rsid w:val="00D66C38"/>
    <w:rsid w:val="00D6743B"/>
    <w:rsid w:val="00D6751B"/>
    <w:rsid w:val="00D677BD"/>
    <w:rsid w:val="00D70168"/>
    <w:rsid w:val="00D7193B"/>
    <w:rsid w:val="00D721B4"/>
    <w:rsid w:val="00D72B75"/>
    <w:rsid w:val="00D738CC"/>
    <w:rsid w:val="00D7488B"/>
    <w:rsid w:val="00D750C6"/>
    <w:rsid w:val="00D75782"/>
    <w:rsid w:val="00D7742A"/>
    <w:rsid w:val="00D777C5"/>
    <w:rsid w:val="00D8085C"/>
    <w:rsid w:val="00D82530"/>
    <w:rsid w:val="00D83418"/>
    <w:rsid w:val="00D83F03"/>
    <w:rsid w:val="00D91E88"/>
    <w:rsid w:val="00D95E01"/>
    <w:rsid w:val="00D970D9"/>
    <w:rsid w:val="00D9740F"/>
    <w:rsid w:val="00D976A5"/>
    <w:rsid w:val="00DA1959"/>
    <w:rsid w:val="00DA2441"/>
    <w:rsid w:val="00DA33DC"/>
    <w:rsid w:val="00DA3DBB"/>
    <w:rsid w:val="00DA3EB1"/>
    <w:rsid w:val="00DA4BC5"/>
    <w:rsid w:val="00DA5933"/>
    <w:rsid w:val="00DA68ED"/>
    <w:rsid w:val="00DA6FA4"/>
    <w:rsid w:val="00DB0FB6"/>
    <w:rsid w:val="00DB21F8"/>
    <w:rsid w:val="00DB325C"/>
    <w:rsid w:val="00DB4BC3"/>
    <w:rsid w:val="00DB4EA8"/>
    <w:rsid w:val="00DB5804"/>
    <w:rsid w:val="00DB5D1F"/>
    <w:rsid w:val="00DB5F62"/>
    <w:rsid w:val="00DB63B5"/>
    <w:rsid w:val="00DB6C26"/>
    <w:rsid w:val="00DB74B0"/>
    <w:rsid w:val="00DB7DCC"/>
    <w:rsid w:val="00DC0D1F"/>
    <w:rsid w:val="00DC2AF7"/>
    <w:rsid w:val="00DC2E53"/>
    <w:rsid w:val="00DC33CA"/>
    <w:rsid w:val="00DC37BE"/>
    <w:rsid w:val="00DC3A41"/>
    <w:rsid w:val="00DC3BE3"/>
    <w:rsid w:val="00DC3CA8"/>
    <w:rsid w:val="00DC43E8"/>
    <w:rsid w:val="00DC77E1"/>
    <w:rsid w:val="00DD0D91"/>
    <w:rsid w:val="00DD2B88"/>
    <w:rsid w:val="00DD3891"/>
    <w:rsid w:val="00DD42E5"/>
    <w:rsid w:val="00DD5925"/>
    <w:rsid w:val="00DD786D"/>
    <w:rsid w:val="00DD7CBE"/>
    <w:rsid w:val="00DD7CC2"/>
    <w:rsid w:val="00DE1572"/>
    <w:rsid w:val="00DE22CB"/>
    <w:rsid w:val="00DE270E"/>
    <w:rsid w:val="00DE2823"/>
    <w:rsid w:val="00DE28C1"/>
    <w:rsid w:val="00DE3511"/>
    <w:rsid w:val="00DE362E"/>
    <w:rsid w:val="00DE3B1D"/>
    <w:rsid w:val="00DE4A09"/>
    <w:rsid w:val="00DE4E24"/>
    <w:rsid w:val="00DF15F1"/>
    <w:rsid w:val="00DF1FF6"/>
    <w:rsid w:val="00DF2610"/>
    <w:rsid w:val="00DF2D83"/>
    <w:rsid w:val="00DF329D"/>
    <w:rsid w:val="00DF3CF1"/>
    <w:rsid w:val="00DF5B5F"/>
    <w:rsid w:val="00DF5E8A"/>
    <w:rsid w:val="00DF7150"/>
    <w:rsid w:val="00E02BF9"/>
    <w:rsid w:val="00E02FBC"/>
    <w:rsid w:val="00E04D89"/>
    <w:rsid w:val="00E04F79"/>
    <w:rsid w:val="00E050F5"/>
    <w:rsid w:val="00E051F4"/>
    <w:rsid w:val="00E05396"/>
    <w:rsid w:val="00E07713"/>
    <w:rsid w:val="00E10228"/>
    <w:rsid w:val="00E11117"/>
    <w:rsid w:val="00E1254F"/>
    <w:rsid w:val="00E128E0"/>
    <w:rsid w:val="00E12AD8"/>
    <w:rsid w:val="00E130A5"/>
    <w:rsid w:val="00E13C56"/>
    <w:rsid w:val="00E14DDF"/>
    <w:rsid w:val="00E15599"/>
    <w:rsid w:val="00E15995"/>
    <w:rsid w:val="00E15FD9"/>
    <w:rsid w:val="00E16DF6"/>
    <w:rsid w:val="00E2414C"/>
    <w:rsid w:val="00E3382B"/>
    <w:rsid w:val="00E40EA8"/>
    <w:rsid w:val="00E42689"/>
    <w:rsid w:val="00E4294B"/>
    <w:rsid w:val="00E43B93"/>
    <w:rsid w:val="00E448DA"/>
    <w:rsid w:val="00E45398"/>
    <w:rsid w:val="00E46C2F"/>
    <w:rsid w:val="00E47B16"/>
    <w:rsid w:val="00E5014B"/>
    <w:rsid w:val="00E51077"/>
    <w:rsid w:val="00E512B1"/>
    <w:rsid w:val="00E51DE6"/>
    <w:rsid w:val="00E51F2F"/>
    <w:rsid w:val="00E546E8"/>
    <w:rsid w:val="00E54D5E"/>
    <w:rsid w:val="00E560BD"/>
    <w:rsid w:val="00E56F10"/>
    <w:rsid w:val="00E57B3F"/>
    <w:rsid w:val="00E60E96"/>
    <w:rsid w:val="00E62AF9"/>
    <w:rsid w:val="00E63562"/>
    <w:rsid w:val="00E671AC"/>
    <w:rsid w:val="00E672B8"/>
    <w:rsid w:val="00E67978"/>
    <w:rsid w:val="00E71291"/>
    <w:rsid w:val="00E72666"/>
    <w:rsid w:val="00E72B6D"/>
    <w:rsid w:val="00E73F3D"/>
    <w:rsid w:val="00E749A4"/>
    <w:rsid w:val="00E755B3"/>
    <w:rsid w:val="00E75744"/>
    <w:rsid w:val="00E76536"/>
    <w:rsid w:val="00E76B53"/>
    <w:rsid w:val="00E76B82"/>
    <w:rsid w:val="00E7762F"/>
    <w:rsid w:val="00E81144"/>
    <w:rsid w:val="00E82985"/>
    <w:rsid w:val="00E82E9F"/>
    <w:rsid w:val="00E840B9"/>
    <w:rsid w:val="00E8649E"/>
    <w:rsid w:val="00E86956"/>
    <w:rsid w:val="00E877EC"/>
    <w:rsid w:val="00E87AE9"/>
    <w:rsid w:val="00E90600"/>
    <w:rsid w:val="00E9077A"/>
    <w:rsid w:val="00E90B44"/>
    <w:rsid w:val="00E91675"/>
    <w:rsid w:val="00E922D5"/>
    <w:rsid w:val="00E925A3"/>
    <w:rsid w:val="00E92C34"/>
    <w:rsid w:val="00E96E5D"/>
    <w:rsid w:val="00E97B64"/>
    <w:rsid w:val="00E97F92"/>
    <w:rsid w:val="00EA01CF"/>
    <w:rsid w:val="00EA192D"/>
    <w:rsid w:val="00EA201B"/>
    <w:rsid w:val="00EA3CB6"/>
    <w:rsid w:val="00EA6486"/>
    <w:rsid w:val="00EA6E4E"/>
    <w:rsid w:val="00EA7B0E"/>
    <w:rsid w:val="00EA7FC7"/>
    <w:rsid w:val="00EB00F5"/>
    <w:rsid w:val="00EB1D60"/>
    <w:rsid w:val="00EB20C0"/>
    <w:rsid w:val="00EB309C"/>
    <w:rsid w:val="00EB4674"/>
    <w:rsid w:val="00EB5B78"/>
    <w:rsid w:val="00EB5CA6"/>
    <w:rsid w:val="00EB632F"/>
    <w:rsid w:val="00EB6C11"/>
    <w:rsid w:val="00EC175B"/>
    <w:rsid w:val="00EC1B36"/>
    <w:rsid w:val="00EC23EA"/>
    <w:rsid w:val="00EC3D63"/>
    <w:rsid w:val="00EC41DC"/>
    <w:rsid w:val="00EC44AE"/>
    <w:rsid w:val="00EC4721"/>
    <w:rsid w:val="00EC5813"/>
    <w:rsid w:val="00EC5AFC"/>
    <w:rsid w:val="00ED1022"/>
    <w:rsid w:val="00ED1C77"/>
    <w:rsid w:val="00ED2A8D"/>
    <w:rsid w:val="00ED77DB"/>
    <w:rsid w:val="00EE1B1F"/>
    <w:rsid w:val="00EE3205"/>
    <w:rsid w:val="00EE32C1"/>
    <w:rsid w:val="00EE5D1B"/>
    <w:rsid w:val="00EE6FBE"/>
    <w:rsid w:val="00EE77A0"/>
    <w:rsid w:val="00EE7949"/>
    <w:rsid w:val="00EE7C93"/>
    <w:rsid w:val="00EE7F33"/>
    <w:rsid w:val="00EF031C"/>
    <w:rsid w:val="00EF0353"/>
    <w:rsid w:val="00EF0BFE"/>
    <w:rsid w:val="00EF18B6"/>
    <w:rsid w:val="00EF1D9E"/>
    <w:rsid w:val="00EF204A"/>
    <w:rsid w:val="00EF2420"/>
    <w:rsid w:val="00EF2FC4"/>
    <w:rsid w:val="00EF3396"/>
    <w:rsid w:val="00EF39DB"/>
    <w:rsid w:val="00EF433C"/>
    <w:rsid w:val="00EF452A"/>
    <w:rsid w:val="00EF4763"/>
    <w:rsid w:val="00EF5C87"/>
    <w:rsid w:val="00EF604D"/>
    <w:rsid w:val="00EF6695"/>
    <w:rsid w:val="00EF7496"/>
    <w:rsid w:val="00EF7FA5"/>
    <w:rsid w:val="00F00967"/>
    <w:rsid w:val="00F00AD6"/>
    <w:rsid w:val="00F012AE"/>
    <w:rsid w:val="00F026A1"/>
    <w:rsid w:val="00F0351C"/>
    <w:rsid w:val="00F06227"/>
    <w:rsid w:val="00F107AE"/>
    <w:rsid w:val="00F12EBB"/>
    <w:rsid w:val="00F13312"/>
    <w:rsid w:val="00F13684"/>
    <w:rsid w:val="00F136D1"/>
    <w:rsid w:val="00F1442E"/>
    <w:rsid w:val="00F1567E"/>
    <w:rsid w:val="00F15850"/>
    <w:rsid w:val="00F16A4F"/>
    <w:rsid w:val="00F17381"/>
    <w:rsid w:val="00F17506"/>
    <w:rsid w:val="00F204EE"/>
    <w:rsid w:val="00F2122A"/>
    <w:rsid w:val="00F21338"/>
    <w:rsid w:val="00F2171A"/>
    <w:rsid w:val="00F21BDF"/>
    <w:rsid w:val="00F23B10"/>
    <w:rsid w:val="00F244F4"/>
    <w:rsid w:val="00F25F80"/>
    <w:rsid w:val="00F263A2"/>
    <w:rsid w:val="00F2682A"/>
    <w:rsid w:val="00F274BC"/>
    <w:rsid w:val="00F2770E"/>
    <w:rsid w:val="00F30BB0"/>
    <w:rsid w:val="00F31267"/>
    <w:rsid w:val="00F31A78"/>
    <w:rsid w:val="00F321EF"/>
    <w:rsid w:val="00F3639C"/>
    <w:rsid w:val="00F3666D"/>
    <w:rsid w:val="00F4116D"/>
    <w:rsid w:val="00F44BC7"/>
    <w:rsid w:val="00F44C4E"/>
    <w:rsid w:val="00F469B2"/>
    <w:rsid w:val="00F477A0"/>
    <w:rsid w:val="00F47DFC"/>
    <w:rsid w:val="00F522A8"/>
    <w:rsid w:val="00F52B49"/>
    <w:rsid w:val="00F52C78"/>
    <w:rsid w:val="00F52F3C"/>
    <w:rsid w:val="00F530D1"/>
    <w:rsid w:val="00F53146"/>
    <w:rsid w:val="00F5469D"/>
    <w:rsid w:val="00F54D59"/>
    <w:rsid w:val="00F54EBE"/>
    <w:rsid w:val="00F55119"/>
    <w:rsid w:val="00F56A96"/>
    <w:rsid w:val="00F571AA"/>
    <w:rsid w:val="00F572EA"/>
    <w:rsid w:val="00F57D58"/>
    <w:rsid w:val="00F60965"/>
    <w:rsid w:val="00F60FD7"/>
    <w:rsid w:val="00F61C54"/>
    <w:rsid w:val="00F62693"/>
    <w:rsid w:val="00F632D0"/>
    <w:rsid w:val="00F6336D"/>
    <w:rsid w:val="00F638D1"/>
    <w:rsid w:val="00F64FB5"/>
    <w:rsid w:val="00F661B6"/>
    <w:rsid w:val="00F6632E"/>
    <w:rsid w:val="00F67209"/>
    <w:rsid w:val="00F67942"/>
    <w:rsid w:val="00F67DAF"/>
    <w:rsid w:val="00F703C3"/>
    <w:rsid w:val="00F70570"/>
    <w:rsid w:val="00F708D8"/>
    <w:rsid w:val="00F7109B"/>
    <w:rsid w:val="00F71558"/>
    <w:rsid w:val="00F71E17"/>
    <w:rsid w:val="00F721FF"/>
    <w:rsid w:val="00F724AB"/>
    <w:rsid w:val="00F73A99"/>
    <w:rsid w:val="00F770BC"/>
    <w:rsid w:val="00F7777F"/>
    <w:rsid w:val="00F808FB"/>
    <w:rsid w:val="00F80C00"/>
    <w:rsid w:val="00F81025"/>
    <w:rsid w:val="00F81A47"/>
    <w:rsid w:val="00F83DE8"/>
    <w:rsid w:val="00F84177"/>
    <w:rsid w:val="00F851A5"/>
    <w:rsid w:val="00F87F90"/>
    <w:rsid w:val="00F9082E"/>
    <w:rsid w:val="00F90FE2"/>
    <w:rsid w:val="00F91E21"/>
    <w:rsid w:val="00F92087"/>
    <w:rsid w:val="00F92AD2"/>
    <w:rsid w:val="00F92C50"/>
    <w:rsid w:val="00F93077"/>
    <w:rsid w:val="00F9314B"/>
    <w:rsid w:val="00F932DA"/>
    <w:rsid w:val="00F937B3"/>
    <w:rsid w:val="00F93837"/>
    <w:rsid w:val="00F94ABF"/>
    <w:rsid w:val="00F94C54"/>
    <w:rsid w:val="00F97326"/>
    <w:rsid w:val="00F976C9"/>
    <w:rsid w:val="00FA0F4D"/>
    <w:rsid w:val="00FA49D5"/>
    <w:rsid w:val="00FA4B6E"/>
    <w:rsid w:val="00FA579F"/>
    <w:rsid w:val="00FA5A44"/>
    <w:rsid w:val="00FA62CE"/>
    <w:rsid w:val="00FA6871"/>
    <w:rsid w:val="00FA7223"/>
    <w:rsid w:val="00FA725B"/>
    <w:rsid w:val="00FB0A1F"/>
    <w:rsid w:val="00FB12E4"/>
    <w:rsid w:val="00FB1A8F"/>
    <w:rsid w:val="00FB1C22"/>
    <w:rsid w:val="00FB1D7F"/>
    <w:rsid w:val="00FB28BE"/>
    <w:rsid w:val="00FB3F8B"/>
    <w:rsid w:val="00FB4A9E"/>
    <w:rsid w:val="00FB5F38"/>
    <w:rsid w:val="00FB6EB0"/>
    <w:rsid w:val="00FB7090"/>
    <w:rsid w:val="00FB768B"/>
    <w:rsid w:val="00FB7ADE"/>
    <w:rsid w:val="00FC3517"/>
    <w:rsid w:val="00FC368B"/>
    <w:rsid w:val="00FC4DDE"/>
    <w:rsid w:val="00FC56D4"/>
    <w:rsid w:val="00FC63C8"/>
    <w:rsid w:val="00FC6788"/>
    <w:rsid w:val="00FD00A7"/>
    <w:rsid w:val="00FD03DB"/>
    <w:rsid w:val="00FD20A7"/>
    <w:rsid w:val="00FD23E9"/>
    <w:rsid w:val="00FD30BA"/>
    <w:rsid w:val="00FD4571"/>
    <w:rsid w:val="00FD48B1"/>
    <w:rsid w:val="00FD4C32"/>
    <w:rsid w:val="00FD4D7E"/>
    <w:rsid w:val="00FD4FCA"/>
    <w:rsid w:val="00FD5283"/>
    <w:rsid w:val="00FD5520"/>
    <w:rsid w:val="00FD58E9"/>
    <w:rsid w:val="00FD5FFD"/>
    <w:rsid w:val="00FD6AF1"/>
    <w:rsid w:val="00FD7E38"/>
    <w:rsid w:val="00FE1F21"/>
    <w:rsid w:val="00FE2B2C"/>
    <w:rsid w:val="00FE30DD"/>
    <w:rsid w:val="00FE384D"/>
    <w:rsid w:val="00FE5205"/>
    <w:rsid w:val="00FE5564"/>
    <w:rsid w:val="00FE56C0"/>
    <w:rsid w:val="00FE70E4"/>
    <w:rsid w:val="00FE7A21"/>
    <w:rsid w:val="00FF4CF7"/>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3F3ABCF"/>
  <w15:docId w15:val="{28E67CDD-EF4E-4347-9D22-44CEAC0D7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4778"/>
    <w:pPr>
      <w:widowControl w:val="0"/>
    </w:pPr>
    <w:rPr>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3905FF"/>
    <w:pPr>
      <w:tabs>
        <w:tab w:val="left" w:pos="1152"/>
      </w:tabs>
      <w:spacing w:before="120" w:after="120" w:line="312" w:lineRule="auto"/>
    </w:pPr>
    <w:rPr>
      <w:rFonts w:ascii="Arial" w:eastAsia="Times New Roman" w:hAnsi="Arial" w:cs="Arial"/>
      <w:sz w:val="26"/>
      <w:szCs w:val="26"/>
    </w:rPr>
  </w:style>
  <w:style w:type="character" w:styleId="Hyperlink">
    <w:name w:val="Hyperlink"/>
    <w:rsid w:val="00352E64"/>
    <w:rPr>
      <w:color w:val="0066CC"/>
      <w:u w:val="single"/>
    </w:rPr>
  </w:style>
  <w:style w:type="character" w:customStyle="1" w:styleId="Bodytext6">
    <w:name w:val="Body text (6)_"/>
    <w:link w:val="Bodytext61"/>
    <w:rsid w:val="00352E64"/>
    <w:rPr>
      <w:rFonts w:ascii="Times New Roman" w:hAnsi="Times New Roman" w:cs="Times New Roman"/>
      <w:b/>
      <w:bCs/>
      <w:spacing w:val="-30"/>
      <w:sz w:val="76"/>
      <w:szCs w:val="76"/>
      <w:u w:val="none"/>
    </w:rPr>
  </w:style>
  <w:style w:type="paragraph" w:customStyle="1" w:styleId="Bodytext61">
    <w:name w:val="Body text (6)1"/>
    <w:basedOn w:val="Normal"/>
    <w:link w:val="Bodytext6"/>
    <w:rsid w:val="00352E64"/>
    <w:pPr>
      <w:shd w:val="clear" w:color="auto" w:fill="FFFFFF"/>
      <w:spacing w:line="240" w:lineRule="atLeast"/>
    </w:pPr>
    <w:rPr>
      <w:rFonts w:ascii="Times New Roman" w:hAnsi="Times New Roman" w:cs="Times New Roman"/>
      <w:b/>
      <w:bCs/>
      <w:color w:val="auto"/>
      <w:spacing w:val="-30"/>
      <w:sz w:val="76"/>
      <w:szCs w:val="76"/>
      <w:lang w:eastAsia="en-US"/>
    </w:rPr>
  </w:style>
  <w:style w:type="character" w:customStyle="1" w:styleId="Bodytext60">
    <w:name w:val="Body text (6)"/>
    <w:rsid w:val="00352E64"/>
    <w:rPr>
      <w:rFonts w:ascii="Times New Roman" w:hAnsi="Times New Roman" w:cs="Times New Roman"/>
      <w:b/>
      <w:bCs/>
      <w:spacing w:val="-30"/>
      <w:sz w:val="76"/>
      <w:szCs w:val="76"/>
      <w:u w:val="none"/>
    </w:rPr>
  </w:style>
  <w:style w:type="character" w:customStyle="1" w:styleId="Bodytext7">
    <w:name w:val="Body text (7)_"/>
    <w:link w:val="Bodytext71"/>
    <w:rsid w:val="00352E64"/>
    <w:rPr>
      <w:rFonts w:ascii="Times New Roman" w:hAnsi="Times New Roman" w:cs="Times New Roman"/>
      <w:spacing w:val="1"/>
      <w:sz w:val="10"/>
      <w:szCs w:val="10"/>
      <w:u w:val="none"/>
    </w:rPr>
  </w:style>
  <w:style w:type="paragraph" w:customStyle="1" w:styleId="Bodytext71">
    <w:name w:val="Body text (7)1"/>
    <w:basedOn w:val="Normal"/>
    <w:link w:val="Bodytext7"/>
    <w:rsid w:val="00352E64"/>
    <w:pPr>
      <w:shd w:val="clear" w:color="auto" w:fill="FFFFFF"/>
      <w:spacing w:line="240" w:lineRule="atLeast"/>
    </w:pPr>
    <w:rPr>
      <w:rFonts w:ascii="Times New Roman" w:hAnsi="Times New Roman" w:cs="Times New Roman"/>
      <w:color w:val="auto"/>
      <w:spacing w:val="1"/>
      <w:sz w:val="10"/>
      <w:szCs w:val="10"/>
      <w:lang w:eastAsia="en-US"/>
    </w:rPr>
  </w:style>
  <w:style w:type="character" w:customStyle="1" w:styleId="Bodytext70">
    <w:name w:val="Body text (7)"/>
    <w:rsid w:val="00352E64"/>
    <w:rPr>
      <w:rFonts w:ascii="Times New Roman" w:hAnsi="Times New Roman" w:cs="Times New Roman"/>
      <w:spacing w:val="1"/>
      <w:sz w:val="10"/>
      <w:szCs w:val="10"/>
      <w:u w:val="none"/>
    </w:rPr>
  </w:style>
  <w:style w:type="character" w:customStyle="1" w:styleId="Bodytext2">
    <w:name w:val="Body text (2)_"/>
    <w:link w:val="Bodytext21"/>
    <w:rsid w:val="00352E64"/>
    <w:rPr>
      <w:rFonts w:ascii="Segoe UI" w:hAnsi="Segoe UI" w:cs="Segoe UI"/>
      <w:spacing w:val="4"/>
      <w:sz w:val="14"/>
      <w:szCs w:val="14"/>
      <w:u w:val="none"/>
    </w:rPr>
  </w:style>
  <w:style w:type="paragraph" w:customStyle="1" w:styleId="Bodytext21">
    <w:name w:val="Body text (2)1"/>
    <w:basedOn w:val="Normal"/>
    <w:link w:val="Bodytext2"/>
    <w:rsid w:val="00352E64"/>
    <w:pPr>
      <w:shd w:val="clear" w:color="auto" w:fill="FFFFFF"/>
      <w:spacing w:after="780" w:line="168" w:lineRule="exact"/>
      <w:jc w:val="both"/>
    </w:pPr>
    <w:rPr>
      <w:rFonts w:ascii="Segoe UI" w:hAnsi="Segoe UI" w:cs="Segoe UI"/>
      <w:color w:val="auto"/>
      <w:spacing w:val="4"/>
      <w:sz w:val="14"/>
      <w:szCs w:val="14"/>
      <w:lang w:eastAsia="en-US"/>
    </w:rPr>
  </w:style>
  <w:style w:type="character" w:customStyle="1" w:styleId="Bodytext2TimesNewRoman">
    <w:name w:val="Body text (2) + Times New Roman"/>
    <w:aliases w:val="7.5 pt,Italic,Spacing 0 pt,Body text (2) + 12 pt,Body text (6) + Bold"/>
    <w:rsid w:val="00352E64"/>
    <w:rPr>
      <w:rFonts w:ascii="Times New Roman" w:hAnsi="Times New Roman" w:cs="Times New Roman"/>
      <w:i/>
      <w:iCs/>
      <w:spacing w:val="-18"/>
      <w:sz w:val="15"/>
      <w:szCs w:val="15"/>
      <w:u w:val="single"/>
    </w:rPr>
  </w:style>
  <w:style w:type="character" w:customStyle="1" w:styleId="Bodytext20">
    <w:name w:val="Body text (2)"/>
    <w:rsid w:val="00352E64"/>
    <w:rPr>
      <w:rFonts w:ascii="Segoe UI" w:hAnsi="Segoe UI" w:cs="Segoe UI"/>
      <w:noProof/>
      <w:spacing w:val="4"/>
      <w:sz w:val="14"/>
      <w:szCs w:val="14"/>
      <w:u w:val="none"/>
    </w:rPr>
  </w:style>
  <w:style w:type="character" w:customStyle="1" w:styleId="Bodytext3">
    <w:name w:val="Body text (3)_"/>
    <w:link w:val="Bodytext30"/>
    <w:rsid w:val="00352E64"/>
    <w:rPr>
      <w:rFonts w:ascii="Times New Roman" w:hAnsi="Times New Roman" w:cs="Times New Roman"/>
      <w:b/>
      <w:bCs/>
      <w:spacing w:val="6"/>
      <w:u w:val="none"/>
    </w:rPr>
  </w:style>
  <w:style w:type="paragraph" w:customStyle="1" w:styleId="Bodytext30">
    <w:name w:val="Body text (3)"/>
    <w:basedOn w:val="Normal"/>
    <w:link w:val="Bodytext3"/>
    <w:rsid w:val="00352E64"/>
    <w:pPr>
      <w:shd w:val="clear" w:color="auto" w:fill="FFFFFF"/>
      <w:spacing w:before="780" w:line="317" w:lineRule="exact"/>
      <w:jc w:val="both"/>
    </w:pPr>
    <w:rPr>
      <w:rFonts w:ascii="Times New Roman" w:hAnsi="Times New Roman" w:cs="Times New Roman"/>
      <w:b/>
      <w:bCs/>
      <w:color w:val="auto"/>
      <w:spacing w:val="6"/>
      <w:lang w:eastAsia="en-US"/>
    </w:rPr>
  </w:style>
  <w:style w:type="character" w:customStyle="1" w:styleId="Bodytext4">
    <w:name w:val="Body text (4)_"/>
    <w:link w:val="Bodytext40"/>
    <w:rsid w:val="00352E64"/>
    <w:rPr>
      <w:rFonts w:ascii="Times New Roman" w:hAnsi="Times New Roman" w:cs="Times New Roman"/>
      <w:i/>
      <w:iCs/>
      <w:spacing w:val="-6"/>
      <w:u w:val="none"/>
    </w:rPr>
  </w:style>
  <w:style w:type="paragraph" w:customStyle="1" w:styleId="Bodytext40">
    <w:name w:val="Body text (4)"/>
    <w:basedOn w:val="Normal"/>
    <w:link w:val="Bodytext4"/>
    <w:rsid w:val="00352E64"/>
    <w:pPr>
      <w:shd w:val="clear" w:color="auto" w:fill="FFFFFF"/>
      <w:spacing w:before="240" w:after="420" w:line="240" w:lineRule="atLeast"/>
      <w:ind w:firstLine="600"/>
      <w:jc w:val="both"/>
    </w:pPr>
    <w:rPr>
      <w:rFonts w:ascii="Times New Roman" w:hAnsi="Times New Roman" w:cs="Times New Roman"/>
      <w:i/>
      <w:iCs/>
      <w:color w:val="auto"/>
      <w:spacing w:val="-6"/>
      <w:lang w:eastAsia="en-US"/>
    </w:rPr>
  </w:style>
  <w:style w:type="character" w:customStyle="1" w:styleId="Bodytext4NotItalic">
    <w:name w:val="Body text (4) + Not Italic"/>
    <w:aliases w:val="Spacing 0 pt166"/>
    <w:rsid w:val="00352E64"/>
    <w:rPr>
      <w:rFonts w:ascii="Times New Roman" w:hAnsi="Times New Roman" w:cs="Times New Roman"/>
      <w:i/>
      <w:iCs/>
      <w:spacing w:val="1"/>
      <w:u w:val="none"/>
    </w:rPr>
  </w:style>
  <w:style w:type="character" w:customStyle="1" w:styleId="Bodytext5">
    <w:name w:val="Body text (5)_"/>
    <w:link w:val="Bodytext50"/>
    <w:rsid w:val="00352E64"/>
    <w:rPr>
      <w:rFonts w:ascii="Segoe UI" w:hAnsi="Segoe UI" w:cs="Segoe UI"/>
      <w:b/>
      <w:bCs/>
      <w:spacing w:val="1"/>
      <w:w w:val="66"/>
      <w:sz w:val="16"/>
      <w:szCs w:val="16"/>
      <w:u w:val="none"/>
    </w:rPr>
  </w:style>
  <w:style w:type="paragraph" w:customStyle="1" w:styleId="Bodytext50">
    <w:name w:val="Body text (5)"/>
    <w:basedOn w:val="Normal"/>
    <w:link w:val="Bodytext5"/>
    <w:rsid w:val="00352E64"/>
    <w:pPr>
      <w:shd w:val="clear" w:color="auto" w:fill="FFFFFF"/>
      <w:spacing w:before="420" w:after="240" w:line="240" w:lineRule="atLeast"/>
      <w:jc w:val="both"/>
    </w:pPr>
    <w:rPr>
      <w:rFonts w:ascii="Segoe UI" w:hAnsi="Segoe UI" w:cs="Segoe UI"/>
      <w:b/>
      <w:bCs/>
      <w:color w:val="auto"/>
      <w:spacing w:val="1"/>
      <w:w w:val="66"/>
      <w:sz w:val="16"/>
      <w:szCs w:val="16"/>
      <w:lang w:eastAsia="en-US"/>
    </w:rPr>
  </w:style>
  <w:style w:type="character" w:customStyle="1" w:styleId="Bodytext">
    <w:name w:val="Body text_"/>
    <w:link w:val="BodyText1"/>
    <w:rsid w:val="00352E64"/>
    <w:rPr>
      <w:rFonts w:ascii="Times New Roman" w:hAnsi="Times New Roman" w:cs="Times New Roman"/>
      <w:spacing w:val="1"/>
      <w:u w:val="none"/>
    </w:rPr>
  </w:style>
  <w:style w:type="paragraph" w:customStyle="1" w:styleId="BodyText1">
    <w:name w:val="Body Text1"/>
    <w:basedOn w:val="Normal"/>
    <w:link w:val="Bodytext"/>
    <w:rsid w:val="00352E64"/>
    <w:pPr>
      <w:shd w:val="clear" w:color="auto" w:fill="FFFFFF"/>
      <w:spacing w:before="240" w:after="240" w:line="322" w:lineRule="exact"/>
      <w:jc w:val="both"/>
    </w:pPr>
    <w:rPr>
      <w:rFonts w:ascii="Times New Roman" w:hAnsi="Times New Roman" w:cs="Times New Roman"/>
      <w:color w:val="auto"/>
      <w:spacing w:val="1"/>
      <w:lang w:eastAsia="en-US"/>
    </w:rPr>
  </w:style>
  <w:style w:type="character" w:customStyle="1" w:styleId="Bodytext8">
    <w:name w:val="Body text (8)_"/>
    <w:link w:val="Bodytext80"/>
    <w:rsid w:val="00352E64"/>
    <w:rPr>
      <w:rFonts w:ascii="Segoe UI" w:hAnsi="Segoe UI" w:cs="Segoe UI"/>
      <w:spacing w:val="5"/>
      <w:w w:val="80"/>
      <w:sz w:val="18"/>
      <w:szCs w:val="18"/>
      <w:u w:val="none"/>
    </w:rPr>
  </w:style>
  <w:style w:type="paragraph" w:customStyle="1" w:styleId="Bodytext80">
    <w:name w:val="Body text (8)"/>
    <w:basedOn w:val="Normal"/>
    <w:link w:val="Bodytext8"/>
    <w:rsid w:val="00352E64"/>
    <w:pPr>
      <w:shd w:val="clear" w:color="auto" w:fill="FFFFFF"/>
      <w:spacing w:line="240" w:lineRule="atLeast"/>
      <w:jc w:val="both"/>
    </w:pPr>
    <w:rPr>
      <w:rFonts w:ascii="Segoe UI" w:hAnsi="Segoe UI" w:cs="Segoe UI"/>
      <w:color w:val="auto"/>
      <w:spacing w:val="5"/>
      <w:w w:val="80"/>
      <w:sz w:val="18"/>
      <w:szCs w:val="18"/>
      <w:lang w:eastAsia="en-US"/>
    </w:rPr>
  </w:style>
  <w:style w:type="character" w:customStyle="1" w:styleId="Bodytext9">
    <w:name w:val="Body text (9)_"/>
    <w:link w:val="Bodytext90"/>
    <w:rsid w:val="00352E64"/>
    <w:rPr>
      <w:rFonts w:ascii="Times New Roman" w:hAnsi="Times New Roman" w:cs="Times New Roman"/>
      <w:spacing w:val="1"/>
      <w:sz w:val="20"/>
      <w:szCs w:val="20"/>
      <w:u w:val="none"/>
    </w:rPr>
  </w:style>
  <w:style w:type="paragraph" w:customStyle="1" w:styleId="Bodytext90">
    <w:name w:val="Body text (9)"/>
    <w:basedOn w:val="Normal"/>
    <w:link w:val="Bodytext9"/>
    <w:rsid w:val="00352E64"/>
    <w:pPr>
      <w:shd w:val="clear" w:color="auto" w:fill="FFFFFF"/>
      <w:spacing w:line="240" w:lineRule="atLeast"/>
      <w:jc w:val="right"/>
    </w:pPr>
    <w:rPr>
      <w:rFonts w:ascii="Times New Roman" w:hAnsi="Times New Roman" w:cs="Times New Roman"/>
      <w:color w:val="auto"/>
      <w:spacing w:val="1"/>
      <w:sz w:val="20"/>
      <w:szCs w:val="20"/>
      <w:lang w:eastAsia="en-US"/>
    </w:rPr>
  </w:style>
  <w:style w:type="character" w:customStyle="1" w:styleId="Bodytext912pt">
    <w:name w:val="Body text (9) + 12 pt"/>
    <w:aliases w:val="Italic32,Spacing 0 pt165"/>
    <w:rsid w:val="00352E64"/>
    <w:rPr>
      <w:rFonts w:ascii="Times New Roman" w:hAnsi="Times New Roman" w:cs="Times New Roman"/>
      <w:i/>
      <w:iCs/>
      <w:spacing w:val="-6"/>
      <w:sz w:val="24"/>
      <w:szCs w:val="24"/>
      <w:u w:val="none"/>
    </w:rPr>
  </w:style>
  <w:style w:type="character" w:customStyle="1" w:styleId="Bodytext912pt2">
    <w:name w:val="Body text (9) + 12 pt2"/>
    <w:rsid w:val="00352E64"/>
    <w:rPr>
      <w:rFonts w:ascii="Times New Roman" w:hAnsi="Times New Roman" w:cs="Times New Roman"/>
      <w:noProof/>
      <w:spacing w:val="1"/>
      <w:sz w:val="24"/>
      <w:szCs w:val="24"/>
      <w:u w:val="none"/>
    </w:rPr>
  </w:style>
  <w:style w:type="character" w:customStyle="1" w:styleId="Headerorfooter">
    <w:name w:val="Header or footer_"/>
    <w:link w:val="Headerorfooter0"/>
    <w:rsid w:val="00352E64"/>
    <w:rPr>
      <w:rFonts w:ascii="Times New Roman" w:hAnsi="Times New Roman" w:cs="Times New Roman"/>
      <w:b/>
      <w:bCs/>
      <w:spacing w:val="12"/>
      <w:sz w:val="19"/>
      <w:szCs w:val="19"/>
      <w:u w:val="none"/>
    </w:rPr>
  </w:style>
  <w:style w:type="paragraph" w:customStyle="1" w:styleId="Headerorfooter0">
    <w:name w:val="Header or footer"/>
    <w:basedOn w:val="Normal"/>
    <w:link w:val="Headerorfooter"/>
    <w:rsid w:val="00352E64"/>
    <w:pPr>
      <w:shd w:val="clear" w:color="auto" w:fill="FFFFFF"/>
      <w:spacing w:line="240" w:lineRule="atLeast"/>
    </w:pPr>
    <w:rPr>
      <w:rFonts w:ascii="Times New Roman" w:hAnsi="Times New Roman" w:cs="Times New Roman"/>
      <w:b/>
      <w:bCs/>
      <w:color w:val="auto"/>
      <w:spacing w:val="12"/>
      <w:sz w:val="19"/>
      <w:szCs w:val="19"/>
      <w:lang w:eastAsia="en-US"/>
    </w:rPr>
  </w:style>
  <w:style w:type="character" w:customStyle="1" w:styleId="Bodytext10">
    <w:name w:val="Body text (10)_"/>
    <w:link w:val="Bodytext100"/>
    <w:rsid w:val="00352E64"/>
    <w:rPr>
      <w:rFonts w:ascii="Times New Roman" w:hAnsi="Times New Roman" w:cs="Times New Roman"/>
      <w:b/>
      <w:bCs/>
      <w:spacing w:val="1"/>
      <w:sz w:val="26"/>
      <w:szCs w:val="26"/>
      <w:u w:val="none"/>
    </w:rPr>
  </w:style>
  <w:style w:type="paragraph" w:customStyle="1" w:styleId="Bodytext100">
    <w:name w:val="Body text (10)"/>
    <w:basedOn w:val="Normal"/>
    <w:link w:val="Bodytext10"/>
    <w:rsid w:val="00352E64"/>
    <w:pPr>
      <w:shd w:val="clear" w:color="auto" w:fill="FFFFFF"/>
      <w:spacing w:before="300" w:line="240" w:lineRule="atLeast"/>
      <w:jc w:val="center"/>
    </w:pPr>
    <w:rPr>
      <w:rFonts w:ascii="Times New Roman" w:hAnsi="Times New Roman" w:cs="Times New Roman"/>
      <w:b/>
      <w:bCs/>
      <w:color w:val="auto"/>
      <w:spacing w:val="1"/>
      <w:sz w:val="26"/>
      <w:szCs w:val="26"/>
      <w:lang w:eastAsia="en-US"/>
    </w:rPr>
  </w:style>
  <w:style w:type="character" w:customStyle="1" w:styleId="Bodytext3SmallCaps">
    <w:name w:val="Body text (3) + Small Caps"/>
    <w:rsid w:val="00352E64"/>
    <w:rPr>
      <w:rFonts w:ascii="Times New Roman" w:hAnsi="Times New Roman" w:cs="Times New Roman"/>
      <w:b/>
      <w:bCs/>
      <w:smallCaps/>
      <w:spacing w:val="6"/>
      <w:u w:val="none"/>
    </w:rPr>
  </w:style>
  <w:style w:type="character" w:customStyle="1" w:styleId="BodytextBold">
    <w:name w:val="Body text + Bold"/>
    <w:aliases w:val="Spacing 0 pt164"/>
    <w:rsid w:val="00352E64"/>
    <w:rPr>
      <w:rFonts w:ascii="Times New Roman" w:hAnsi="Times New Roman" w:cs="Times New Roman"/>
      <w:b/>
      <w:bCs/>
      <w:spacing w:val="6"/>
      <w:u w:val="none"/>
    </w:rPr>
  </w:style>
  <w:style w:type="character" w:customStyle="1" w:styleId="Bodytext11">
    <w:name w:val="Body text (11)_"/>
    <w:link w:val="Bodytext110"/>
    <w:rsid w:val="00352E64"/>
    <w:rPr>
      <w:rFonts w:ascii="Segoe UI" w:hAnsi="Segoe UI" w:cs="Segoe UI"/>
      <w:spacing w:val="101"/>
      <w:w w:val="40"/>
      <w:sz w:val="10"/>
      <w:szCs w:val="10"/>
      <w:u w:val="none"/>
    </w:rPr>
  </w:style>
  <w:style w:type="paragraph" w:customStyle="1" w:styleId="Bodytext110">
    <w:name w:val="Body text (11)"/>
    <w:basedOn w:val="Normal"/>
    <w:link w:val="Bodytext11"/>
    <w:rsid w:val="00352E64"/>
    <w:pPr>
      <w:shd w:val="clear" w:color="auto" w:fill="FFFFFF"/>
      <w:spacing w:line="240" w:lineRule="atLeast"/>
      <w:jc w:val="both"/>
    </w:pPr>
    <w:rPr>
      <w:rFonts w:ascii="Segoe UI" w:hAnsi="Segoe UI" w:cs="Segoe UI"/>
      <w:color w:val="auto"/>
      <w:spacing w:val="101"/>
      <w:w w:val="40"/>
      <w:sz w:val="10"/>
      <w:szCs w:val="10"/>
      <w:lang w:eastAsia="en-US"/>
    </w:rPr>
  </w:style>
  <w:style w:type="character" w:customStyle="1" w:styleId="Bodytext11TimesNewRoman">
    <w:name w:val="Body text (11) + Times New Roman"/>
    <w:aliases w:val="5.5 pt,Italic31,Spacing 0 pt163,Scale 100%,Table of contents (4) + Corbel"/>
    <w:rsid w:val="00352E64"/>
    <w:rPr>
      <w:rFonts w:ascii="Times New Roman" w:hAnsi="Times New Roman" w:cs="Times New Roman"/>
      <w:i/>
      <w:iCs/>
      <w:noProof/>
      <w:spacing w:val="0"/>
      <w:w w:val="100"/>
      <w:sz w:val="11"/>
      <w:szCs w:val="11"/>
      <w:u w:val="none"/>
    </w:rPr>
  </w:style>
  <w:style w:type="character" w:customStyle="1" w:styleId="Bodytext11TimesNewRoman2">
    <w:name w:val="Body text (11) + Times New Roman2"/>
    <w:aliases w:val="5.5 pt2,Spacing 0 pt162,Scale 100%5"/>
    <w:rsid w:val="00352E64"/>
    <w:rPr>
      <w:rFonts w:ascii="Times New Roman" w:hAnsi="Times New Roman" w:cs="Times New Roman"/>
      <w:noProof/>
      <w:spacing w:val="-2"/>
      <w:w w:val="100"/>
      <w:sz w:val="11"/>
      <w:szCs w:val="11"/>
      <w:u w:val="none"/>
    </w:rPr>
  </w:style>
  <w:style w:type="character" w:customStyle="1" w:styleId="Bodytext10pt">
    <w:name w:val="Body text + 10 pt"/>
    <w:rsid w:val="00352E64"/>
    <w:rPr>
      <w:rFonts w:ascii="Times New Roman" w:hAnsi="Times New Roman" w:cs="Times New Roman"/>
      <w:spacing w:val="1"/>
      <w:sz w:val="20"/>
      <w:szCs w:val="20"/>
      <w:u w:val="none"/>
    </w:rPr>
  </w:style>
  <w:style w:type="character" w:customStyle="1" w:styleId="Bodytext13pt">
    <w:name w:val="Body text + 13 pt"/>
    <w:aliases w:val="Bold,Body text (4) + 10.5 pt"/>
    <w:rsid w:val="00352E64"/>
    <w:rPr>
      <w:rFonts w:ascii="Times New Roman" w:hAnsi="Times New Roman" w:cs="Times New Roman"/>
      <w:b/>
      <w:bCs/>
      <w:spacing w:val="1"/>
      <w:sz w:val="26"/>
      <w:szCs w:val="26"/>
      <w:u w:val="none"/>
    </w:rPr>
  </w:style>
  <w:style w:type="character" w:customStyle="1" w:styleId="BodytextItalic">
    <w:name w:val="Body text + Italic"/>
    <w:aliases w:val="Spacing 1 pt,Body text (2) + 11 pt"/>
    <w:rsid w:val="00352E64"/>
    <w:rPr>
      <w:rFonts w:ascii="Times New Roman" w:hAnsi="Times New Roman" w:cs="Times New Roman"/>
      <w:i/>
      <w:iCs/>
      <w:spacing w:val="20"/>
      <w:u w:val="none"/>
    </w:rPr>
  </w:style>
  <w:style w:type="character" w:customStyle="1" w:styleId="Bodytext3NotBold">
    <w:name w:val="Body text (3) + Not Bold"/>
    <w:aliases w:val="Spacing 0 pt161"/>
    <w:rsid w:val="00352E64"/>
    <w:rPr>
      <w:rFonts w:ascii="Times New Roman" w:hAnsi="Times New Roman" w:cs="Times New Roman"/>
      <w:b/>
      <w:bCs/>
      <w:spacing w:val="1"/>
      <w:u w:val="none"/>
    </w:rPr>
  </w:style>
  <w:style w:type="character" w:customStyle="1" w:styleId="Bodytext10pt6">
    <w:name w:val="Body text + 10 pt6"/>
    <w:aliases w:val="Bold35,Spacing 0 pt160"/>
    <w:rsid w:val="00352E64"/>
    <w:rPr>
      <w:rFonts w:ascii="Times New Roman" w:hAnsi="Times New Roman" w:cs="Times New Roman"/>
      <w:b/>
      <w:bCs/>
      <w:spacing w:val="3"/>
      <w:sz w:val="20"/>
      <w:szCs w:val="20"/>
      <w:u w:val="none"/>
    </w:rPr>
  </w:style>
  <w:style w:type="character" w:customStyle="1" w:styleId="Tableofcontents">
    <w:name w:val="Table of contents_"/>
    <w:link w:val="Tableofcontents0"/>
    <w:rsid w:val="00352E64"/>
    <w:rPr>
      <w:rFonts w:ascii="Times New Roman" w:hAnsi="Times New Roman" w:cs="Times New Roman"/>
      <w:spacing w:val="1"/>
      <w:u w:val="none"/>
    </w:rPr>
  </w:style>
  <w:style w:type="paragraph" w:customStyle="1" w:styleId="Tableofcontents0">
    <w:name w:val="Table of contents"/>
    <w:basedOn w:val="Normal"/>
    <w:link w:val="Tableofcontents"/>
    <w:rsid w:val="00352E64"/>
    <w:pPr>
      <w:shd w:val="clear" w:color="auto" w:fill="FFFFFF"/>
      <w:spacing w:after="180" w:line="322" w:lineRule="exact"/>
      <w:jc w:val="both"/>
    </w:pPr>
    <w:rPr>
      <w:rFonts w:ascii="Times New Roman" w:hAnsi="Times New Roman" w:cs="Times New Roman"/>
      <w:color w:val="auto"/>
      <w:spacing w:val="1"/>
      <w:lang w:eastAsia="en-US"/>
    </w:rPr>
  </w:style>
  <w:style w:type="character" w:customStyle="1" w:styleId="Bodytext3SmallCaps1">
    <w:name w:val="Body text (3) + Small Caps1"/>
    <w:rsid w:val="00352E64"/>
    <w:rPr>
      <w:rFonts w:ascii="Times New Roman" w:hAnsi="Times New Roman" w:cs="Times New Roman"/>
      <w:b/>
      <w:bCs/>
      <w:smallCaps/>
      <w:spacing w:val="6"/>
      <w:u w:val="single"/>
    </w:rPr>
  </w:style>
  <w:style w:type="character" w:customStyle="1" w:styleId="Tableofcontents2">
    <w:name w:val="Table of contents (2)_"/>
    <w:link w:val="Tableofcontents20"/>
    <w:rsid w:val="00352E64"/>
    <w:rPr>
      <w:rFonts w:ascii="Times New Roman" w:hAnsi="Times New Roman" w:cs="Times New Roman"/>
      <w:b/>
      <w:bCs/>
      <w:spacing w:val="6"/>
      <w:u w:val="none"/>
    </w:rPr>
  </w:style>
  <w:style w:type="paragraph" w:customStyle="1" w:styleId="Tableofcontents20">
    <w:name w:val="Table of contents (2)"/>
    <w:basedOn w:val="Normal"/>
    <w:link w:val="Tableofcontents2"/>
    <w:rsid w:val="00352E64"/>
    <w:pPr>
      <w:shd w:val="clear" w:color="auto" w:fill="FFFFFF"/>
      <w:spacing w:before="240" w:after="300" w:line="240" w:lineRule="atLeast"/>
      <w:jc w:val="both"/>
    </w:pPr>
    <w:rPr>
      <w:rFonts w:ascii="Times New Roman" w:hAnsi="Times New Roman" w:cs="Times New Roman"/>
      <w:b/>
      <w:bCs/>
      <w:color w:val="auto"/>
      <w:spacing w:val="6"/>
      <w:lang w:eastAsia="en-US"/>
    </w:rPr>
  </w:style>
  <w:style w:type="character" w:customStyle="1" w:styleId="Bodytext12">
    <w:name w:val="Body text (12)_"/>
    <w:link w:val="Bodytext120"/>
    <w:rsid w:val="00352E64"/>
    <w:rPr>
      <w:rFonts w:ascii="Segoe UI" w:hAnsi="Segoe UI" w:cs="Segoe UI"/>
      <w:spacing w:val="4"/>
      <w:sz w:val="14"/>
      <w:szCs w:val="14"/>
      <w:u w:val="none"/>
    </w:rPr>
  </w:style>
  <w:style w:type="paragraph" w:customStyle="1" w:styleId="Bodytext120">
    <w:name w:val="Body text (12)"/>
    <w:basedOn w:val="Normal"/>
    <w:link w:val="Bodytext12"/>
    <w:rsid w:val="00352E64"/>
    <w:pPr>
      <w:shd w:val="clear" w:color="auto" w:fill="FFFFFF"/>
      <w:spacing w:line="240" w:lineRule="atLeast"/>
      <w:jc w:val="right"/>
    </w:pPr>
    <w:rPr>
      <w:rFonts w:ascii="Segoe UI" w:hAnsi="Segoe UI" w:cs="Segoe UI"/>
      <w:color w:val="auto"/>
      <w:spacing w:val="4"/>
      <w:sz w:val="14"/>
      <w:szCs w:val="14"/>
      <w:lang w:eastAsia="en-US"/>
    </w:rPr>
  </w:style>
  <w:style w:type="character" w:customStyle="1" w:styleId="Bodytext12TimesNewRoman">
    <w:name w:val="Body text (12) + Times New Roman"/>
    <w:aliases w:val="12 pt,Spacing 0 pt159"/>
    <w:rsid w:val="00352E64"/>
    <w:rPr>
      <w:rFonts w:ascii="Times New Roman" w:hAnsi="Times New Roman" w:cs="Times New Roman"/>
      <w:noProof/>
      <w:spacing w:val="1"/>
      <w:sz w:val="24"/>
      <w:szCs w:val="24"/>
      <w:u w:val="none"/>
    </w:rPr>
  </w:style>
  <w:style w:type="character" w:customStyle="1" w:styleId="Tableofcontents2CenturyGothic">
    <w:name w:val="Table of contents (2) + Century Gothic"/>
    <w:aliases w:val="11 pt,Italic30,Heading #3 + Times New Roman2,Spacing 2 pt"/>
    <w:rsid w:val="00352E64"/>
    <w:rPr>
      <w:rFonts w:ascii="Century Gothic" w:hAnsi="Century Gothic" w:cs="Century Gothic"/>
      <w:b/>
      <w:bCs/>
      <w:i/>
      <w:iCs/>
      <w:spacing w:val="6"/>
      <w:sz w:val="22"/>
      <w:szCs w:val="22"/>
      <w:u w:val="none"/>
    </w:rPr>
  </w:style>
  <w:style w:type="character" w:customStyle="1" w:styleId="Tableofcontents2Italic">
    <w:name w:val="Table of contents (2) + Italic"/>
    <w:aliases w:val="Spacing 0 pt158"/>
    <w:rsid w:val="00352E64"/>
    <w:rPr>
      <w:rFonts w:ascii="Times New Roman" w:hAnsi="Times New Roman" w:cs="Times New Roman"/>
      <w:b/>
      <w:bCs/>
      <w:i/>
      <w:iCs/>
      <w:noProof/>
      <w:spacing w:val="0"/>
      <w:u w:val="none"/>
    </w:rPr>
  </w:style>
  <w:style w:type="character" w:customStyle="1" w:styleId="Tableofcontents3">
    <w:name w:val="Table of contents (3)_"/>
    <w:link w:val="Tableofcontents30"/>
    <w:rsid w:val="00352E64"/>
    <w:rPr>
      <w:rFonts w:ascii="Segoe UI" w:hAnsi="Segoe UI" w:cs="Segoe UI"/>
      <w:spacing w:val="101"/>
      <w:w w:val="40"/>
      <w:sz w:val="10"/>
      <w:szCs w:val="10"/>
      <w:u w:val="none"/>
    </w:rPr>
  </w:style>
  <w:style w:type="paragraph" w:customStyle="1" w:styleId="Tableofcontents30">
    <w:name w:val="Table of contents (3)"/>
    <w:basedOn w:val="Normal"/>
    <w:link w:val="Tableofcontents3"/>
    <w:rsid w:val="00352E64"/>
    <w:pPr>
      <w:shd w:val="clear" w:color="auto" w:fill="FFFFFF"/>
      <w:spacing w:after="120" w:line="240" w:lineRule="atLeast"/>
      <w:jc w:val="both"/>
    </w:pPr>
    <w:rPr>
      <w:rFonts w:ascii="Segoe UI" w:hAnsi="Segoe UI" w:cs="Segoe UI"/>
      <w:color w:val="auto"/>
      <w:spacing w:val="101"/>
      <w:w w:val="40"/>
      <w:sz w:val="10"/>
      <w:szCs w:val="10"/>
      <w:lang w:eastAsia="en-US"/>
    </w:rPr>
  </w:style>
  <w:style w:type="character" w:customStyle="1" w:styleId="BodytextSegoeUI">
    <w:name w:val="Body text + Segoe UI"/>
    <w:aliases w:val="5 pt,Spacing 5 pt,Scale 40%,Body text (6) + Corbel"/>
    <w:rsid w:val="00352E64"/>
    <w:rPr>
      <w:rFonts w:ascii="Segoe UI" w:hAnsi="Segoe UI" w:cs="Segoe UI"/>
      <w:spacing w:val="101"/>
      <w:w w:val="40"/>
      <w:sz w:val="10"/>
      <w:szCs w:val="10"/>
      <w:u w:val="none"/>
    </w:rPr>
  </w:style>
  <w:style w:type="character" w:customStyle="1" w:styleId="Bodytext55pt">
    <w:name w:val="Body text + 5.5 pt"/>
    <w:aliases w:val="Spacing 0 pt157"/>
    <w:rsid w:val="00352E64"/>
    <w:rPr>
      <w:rFonts w:ascii="Times New Roman" w:hAnsi="Times New Roman" w:cs="Times New Roman"/>
      <w:spacing w:val="-2"/>
      <w:sz w:val="11"/>
      <w:szCs w:val="11"/>
      <w:u w:val="none"/>
    </w:rPr>
  </w:style>
  <w:style w:type="character" w:customStyle="1" w:styleId="Bodytext55pt1">
    <w:name w:val="Body text + 5.5 pt1"/>
    <w:aliases w:val="Italic29,Spacing 0 pt156"/>
    <w:rsid w:val="00352E64"/>
    <w:rPr>
      <w:rFonts w:ascii="Times New Roman" w:hAnsi="Times New Roman" w:cs="Times New Roman"/>
      <w:i/>
      <w:iCs/>
      <w:noProof/>
      <w:spacing w:val="0"/>
      <w:sz w:val="11"/>
      <w:szCs w:val="11"/>
      <w:u w:val="none"/>
    </w:rPr>
  </w:style>
  <w:style w:type="character" w:customStyle="1" w:styleId="Footnote">
    <w:name w:val="Footnote_"/>
    <w:link w:val="Footnote0"/>
    <w:rsid w:val="00352E64"/>
    <w:rPr>
      <w:rFonts w:ascii="Times New Roman" w:hAnsi="Times New Roman" w:cs="Times New Roman"/>
      <w:spacing w:val="1"/>
      <w:u w:val="none"/>
    </w:rPr>
  </w:style>
  <w:style w:type="paragraph" w:customStyle="1" w:styleId="Footnote0">
    <w:name w:val="Footnote"/>
    <w:basedOn w:val="Normal"/>
    <w:link w:val="Footnote"/>
    <w:rsid w:val="00352E64"/>
    <w:pPr>
      <w:shd w:val="clear" w:color="auto" w:fill="FFFFFF"/>
      <w:spacing w:line="322" w:lineRule="exact"/>
      <w:ind w:firstLine="600"/>
      <w:jc w:val="both"/>
    </w:pPr>
    <w:rPr>
      <w:rFonts w:ascii="Times New Roman" w:hAnsi="Times New Roman" w:cs="Times New Roman"/>
      <w:color w:val="auto"/>
      <w:spacing w:val="1"/>
      <w:lang w:eastAsia="en-US"/>
    </w:rPr>
  </w:style>
  <w:style w:type="character" w:customStyle="1" w:styleId="Headerorfooter2">
    <w:name w:val="Header or footer (2)_"/>
    <w:link w:val="Headerorfooter20"/>
    <w:rsid w:val="00352E64"/>
    <w:rPr>
      <w:rFonts w:ascii="Century Gothic" w:hAnsi="Century Gothic" w:cs="Century Gothic"/>
      <w:noProof/>
      <w:sz w:val="8"/>
      <w:szCs w:val="8"/>
      <w:u w:val="none"/>
    </w:rPr>
  </w:style>
  <w:style w:type="paragraph" w:customStyle="1" w:styleId="Headerorfooter20">
    <w:name w:val="Header or footer (2)"/>
    <w:basedOn w:val="Normal"/>
    <w:link w:val="Headerorfooter2"/>
    <w:rsid w:val="00352E64"/>
    <w:pPr>
      <w:shd w:val="clear" w:color="auto" w:fill="FFFFFF"/>
      <w:spacing w:line="240" w:lineRule="atLeast"/>
    </w:pPr>
    <w:rPr>
      <w:rFonts w:ascii="Century Gothic" w:hAnsi="Century Gothic" w:cs="Century Gothic"/>
      <w:noProof/>
      <w:color w:val="auto"/>
      <w:sz w:val="8"/>
      <w:szCs w:val="8"/>
      <w:lang w:eastAsia="en-US"/>
    </w:rPr>
  </w:style>
  <w:style w:type="character" w:customStyle="1" w:styleId="Tableofcontents4">
    <w:name w:val="Table of contents (4)_"/>
    <w:link w:val="Tableofcontents40"/>
    <w:rsid w:val="00352E64"/>
    <w:rPr>
      <w:rFonts w:ascii="Times New Roman" w:hAnsi="Times New Roman" w:cs="Times New Roman"/>
      <w:sz w:val="26"/>
      <w:szCs w:val="26"/>
      <w:u w:val="none"/>
    </w:rPr>
  </w:style>
  <w:style w:type="paragraph" w:customStyle="1" w:styleId="Tableofcontents40">
    <w:name w:val="Table of contents (4)"/>
    <w:basedOn w:val="Normal"/>
    <w:link w:val="Tableofcontents4"/>
    <w:rsid w:val="00352E64"/>
    <w:pPr>
      <w:shd w:val="clear" w:color="auto" w:fill="FFFFFF"/>
      <w:spacing w:after="180" w:line="326" w:lineRule="exact"/>
      <w:jc w:val="both"/>
    </w:pPr>
    <w:rPr>
      <w:rFonts w:ascii="Times New Roman" w:hAnsi="Times New Roman" w:cs="Times New Roman"/>
      <w:color w:val="auto"/>
      <w:sz w:val="26"/>
      <w:szCs w:val="26"/>
      <w:lang w:eastAsia="en-US"/>
    </w:rPr>
  </w:style>
  <w:style w:type="character" w:customStyle="1" w:styleId="Tableofcontents3TimesNewRoman">
    <w:name w:val="Table of contents (3) + Times New Roman"/>
    <w:aliases w:val="12 pt5,Spacing 0 pt155,Scale 100%4"/>
    <w:rsid w:val="00352E64"/>
    <w:rPr>
      <w:rFonts w:ascii="Times New Roman" w:hAnsi="Times New Roman" w:cs="Times New Roman"/>
      <w:noProof/>
      <w:spacing w:val="1"/>
      <w:w w:val="100"/>
      <w:sz w:val="24"/>
      <w:szCs w:val="24"/>
      <w:u w:val="none"/>
    </w:rPr>
  </w:style>
  <w:style w:type="character" w:customStyle="1" w:styleId="Headerorfooter3">
    <w:name w:val="Header or footer (3)_"/>
    <w:link w:val="Headerorfooter30"/>
    <w:rsid w:val="00352E64"/>
    <w:rPr>
      <w:rFonts w:ascii="Times New Roman" w:hAnsi="Times New Roman" w:cs="Times New Roman"/>
      <w:i/>
      <w:iCs/>
      <w:spacing w:val="7"/>
      <w:sz w:val="17"/>
      <w:szCs w:val="17"/>
      <w:u w:val="none"/>
    </w:rPr>
  </w:style>
  <w:style w:type="paragraph" w:customStyle="1" w:styleId="Headerorfooter30">
    <w:name w:val="Header or footer (3)"/>
    <w:basedOn w:val="Normal"/>
    <w:link w:val="Headerorfooter3"/>
    <w:rsid w:val="00352E64"/>
    <w:pPr>
      <w:shd w:val="clear" w:color="auto" w:fill="FFFFFF"/>
      <w:spacing w:line="240" w:lineRule="atLeast"/>
    </w:pPr>
    <w:rPr>
      <w:rFonts w:ascii="Times New Roman" w:hAnsi="Times New Roman" w:cs="Times New Roman"/>
      <w:i/>
      <w:iCs/>
      <w:color w:val="auto"/>
      <w:spacing w:val="7"/>
      <w:sz w:val="17"/>
      <w:szCs w:val="17"/>
      <w:lang w:eastAsia="en-US"/>
    </w:rPr>
  </w:style>
  <w:style w:type="character" w:customStyle="1" w:styleId="Bodytext11TimesNewRoman1">
    <w:name w:val="Body text (11) + Times New Roman1"/>
    <w:aliases w:val="12 pt4,Spacing 0 pt154,Scale 100%3"/>
    <w:rsid w:val="00352E64"/>
    <w:rPr>
      <w:rFonts w:ascii="Times New Roman" w:hAnsi="Times New Roman" w:cs="Times New Roman"/>
      <w:noProof/>
      <w:spacing w:val="1"/>
      <w:w w:val="100"/>
      <w:sz w:val="24"/>
      <w:szCs w:val="24"/>
      <w:u w:val="none"/>
    </w:rPr>
  </w:style>
  <w:style w:type="character" w:customStyle="1" w:styleId="TableofcontentsCenturyGothic">
    <w:name w:val="Table of contents + Century Gothic"/>
    <w:aliases w:val="4 pt,Spacing 0 pt153"/>
    <w:rsid w:val="00352E64"/>
    <w:rPr>
      <w:rFonts w:ascii="Century Gothic" w:hAnsi="Century Gothic" w:cs="Century Gothic"/>
      <w:noProof/>
      <w:spacing w:val="0"/>
      <w:sz w:val="8"/>
      <w:szCs w:val="8"/>
      <w:u w:val="none"/>
    </w:rPr>
  </w:style>
  <w:style w:type="character" w:customStyle="1" w:styleId="Headerorfooter3Spacing0pt">
    <w:name w:val="Header or footer (3) + Spacing 0 pt"/>
    <w:rsid w:val="00352E64"/>
    <w:rPr>
      <w:rFonts w:ascii="Times New Roman" w:hAnsi="Times New Roman" w:cs="Times New Roman"/>
      <w:i/>
      <w:iCs/>
      <w:noProof/>
      <w:spacing w:val="0"/>
      <w:sz w:val="17"/>
      <w:szCs w:val="17"/>
      <w:u w:val="none"/>
    </w:rPr>
  </w:style>
  <w:style w:type="character" w:customStyle="1" w:styleId="BodytextSpacing0pt">
    <w:name w:val="Body text + Spacing 0 pt"/>
    <w:rsid w:val="00352E64"/>
    <w:rPr>
      <w:rFonts w:ascii="Times New Roman" w:hAnsi="Times New Roman" w:cs="Times New Roman"/>
      <w:spacing w:val="2"/>
      <w:u w:val="none"/>
    </w:rPr>
  </w:style>
  <w:style w:type="character" w:customStyle="1" w:styleId="Bodytext3Spacing0pt">
    <w:name w:val="Body text (3) + Spacing 0 pt"/>
    <w:rsid w:val="00352E64"/>
    <w:rPr>
      <w:rFonts w:ascii="Times New Roman" w:hAnsi="Times New Roman" w:cs="Times New Roman"/>
      <w:b/>
      <w:bCs/>
      <w:spacing w:val="4"/>
      <w:u w:val="none"/>
    </w:rPr>
  </w:style>
  <w:style w:type="character" w:customStyle="1" w:styleId="HeaderorfooterSpacing0pt">
    <w:name w:val="Header or footer + Spacing 0 pt"/>
    <w:rsid w:val="00352E64"/>
    <w:rPr>
      <w:rFonts w:ascii="Times New Roman" w:hAnsi="Times New Roman" w:cs="Times New Roman"/>
      <w:b/>
      <w:bCs/>
      <w:spacing w:val="11"/>
      <w:sz w:val="19"/>
      <w:szCs w:val="19"/>
      <w:u w:val="none"/>
    </w:rPr>
  </w:style>
  <w:style w:type="character" w:customStyle="1" w:styleId="Bodytext9Spacing0pt">
    <w:name w:val="Body text (9) + Spacing 0 pt"/>
    <w:rsid w:val="00352E64"/>
    <w:rPr>
      <w:rFonts w:ascii="Times New Roman" w:hAnsi="Times New Roman" w:cs="Times New Roman"/>
      <w:spacing w:val="-6"/>
      <w:sz w:val="20"/>
      <w:szCs w:val="20"/>
      <w:u w:val="none"/>
    </w:rPr>
  </w:style>
  <w:style w:type="character" w:customStyle="1" w:styleId="Bodytext9Spacing0pt2">
    <w:name w:val="Body text (9) + Spacing 0 pt2"/>
    <w:rsid w:val="00352E64"/>
    <w:rPr>
      <w:rFonts w:ascii="Times New Roman" w:hAnsi="Times New Roman" w:cs="Times New Roman"/>
      <w:spacing w:val="15"/>
      <w:sz w:val="20"/>
      <w:szCs w:val="20"/>
      <w:u w:val="none"/>
    </w:rPr>
  </w:style>
  <w:style w:type="character" w:customStyle="1" w:styleId="Headerorfooter4">
    <w:name w:val="Header or footer (4)_"/>
    <w:link w:val="Headerorfooter40"/>
    <w:rsid w:val="00352E64"/>
    <w:rPr>
      <w:rFonts w:ascii="Arial" w:hAnsi="Arial" w:cs="Arial"/>
      <w:i/>
      <w:iCs/>
      <w:noProof/>
      <w:sz w:val="10"/>
      <w:szCs w:val="10"/>
      <w:u w:val="none"/>
    </w:rPr>
  </w:style>
  <w:style w:type="paragraph" w:customStyle="1" w:styleId="Headerorfooter40">
    <w:name w:val="Header or footer (4)"/>
    <w:basedOn w:val="Normal"/>
    <w:link w:val="Headerorfooter4"/>
    <w:rsid w:val="00352E64"/>
    <w:pPr>
      <w:shd w:val="clear" w:color="auto" w:fill="FFFFFF"/>
      <w:spacing w:line="240" w:lineRule="atLeast"/>
    </w:pPr>
    <w:rPr>
      <w:rFonts w:ascii="Arial" w:hAnsi="Arial" w:cs="Arial"/>
      <w:i/>
      <w:iCs/>
      <w:noProof/>
      <w:color w:val="auto"/>
      <w:sz w:val="10"/>
      <w:szCs w:val="10"/>
      <w:lang w:eastAsia="en-US"/>
    </w:rPr>
  </w:style>
  <w:style w:type="character" w:customStyle="1" w:styleId="Bodytext13pt3">
    <w:name w:val="Body text + 13 pt3"/>
    <w:aliases w:val="Spacing 0 pt152"/>
    <w:rsid w:val="00352E64"/>
    <w:rPr>
      <w:rFonts w:ascii="Times New Roman" w:hAnsi="Times New Roman" w:cs="Times New Roman"/>
      <w:spacing w:val="0"/>
      <w:sz w:val="26"/>
      <w:szCs w:val="26"/>
      <w:u w:val="none"/>
    </w:rPr>
  </w:style>
  <w:style w:type="character" w:customStyle="1" w:styleId="BodytextItalic3">
    <w:name w:val="Body text + Italic3"/>
    <w:aliases w:val="Spacing 0 pt151"/>
    <w:rsid w:val="00352E64"/>
    <w:rPr>
      <w:rFonts w:ascii="Times New Roman" w:hAnsi="Times New Roman" w:cs="Times New Roman"/>
      <w:i/>
      <w:iCs/>
      <w:spacing w:val="0"/>
      <w:u w:val="none"/>
    </w:rPr>
  </w:style>
  <w:style w:type="character" w:customStyle="1" w:styleId="Bodytext13">
    <w:name w:val="Body text (13)_"/>
    <w:link w:val="Bodytext130"/>
    <w:rsid w:val="00352E64"/>
    <w:rPr>
      <w:rFonts w:ascii="Times New Roman" w:hAnsi="Times New Roman" w:cs="Times New Roman"/>
      <w:b/>
      <w:bCs/>
      <w:spacing w:val="9"/>
      <w:sz w:val="21"/>
      <w:szCs w:val="21"/>
      <w:u w:val="none"/>
    </w:rPr>
  </w:style>
  <w:style w:type="paragraph" w:customStyle="1" w:styleId="Bodytext130">
    <w:name w:val="Body text (13)"/>
    <w:basedOn w:val="Normal"/>
    <w:link w:val="Bodytext13"/>
    <w:rsid w:val="00352E64"/>
    <w:pPr>
      <w:shd w:val="clear" w:color="auto" w:fill="FFFFFF"/>
      <w:spacing w:after="540" w:line="240" w:lineRule="atLeast"/>
      <w:jc w:val="right"/>
    </w:pPr>
    <w:rPr>
      <w:rFonts w:ascii="Times New Roman" w:hAnsi="Times New Roman" w:cs="Times New Roman"/>
      <w:b/>
      <w:bCs/>
      <w:color w:val="auto"/>
      <w:spacing w:val="9"/>
      <w:sz w:val="21"/>
      <w:szCs w:val="21"/>
      <w:lang w:eastAsia="en-US"/>
    </w:rPr>
  </w:style>
  <w:style w:type="character" w:customStyle="1" w:styleId="Bodytext2Spacing0pt">
    <w:name w:val="Body text (2) + Spacing 0 pt"/>
    <w:rsid w:val="00352E64"/>
    <w:rPr>
      <w:rFonts w:ascii="Segoe UI" w:hAnsi="Segoe UI" w:cs="Segoe UI"/>
      <w:spacing w:val="0"/>
      <w:sz w:val="14"/>
      <w:szCs w:val="14"/>
      <w:u w:val="none"/>
    </w:rPr>
  </w:style>
  <w:style w:type="character" w:customStyle="1" w:styleId="Bodytext14">
    <w:name w:val="Body text (14)_"/>
    <w:link w:val="Bodytext140"/>
    <w:rsid w:val="00352E64"/>
    <w:rPr>
      <w:spacing w:val="26"/>
      <w:sz w:val="8"/>
      <w:szCs w:val="8"/>
      <w:u w:val="none"/>
    </w:rPr>
  </w:style>
  <w:style w:type="paragraph" w:customStyle="1" w:styleId="Bodytext140">
    <w:name w:val="Body text (14)"/>
    <w:basedOn w:val="Normal"/>
    <w:link w:val="Bodytext14"/>
    <w:rsid w:val="00352E64"/>
    <w:pPr>
      <w:shd w:val="clear" w:color="auto" w:fill="FFFFFF"/>
      <w:spacing w:line="240" w:lineRule="atLeast"/>
      <w:jc w:val="both"/>
    </w:pPr>
    <w:rPr>
      <w:rFonts w:cs="Times New Roman"/>
      <w:color w:val="auto"/>
      <w:spacing w:val="26"/>
      <w:sz w:val="8"/>
      <w:szCs w:val="8"/>
      <w:lang w:eastAsia="en-US"/>
    </w:rPr>
  </w:style>
  <w:style w:type="character" w:customStyle="1" w:styleId="Bodytext14TimesNewRoman">
    <w:name w:val="Body text (14) + Times New Roman"/>
    <w:aliases w:val="Italic28,Spacing 0 pt150"/>
    <w:rsid w:val="00352E64"/>
    <w:rPr>
      <w:rFonts w:ascii="Times New Roman" w:hAnsi="Times New Roman" w:cs="Times New Roman"/>
      <w:i/>
      <w:iCs/>
      <w:spacing w:val="26"/>
      <w:sz w:val="8"/>
      <w:szCs w:val="8"/>
      <w:u w:val="none"/>
    </w:rPr>
  </w:style>
  <w:style w:type="character" w:customStyle="1" w:styleId="Bodytext14TimesNewRoman1">
    <w:name w:val="Body text (14) + Times New Roman1"/>
    <w:aliases w:val="7.5 pt4,Italic27,Spacing 0 pt149"/>
    <w:rsid w:val="00352E64"/>
    <w:rPr>
      <w:rFonts w:ascii="Times New Roman" w:hAnsi="Times New Roman" w:cs="Times New Roman"/>
      <w:i/>
      <w:iCs/>
      <w:noProof/>
      <w:spacing w:val="0"/>
      <w:sz w:val="15"/>
      <w:szCs w:val="15"/>
      <w:u w:val="none"/>
    </w:rPr>
  </w:style>
  <w:style w:type="character" w:customStyle="1" w:styleId="Tableofcontents5">
    <w:name w:val="Table of contents (5)_"/>
    <w:link w:val="Tableofcontents50"/>
    <w:rsid w:val="00352E64"/>
    <w:rPr>
      <w:spacing w:val="26"/>
      <w:sz w:val="8"/>
      <w:szCs w:val="8"/>
      <w:u w:val="none"/>
    </w:rPr>
  </w:style>
  <w:style w:type="paragraph" w:customStyle="1" w:styleId="Tableofcontents50">
    <w:name w:val="Table of contents (5)"/>
    <w:basedOn w:val="Normal"/>
    <w:link w:val="Tableofcontents5"/>
    <w:rsid w:val="00352E64"/>
    <w:pPr>
      <w:shd w:val="clear" w:color="auto" w:fill="FFFFFF"/>
      <w:spacing w:line="67" w:lineRule="exact"/>
      <w:jc w:val="both"/>
    </w:pPr>
    <w:rPr>
      <w:rFonts w:cs="Times New Roman"/>
      <w:color w:val="auto"/>
      <w:spacing w:val="26"/>
      <w:sz w:val="8"/>
      <w:szCs w:val="8"/>
      <w:lang w:eastAsia="en-US"/>
    </w:rPr>
  </w:style>
  <w:style w:type="character" w:customStyle="1" w:styleId="Tableofcontents5TimesNewRoman">
    <w:name w:val="Table of contents (5) + Times New Roman"/>
    <w:aliases w:val="Italic26,Spacing 0 pt148"/>
    <w:rsid w:val="00352E64"/>
    <w:rPr>
      <w:rFonts w:ascii="Times New Roman" w:hAnsi="Times New Roman" w:cs="Times New Roman"/>
      <w:i/>
      <w:iCs/>
      <w:spacing w:val="26"/>
      <w:sz w:val="8"/>
      <w:szCs w:val="8"/>
      <w:u w:val="none"/>
    </w:rPr>
  </w:style>
  <w:style w:type="character" w:customStyle="1" w:styleId="TableofcontentsSpacing0pt">
    <w:name w:val="Table of contents + Spacing 0 pt"/>
    <w:rsid w:val="00352E64"/>
    <w:rPr>
      <w:rFonts w:ascii="Times New Roman" w:hAnsi="Times New Roman" w:cs="Times New Roman"/>
      <w:spacing w:val="2"/>
      <w:u w:val="none"/>
    </w:rPr>
  </w:style>
  <w:style w:type="character" w:customStyle="1" w:styleId="Tableofcontents2Spacing0pt">
    <w:name w:val="Table of contents (2) + Spacing 0 pt"/>
    <w:rsid w:val="00352E64"/>
    <w:rPr>
      <w:rFonts w:ascii="Times New Roman" w:hAnsi="Times New Roman" w:cs="Times New Roman"/>
      <w:b/>
      <w:bCs/>
      <w:spacing w:val="4"/>
      <w:u w:val="none"/>
    </w:rPr>
  </w:style>
  <w:style w:type="character" w:customStyle="1" w:styleId="Bodytext15">
    <w:name w:val="Body text (15)_"/>
    <w:link w:val="Bodytext150"/>
    <w:rsid w:val="00352E64"/>
    <w:rPr>
      <w:rFonts w:ascii="Times New Roman" w:hAnsi="Times New Roman" w:cs="Times New Roman"/>
      <w:sz w:val="26"/>
      <w:szCs w:val="26"/>
      <w:u w:val="none"/>
    </w:rPr>
  </w:style>
  <w:style w:type="paragraph" w:customStyle="1" w:styleId="Bodytext150">
    <w:name w:val="Body text (15)"/>
    <w:basedOn w:val="Normal"/>
    <w:link w:val="Bodytext15"/>
    <w:rsid w:val="00352E64"/>
    <w:pPr>
      <w:shd w:val="clear" w:color="auto" w:fill="FFFFFF"/>
      <w:spacing w:after="240" w:line="326" w:lineRule="exact"/>
      <w:jc w:val="both"/>
    </w:pPr>
    <w:rPr>
      <w:rFonts w:ascii="Times New Roman" w:hAnsi="Times New Roman" w:cs="Times New Roman"/>
      <w:color w:val="auto"/>
      <w:sz w:val="26"/>
      <w:szCs w:val="26"/>
      <w:lang w:eastAsia="en-US"/>
    </w:rPr>
  </w:style>
  <w:style w:type="character" w:customStyle="1" w:styleId="Bodytext16">
    <w:name w:val="Body text (16)_"/>
    <w:link w:val="Bodytext160"/>
    <w:rsid w:val="00352E64"/>
    <w:rPr>
      <w:rFonts w:ascii="Segoe UI" w:hAnsi="Segoe UI" w:cs="Segoe UI"/>
      <w:w w:val="30"/>
      <w:sz w:val="17"/>
      <w:szCs w:val="17"/>
      <w:u w:val="none"/>
    </w:rPr>
  </w:style>
  <w:style w:type="paragraph" w:customStyle="1" w:styleId="Bodytext160">
    <w:name w:val="Body text (16)"/>
    <w:basedOn w:val="Normal"/>
    <w:link w:val="Bodytext16"/>
    <w:rsid w:val="00352E64"/>
    <w:pPr>
      <w:shd w:val="clear" w:color="auto" w:fill="FFFFFF"/>
      <w:spacing w:line="240" w:lineRule="atLeast"/>
    </w:pPr>
    <w:rPr>
      <w:rFonts w:ascii="Segoe UI" w:hAnsi="Segoe UI" w:cs="Segoe UI"/>
      <w:color w:val="auto"/>
      <w:w w:val="30"/>
      <w:sz w:val="17"/>
      <w:szCs w:val="17"/>
      <w:lang w:eastAsia="en-US"/>
    </w:rPr>
  </w:style>
  <w:style w:type="character" w:customStyle="1" w:styleId="Tableofcontents13pt">
    <w:name w:val="Table of contents + 13 pt"/>
    <w:aliases w:val="Spacing 0 pt147"/>
    <w:rsid w:val="00352E64"/>
    <w:rPr>
      <w:rFonts w:ascii="Times New Roman" w:hAnsi="Times New Roman" w:cs="Times New Roman"/>
      <w:spacing w:val="0"/>
      <w:sz w:val="26"/>
      <w:szCs w:val="26"/>
      <w:u w:val="none"/>
    </w:rPr>
  </w:style>
  <w:style w:type="character" w:customStyle="1" w:styleId="Bodytext17">
    <w:name w:val="Body text (17)_"/>
    <w:link w:val="Bodytext170"/>
    <w:rsid w:val="00352E64"/>
    <w:rPr>
      <w:rFonts w:ascii="Times New Roman" w:hAnsi="Times New Roman" w:cs="Times New Roman"/>
      <w:i/>
      <w:iCs/>
      <w:sz w:val="15"/>
      <w:szCs w:val="15"/>
      <w:u w:val="none"/>
    </w:rPr>
  </w:style>
  <w:style w:type="paragraph" w:customStyle="1" w:styleId="Bodytext170">
    <w:name w:val="Body text (17)"/>
    <w:basedOn w:val="Normal"/>
    <w:link w:val="Bodytext17"/>
    <w:rsid w:val="00352E64"/>
    <w:pPr>
      <w:shd w:val="clear" w:color="auto" w:fill="FFFFFF"/>
      <w:spacing w:line="240" w:lineRule="atLeast"/>
      <w:jc w:val="both"/>
    </w:pPr>
    <w:rPr>
      <w:rFonts w:ascii="Times New Roman" w:hAnsi="Times New Roman" w:cs="Times New Roman"/>
      <w:i/>
      <w:iCs/>
      <w:color w:val="auto"/>
      <w:sz w:val="15"/>
      <w:szCs w:val="15"/>
      <w:lang w:eastAsia="en-US"/>
    </w:rPr>
  </w:style>
  <w:style w:type="character" w:customStyle="1" w:styleId="Bodytext17SegoeUI">
    <w:name w:val="Body text (17) + Segoe UI"/>
    <w:aliases w:val="7 pt,Not Italic,Body text (8) + Bold"/>
    <w:rsid w:val="00352E64"/>
    <w:rPr>
      <w:rFonts w:ascii="Segoe UI" w:hAnsi="Segoe UI" w:cs="Segoe UI"/>
      <w:i/>
      <w:iCs/>
      <w:sz w:val="14"/>
      <w:szCs w:val="14"/>
      <w:u w:val="none"/>
    </w:rPr>
  </w:style>
  <w:style w:type="character" w:customStyle="1" w:styleId="Bodytext17SegoeUI1">
    <w:name w:val="Body text (17) + Segoe UI1"/>
    <w:aliases w:val="5 pt5,Not Italic11,Spacing 0 pt146,Scale 40%6"/>
    <w:rsid w:val="00352E64"/>
    <w:rPr>
      <w:rFonts w:ascii="Segoe UI" w:hAnsi="Segoe UI" w:cs="Segoe UI"/>
      <w:i/>
      <w:iCs/>
      <w:noProof/>
      <w:spacing w:val="-7"/>
      <w:w w:val="40"/>
      <w:sz w:val="10"/>
      <w:szCs w:val="10"/>
      <w:u w:val="none"/>
    </w:rPr>
  </w:style>
  <w:style w:type="character" w:customStyle="1" w:styleId="Heading2">
    <w:name w:val="Heading #2_"/>
    <w:link w:val="Heading20"/>
    <w:rsid w:val="00352E64"/>
    <w:rPr>
      <w:rFonts w:ascii="Segoe UI" w:hAnsi="Segoe UI" w:cs="Segoe UI"/>
      <w:sz w:val="14"/>
      <w:szCs w:val="14"/>
      <w:u w:val="none"/>
    </w:rPr>
  </w:style>
  <w:style w:type="paragraph" w:customStyle="1" w:styleId="Heading20">
    <w:name w:val="Heading #2"/>
    <w:basedOn w:val="Normal"/>
    <w:link w:val="Heading2"/>
    <w:rsid w:val="00352E64"/>
    <w:pPr>
      <w:shd w:val="clear" w:color="auto" w:fill="FFFFFF"/>
      <w:spacing w:line="240" w:lineRule="atLeast"/>
      <w:jc w:val="both"/>
      <w:outlineLvl w:val="1"/>
    </w:pPr>
    <w:rPr>
      <w:rFonts w:ascii="Segoe UI" w:hAnsi="Segoe UI" w:cs="Segoe UI"/>
      <w:color w:val="auto"/>
      <w:sz w:val="14"/>
      <w:szCs w:val="14"/>
      <w:lang w:eastAsia="en-US"/>
    </w:rPr>
  </w:style>
  <w:style w:type="character" w:customStyle="1" w:styleId="Heading2TimesNewRoman">
    <w:name w:val="Heading #2 + Times New Roman"/>
    <w:aliases w:val="12 pt3,Spacing 0 pt145"/>
    <w:rsid w:val="00352E64"/>
    <w:rPr>
      <w:rFonts w:ascii="Times New Roman" w:hAnsi="Times New Roman" w:cs="Times New Roman"/>
      <w:noProof/>
      <w:spacing w:val="2"/>
      <w:sz w:val="24"/>
      <w:szCs w:val="24"/>
      <w:u w:val="none"/>
    </w:rPr>
  </w:style>
  <w:style w:type="character" w:customStyle="1" w:styleId="BodytextSegoeUI4">
    <w:name w:val="Body text + Segoe UI4"/>
    <w:aliases w:val="7 pt1,Spacing 0 pt144"/>
    <w:rsid w:val="00352E64"/>
    <w:rPr>
      <w:rFonts w:ascii="Segoe UI" w:hAnsi="Segoe UI" w:cs="Segoe UI"/>
      <w:noProof/>
      <w:spacing w:val="0"/>
      <w:sz w:val="14"/>
      <w:szCs w:val="14"/>
      <w:u w:val="none"/>
    </w:rPr>
  </w:style>
  <w:style w:type="character" w:customStyle="1" w:styleId="Bodytext1512pt">
    <w:name w:val="Body text (15) + 12 pt"/>
    <w:aliases w:val="Spacing 0 pt143"/>
    <w:rsid w:val="00352E64"/>
    <w:rPr>
      <w:rFonts w:ascii="Times New Roman" w:hAnsi="Times New Roman" w:cs="Times New Roman"/>
      <w:spacing w:val="2"/>
      <w:sz w:val="24"/>
      <w:szCs w:val="24"/>
      <w:u w:val="none"/>
    </w:rPr>
  </w:style>
  <w:style w:type="character" w:customStyle="1" w:styleId="Bodytext3NotBold2">
    <w:name w:val="Body text (3) + Not Bold2"/>
    <w:aliases w:val="Spacing 0 pt142"/>
    <w:rsid w:val="00352E64"/>
    <w:rPr>
      <w:rFonts w:ascii="Times New Roman" w:hAnsi="Times New Roman" w:cs="Times New Roman"/>
      <w:b/>
      <w:bCs/>
      <w:spacing w:val="2"/>
      <w:u w:val="none"/>
    </w:rPr>
  </w:style>
  <w:style w:type="character" w:customStyle="1" w:styleId="Bodytext18">
    <w:name w:val="Body text (18)_"/>
    <w:link w:val="Bodytext180"/>
    <w:rsid w:val="00352E64"/>
    <w:rPr>
      <w:rFonts w:ascii="Times New Roman" w:hAnsi="Times New Roman" w:cs="Times New Roman"/>
      <w:i/>
      <w:iCs/>
      <w:noProof/>
      <w:sz w:val="20"/>
      <w:szCs w:val="20"/>
      <w:u w:val="none"/>
    </w:rPr>
  </w:style>
  <w:style w:type="paragraph" w:customStyle="1" w:styleId="Bodytext180">
    <w:name w:val="Body text (18)"/>
    <w:basedOn w:val="Normal"/>
    <w:link w:val="Bodytext18"/>
    <w:rsid w:val="00352E64"/>
    <w:pPr>
      <w:shd w:val="clear" w:color="auto" w:fill="FFFFFF"/>
      <w:spacing w:before="120" w:line="240" w:lineRule="atLeast"/>
      <w:jc w:val="right"/>
    </w:pPr>
    <w:rPr>
      <w:rFonts w:ascii="Times New Roman" w:hAnsi="Times New Roman" w:cs="Times New Roman"/>
      <w:i/>
      <w:iCs/>
      <w:noProof/>
      <w:color w:val="auto"/>
      <w:sz w:val="20"/>
      <w:szCs w:val="20"/>
      <w:lang w:eastAsia="en-US"/>
    </w:rPr>
  </w:style>
  <w:style w:type="character" w:customStyle="1" w:styleId="Headerorfooter5">
    <w:name w:val="Header or footer (5)_"/>
    <w:link w:val="Headerorfooter50"/>
    <w:rsid w:val="00352E64"/>
    <w:rPr>
      <w:rFonts w:ascii="Times New Roman" w:hAnsi="Times New Roman" w:cs="Times New Roman"/>
      <w:b/>
      <w:bCs/>
      <w:spacing w:val="7"/>
      <w:u w:val="none"/>
    </w:rPr>
  </w:style>
  <w:style w:type="paragraph" w:customStyle="1" w:styleId="Headerorfooter50">
    <w:name w:val="Header or footer (5)"/>
    <w:basedOn w:val="Normal"/>
    <w:link w:val="Headerorfooter5"/>
    <w:rsid w:val="00352E64"/>
    <w:pPr>
      <w:shd w:val="clear" w:color="auto" w:fill="FFFFFF"/>
      <w:spacing w:line="240" w:lineRule="atLeast"/>
    </w:pPr>
    <w:rPr>
      <w:rFonts w:ascii="Times New Roman" w:hAnsi="Times New Roman" w:cs="Times New Roman"/>
      <w:b/>
      <w:bCs/>
      <w:color w:val="auto"/>
      <w:spacing w:val="7"/>
      <w:lang w:eastAsia="en-US"/>
    </w:rPr>
  </w:style>
  <w:style w:type="character" w:customStyle="1" w:styleId="Bodytext2TimesNewRoman1">
    <w:name w:val="Body text (2) + Times New Roman1"/>
    <w:aliases w:val="7.5 pt3,Italic25,Spacing 0 pt141"/>
    <w:rsid w:val="00352E64"/>
    <w:rPr>
      <w:rFonts w:ascii="Times New Roman" w:hAnsi="Times New Roman" w:cs="Times New Roman"/>
      <w:i/>
      <w:iCs/>
      <w:noProof/>
      <w:spacing w:val="0"/>
      <w:sz w:val="15"/>
      <w:szCs w:val="15"/>
      <w:u w:val="none"/>
    </w:rPr>
  </w:style>
  <w:style w:type="character" w:customStyle="1" w:styleId="Bodytext210pt">
    <w:name w:val="Body text (2) + 10 pt"/>
    <w:aliases w:val="Spacing 0 pt140,Spacing -1 pt"/>
    <w:rsid w:val="00352E64"/>
    <w:rPr>
      <w:rFonts w:ascii="Segoe UI" w:hAnsi="Segoe UI" w:cs="Segoe UI"/>
      <w:spacing w:val="-18"/>
      <w:sz w:val="20"/>
      <w:szCs w:val="20"/>
      <w:u w:val="none"/>
    </w:rPr>
  </w:style>
  <w:style w:type="character" w:customStyle="1" w:styleId="Bodytext19">
    <w:name w:val="Body text (19)_"/>
    <w:link w:val="Bodytext190"/>
    <w:rsid w:val="00352E64"/>
    <w:rPr>
      <w:rFonts w:ascii="Segoe UI" w:hAnsi="Segoe UI" w:cs="Segoe UI"/>
      <w:spacing w:val="10"/>
      <w:w w:val="350"/>
      <w:sz w:val="8"/>
      <w:szCs w:val="8"/>
      <w:u w:val="none"/>
    </w:rPr>
  </w:style>
  <w:style w:type="paragraph" w:customStyle="1" w:styleId="Bodytext190">
    <w:name w:val="Body text (19)"/>
    <w:basedOn w:val="Normal"/>
    <w:link w:val="Bodytext19"/>
    <w:rsid w:val="00352E64"/>
    <w:pPr>
      <w:shd w:val="clear" w:color="auto" w:fill="FFFFFF"/>
      <w:spacing w:line="240" w:lineRule="atLeast"/>
      <w:jc w:val="both"/>
    </w:pPr>
    <w:rPr>
      <w:rFonts w:ascii="Segoe UI" w:hAnsi="Segoe UI" w:cs="Segoe UI"/>
      <w:color w:val="auto"/>
      <w:spacing w:val="10"/>
      <w:w w:val="350"/>
      <w:sz w:val="8"/>
      <w:szCs w:val="8"/>
      <w:lang w:eastAsia="en-US"/>
    </w:rPr>
  </w:style>
  <w:style w:type="character" w:customStyle="1" w:styleId="Bodytext19CourierNew">
    <w:name w:val="Body text (19) + Courier New"/>
    <w:aliases w:val="4.5 pt,Italic24,Spacing 0 pt139,Scale 100%2"/>
    <w:rsid w:val="00352E64"/>
    <w:rPr>
      <w:rFonts w:ascii="Courier New" w:hAnsi="Courier New" w:cs="Courier New"/>
      <w:i/>
      <w:iCs/>
      <w:spacing w:val="0"/>
      <w:w w:val="100"/>
      <w:sz w:val="9"/>
      <w:szCs w:val="9"/>
      <w:u w:val="none"/>
    </w:rPr>
  </w:style>
  <w:style w:type="character" w:customStyle="1" w:styleId="Bodytext155pt">
    <w:name w:val="Body text + 15.5 pt"/>
    <w:aliases w:val="Bold34,Spacing 0 pt138"/>
    <w:rsid w:val="00352E64"/>
    <w:rPr>
      <w:rFonts w:ascii="Times New Roman" w:hAnsi="Times New Roman" w:cs="Times New Roman"/>
      <w:b/>
      <w:bCs/>
      <w:spacing w:val="-2"/>
      <w:sz w:val="31"/>
      <w:szCs w:val="31"/>
      <w:u w:val="none"/>
    </w:rPr>
  </w:style>
  <w:style w:type="character" w:customStyle="1" w:styleId="Tableofcontents6">
    <w:name w:val="Table of contents (6)_"/>
    <w:link w:val="Tableofcontents60"/>
    <w:rsid w:val="00352E64"/>
    <w:rPr>
      <w:rFonts w:ascii="Times New Roman" w:hAnsi="Times New Roman" w:cs="Times New Roman"/>
      <w:b/>
      <w:bCs/>
      <w:spacing w:val="5"/>
      <w:u w:val="none"/>
    </w:rPr>
  </w:style>
  <w:style w:type="paragraph" w:customStyle="1" w:styleId="Tableofcontents60">
    <w:name w:val="Table of contents (6)"/>
    <w:basedOn w:val="Normal"/>
    <w:link w:val="Tableofcontents6"/>
    <w:rsid w:val="00352E64"/>
    <w:pPr>
      <w:shd w:val="clear" w:color="auto" w:fill="FFFFFF"/>
      <w:spacing w:before="240" w:after="240" w:line="341" w:lineRule="exact"/>
      <w:ind w:firstLine="580"/>
      <w:jc w:val="both"/>
    </w:pPr>
    <w:rPr>
      <w:rFonts w:ascii="Times New Roman" w:hAnsi="Times New Roman" w:cs="Times New Roman"/>
      <w:b/>
      <w:bCs/>
      <w:color w:val="auto"/>
      <w:spacing w:val="5"/>
      <w:lang w:eastAsia="en-US"/>
    </w:rPr>
  </w:style>
  <w:style w:type="character" w:customStyle="1" w:styleId="Tableofcontents6Spacing0pt">
    <w:name w:val="Table of contents (6) + Spacing 0 pt"/>
    <w:rsid w:val="00352E64"/>
    <w:rPr>
      <w:rFonts w:ascii="Times New Roman" w:hAnsi="Times New Roman" w:cs="Times New Roman"/>
      <w:b/>
      <w:bCs/>
      <w:spacing w:val="4"/>
      <w:u w:val="none"/>
    </w:rPr>
  </w:style>
  <w:style w:type="character" w:customStyle="1" w:styleId="Bodytext3Corbel">
    <w:name w:val="Body text (3) + Corbel"/>
    <w:aliases w:val="7.5 pt2,Not Bold,Spacing 0 pt137,Body text (2) + 8.5 pt1"/>
    <w:rsid w:val="00352E64"/>
    <w:rPr>
      <w:rFonts w:ascii="Corbel" w:hAnsi="Corbel" w:cs="Corbel"/>
      <w:b/>
      <w:bCs/>
      <w:noProof/>
      <w:spacing w:val="0"/>
      <w:sz w:val="15"/>
      <w:szCs w:val="15"/>
      <w:u w:val="none"/>
    </w:rPr>
  </w:style>
  <w:style w:type="character" w:customStyle="1" w:styleId="Tableofcontents2Spacing0pt1">
    <w:name w:val="Table of contents (2) + Spacing 0 pt1"/>
    <w:rsid w:val="00352E64"/>
    <w:rPr>
      <w:rFonts w:ascii="Times New Roman" w:hAnsi="Times New Roman" w:cs="Times New Roman"/>
      <w:b/>
      <w:bCs/>
      <w:spacing w:val="5"/>
      <w:u w:val="none"/>
    </w:rPr>
  </w:style>
  <w:style w:type="character" w:customStyle="1" w:styleId="Heading10">
    <w:name w:val="Heading #10_"/>
    <w:link w:val="Heading100"/>
    <w:rsid w:val="00352E64"/>
    <w:rPr>
      <w:rFonts w:ascii="Times New Roman" w:hAnsi="Times New Roman" w:cs="Times New Roman"/>
      <w:spacing w:val="2"/>
      <w:u w:val="none"/>
    </w:rPr>
  </w:style>
  <w:style w:type="paragraph" w:customStyle="1" w:styleId="Heading100">
    <w:name w:val="Heading #10"/>
    <w:basedOn w:val="Normal"/>
    <w:link w:val="Heading10"/>
    <w:rsid w:val="00352E64"/>
    <w:pPr>
      <w:shd w:val="clear" w:color="auto" w:fill="FFFFFF"/>
      <w:spacing w:before="240" w:line="240" w:lineRule="atLeast"/>
      <w:jc w:val="right"/>
    </w:pPr>
    <w:rPr>
      <w:rFonts w:ascii="Times New Roman" w:hAnsi="Times New Roman" w:cs="Times New Roman"/>
      <w:color w:val="auto"/>
      <w:spacing w:val="2"/>
      <w:lang w:eastAsia="en-US"/>
    </w:rPr>
  </w:style>
  <w:style w:type="character" w:customStyle="1" w:styleId="Tableofcontents7">
    <w:name w:val="Table of contents (7)_"/>
    <w:link w:val="Tableofcontents70"/>
    <w:rsid w:val="00352E64"/>
    <w:rPr>
      <w:rFonts w:ascii="Times New Roman" w:hAnsi="Times New Roman" w:cs="Times New Roman"/>
      <w:b/>
      <w:bCs/>
      <w:spacing w:val="6"/>
      <w:sz w:val="26"/>
      <w:szCs w:val="26"/>
      <w:u w:val="none"/>
    </w:rPr>
  </w:style>
  <w:style w:type="paragraph" w:customStyle="1" w:styleId="Tableofcontents70">
    <w:name w:val="Table of contents (7)"/>
    <w:basedOn w:val="Normal"/>
    <w:link w:val="Tableofcontents7"/>
    <w:rsid w:val="00352E64"/>
    <w:pPr>
      <w:shd w:val="clear" w:color="auto" w:fill="FFFFFF"/>
      <w:spacing w:before="240" w:after="300" w:line="240" w:lineRule="atLeast"/>
      <w:jc w:val="both"/>
    </w:pPr>
    <w:rPr>
      <w:rFonts w:ascii="Times New Roman" w:hAnsi="Times New Roman" w:cs="Times New Roman"/>
      <w:b/>
      <w:bCs/>
      <w:color w:val="auto"/>
      <w:spacing w:val="6"/>
      <w:sz w:val="26"/>
      <w:szCs w:val="26"/>
      <w:lang w:eastAsia="en-US"/>
    </w:rPr>
  </w:style>
  <w:style w:type="character" w:customStyle="1" w:styleId="Tableofcontents8">
    <w:name w:val="Table of contents (8)_"/>
    <w:link w:val="Tableofcontents80"/>
    <w:rsid w:val="00352E64"/>
    <w:rPr>
      <w:rFonts w:ascii="Segoe UI" w:hAnsi="Segoe UI" w:cs="Segoe UI"/>
      <w:noProof/>
      <w:sz w:val="14"/>
      <w:szCs w:val="14"/>
      <w:u w:val="none"/>
    </w:rPr>
  </w:style>
  <w:style w:type="paragraph" w:customStyle="1" w:styleId="Tableofcontents80">
    <w:name w:val="Table of contents (8)"/>
    <w:basedOn w:val="Normal"/>
    <w:link w:val="Tableofcontents8"/>
    <w:rsid w:val="00352E64"/>
    <w:pPr>
      <w:shd w:val="clear" w:color="auto" w:fill="FFFFFF"/>
      <w:spacing w:after="60" w:line="240" w:lineRule="atLeast"/>
      <w:jc w:val="right"/>
    </w:pPr>
    <w:rPr>
      <w:rFonts w:ascii="Segoe UI" w:hAnsi="Segoe UI" w:cs="Segoe UI"/>
      <w:noProof/>
      <w:color w:val="auto"/>
      <w:sz w:val="14"/>
      <w:szCs w:val="14"/>
      <w:lang w:eastAsia="en-US"/>
    </w:rPr>
  </w:style>
  <w:style w:type="character" w:customStyle="1" w:styleId="Bodytext10Spacing0pt">
    <w:name w:val="Body text (10) + Spacing 0 pt"/>
    <w:rsid w:val="00352E64"/>
    <w:rPr>
      <w:rFonts w:ascii="Times New Roman" w:hAnsi="Times New Roman" w:cs="Times New Roman"/>
      <w:b/>
      <w:bCs/>
      <w:spacing w:val="6"/>
      <w:sz w:val="26"/>
      <w:szCs w:val="26"/>
      <w:u w:val="none"/>
    </w:rPr>
  </w:style>
  <w:style w:type="character" w:customStyle="1" w:styleId="Bodytext1012pt">
    <w:name w:val="Body text (10) + 12 pt"/>
    <w:aliases w:val="Spacing 0 pt136"/>
    <w:rsid w:val="00352E64"/>
    <w:rPr>
      <w:rFonts w:ascii="Times New Roman" w:hAnsi="Times New Roman" w:cs="Times New Roman"/>
      <w:b/>
      <w:bCs/>
      <w:spacing w:val="5"/>
      <w:sz w:val="24"/>
      <w:szCs w:val="24"/>
      <w:u w:val="none"/>
    </w:rPr>
  </w:style>
  <w:style w:type="character" w:customStyle="1" w:styleId="Bodytext10125pt">
    <w:name w:val="Body text (10) + 12.5 pt"/>
    <w:aliases w:val="Spacing 0 pt135"/>
    <w:rsid w:val="00352E64"/>
    <w:rPr>
      <w:rFonts w:ascii="Times New Roman" w:hAnsi="Times New Roman" w:cs="Times New Roman"/>
      <w:b/>
      <w:bCs/>
      <w:spacing w:val="-2"/>
      <w:sz w:val="25"/>
      <w:szCs w:val="25"/>
      <w:u w:val="none"/>
    </w:rPr>
  </w:style>
  <w:style w:type="character" w:customStyle="1" w:styleId="Heading11">
    <w:name w:val="Heading #11_"/>
    <w:link w:val="Heading110"/>
    <w:rsid w:val="00352E64"/>
    <w:rPr>
      <w:rFonts w:ascii="Times New Roman" w:hAnsi="Times New Roman" w:cs="Times New Roman"/>
      <w:b/>
      <w:bCs/>
      <w:spacing w:val="6"/>
      <w:sz w:val="26"/>
      <w:szCs w:val="26"/>
      <w:u w:val="none"/>
    </w:rPr>
  </w:style>
  <w:style w:type="paragraph" w:customStyle="1" w:styleId="Heading110">
    <w:name w:val="Heading #11"/>
    <w:basedOn w:val="Normal"/>
    <w:link w:val="Heading11"/>
    <w:rsid w:val="00352E64"/>
    <w:pPr>
      <w:shd w:val="clear" w:color="auto" w:fill="FFFFFF"/>
      <w:spacing w:line="240" w:lineRule="atLeast"/>
      <w:jc w:val="both"/>
    </w:pPr>
    <w:rPr>
      <w:rFonts w:ascii="Times New Roman" w:hAnsi="Times New Roman" w:cs="Times New Roman"/>
      <w:b/>
      <w:bCs/>
      <w:color w:val="auto"/>
      <w:spacing w:val="6"/>
      <w:sz w:val="26"/>
      <w:szCs w:val="26"/>
      <w:lang w:eastAsia="en-US"/>
    </w:rPr>
  </w:style>
  <w:style w:type="character" w:customStyle="1" w:styleId="Heading11SegoeUI">
    <w:name w:val="Heading #11 + Segoe UI"/>
    <w:aliases w:val="4.5 pt2,Not Bold16,Spacing 0 pt134"/>
    <w:rsid w:val="00352E64"/>
    <w:rPr>
      <w:rFonts w:ascii="Segoe UI" w:hAnsi="Segoe UI" w:cs="Segoe UI"/>
      <w:b/>
      <w:bCs/>
      <w:spacing w:val="0"/>
      <w:sz w:val="9"/>
      <w:szCs w:val="9"/>
      <w:u w:val="none"/>
    </w:rPr>
  </w:style>
  <w:style w:type="character" w:customStyle="1" w:styleId="Bodytext6Spacing0pt">
    <w:name w:val="Body text (6) + Spacing 0 pt"/>
    <w:rsid w:val="00352E64"/>
    <w:rPr>
      <w:rFonts w:ascii="Times New Roman" w:hAnsi="Times New Roman" w:cs="Times New Roman"/>
      <w:b/>
      <w:bCs/>
      <w:noProof/>
      <w:spacing w:val="0"/>
      <w:sz w:val="76"/>
      <w:szCs w:val="76"/>
      <w:u w:val="none"/>
    </w:rPr>
  </w:style>
  <w:style w:type="character" w:customStyle="1" w:styleId="BodytextSegoeUI3">
    <w:name w:val="Body text + Segoe UI3"/>
    <w:aliases w:val="5 pt4,Spacing 0 pt133,Scale 40%5"/>
    <w:rsid w:val="00352E64"/>
    <w:rPr>
      <w:rFonts w:ascii="Segoe UI" w:hAnsi="Segoe UI" w:cs="Segoe UI"/>
      <w:noProof/>
      <w:spacing w:val="-7"/>
      <w:w w:val="40"/>
      <w:sz w:val="10"/>
      <w:szCs w:val="10"/>
      <w:u w:val="none"/>
    </w:rPr>
  </w:style>
  <w:style w:type="character" w:customStyle="1" w:styleId="Bodytext10pt5">
    <w:name w:val="Body text + 10 pt5"/>
    <w:aliases w:val="Spacing 0 pt132"/>
    <w:rsid w:val="00352E64"/>
    <w:rPr>
      <w:rFonts w:ascii="Times New Roman" w:hAnsi="Times New Roman" w:cs="Times New Roman"/>
      <w:spacing w:val="0"/>
      <w:sz w:val="20"/>
      <w:szCs w:val="20"/>
      <w:u w:val="none"/>
    </w:rPr>
  </w:style>
  <w:style w:type="character" w:customStyle="1" w:styleId="Bodytext200">
    <w:name w:val="Body text (20)_"/>
    <w:link w:val="Bodytext201"/>
    <w:rsid w:val="00352E64"/>
    <w:rPr>
      <w:rFonts w:ascii="Times New Roman" w:hAnsi="Times New Roman" w:cs="Times New Roman"/>
      <w:b/>
      <w:bCs/>
      <w:i/>
      <w:iCs/>
      <w:spacing w:val="3"/>
      <w:sz w:val="19"/>
      <w:szCs w:val="19"/>
      <w:u w:val="none"/>
    </w:rPr>
  </w:style>
  <w:style w:type="paragraph" w:customStyle="1" w:styleId="Bodytext201">
    <w:name w:val="Body text (20)"/>
    <w:basedOn w:val="Normal"/>
    <w:link w:val="Bodytext200"/>
    <w:rsid w:val="00352E64"/>
    <w:pPr>
      <w:shd w:val="clear" w:color="auto" w:fill="FFFFFF"/>
      <w:spacing w:line="250" w:lineRule="exact"/>
      <w:jc w:val="both"/>
    </w:pPr>
    <w:rPr>
      <w:rFonts w:ascii="Times New Roman" w:hAnsi="Times New Roman" w:cs="Times New Roman"/>
      <w:b/>
      <w:bCs/>
      <w:i/>
      <w:iCs/>
      <w:color w:val="auto"/>
      <w:spacing w:val="3"/>
      <w:sz w:val="19"/>
      <w:szCs w:val="19"/>
      <w:lang w:eastAsia="en-US"/>
    </w:rPr>
  </w:style>
  <w:style w:type="character" w:customStyle="1" w:styleId="Bodytext210">
    <w:name w:val="Body text (21)_"/>
    <w:link w:val="Bodytext211"/>
    <w:rsid w:val="00352E64"/>
    <w:rPr>
      <w:rFonts w:ascii="Times New Roman" w:hAnsi="Times New Roman" w:cs="Times New Roman"/>
      <w:b/>
      <w:bCs/>
      <w:spacing w:val="1"/>
      <w:sz w:val="19"/>
      <w:szCs w:val="19"/>
      <w:u w:val="none"/>
    </w:rPr>
  </w:style>
  <w:style w:type="paragraph" w:customStyle="1" w:styleId="Bodytext211">
    <w:name w:val="Body text (21)"/>
    <w:basedOn w:val="Normal"/>
    <w:link w:val="Bodytext210"/>
    <w:rsid w:val="00352E64"/>
    <w:pPr>
      <w:shd w:val="clear" w:color="auto" w:fill="FFFFFF"/>
      <w:spacing w:line="250" w:lineRule="exact"/>
      <w:jc w:val="both"/>
    </w:pPr>
    <w:rPr>
      <w:rFonts w:ascii="Times New Roman" w:hAnsi="Times New Roman" w:cs="Times New Roman"/>
      <w:b/>
      <w:bCs/>
      <w:color w:val="auto"/>
      <w:spacing w:val="1"/>
      <w:sz w:val="19"/>
      <w:szCs w:val="19"/>
      <w:lang w:eastAsia="en-US"/>
    </w:rPr>
  </w:style>
  <w:style w:type="character" w:customStyle="1" w:styleId="Bodytext22">
    <w:name w:val="Body text (22)_"/>
    <w:link w:val="Bodytext221"/>
    <w:rsid w:val="00352E64"/>
    <w:rPr>
      <w:rFonts w:ascii="Times New Roman" w:hAnsi="Times New Roman" w:cs="Times New Roman"/>
      <w:b/>
      <w:bCs/>
      <w:spacing w:val="3"/>
      <w:sz w:val="18"/>
      <w:szCs w:val="18"/>
      <w:u w:val="none"/>
    </w:rPr>
  </w:style>
  <w:style w:type="paragraph" w:customStyle="1" w:styleId="Bodytext221">
    <w:name w:val="Body text (22)1"/>
    <w:basedOn w:val="Normal"/>
    <w:link w:val="Bodytext22"/>
    <w:rsid w:val="00352E64"/>
    <w:pPr>
      <w:shd w:val="clear" w:color="auto" w:fill="FFFFFF"/>
      <w:spacing w:line="250" w:lineRule="exact"/>
      <w:jc w:val="both"/>
    </w:pPr>
    <w:rPr>
      <w:rFonts w:ascii="Times New Roman" w:hAnsi="Times New Roman" w:cs="Times New Roman"/>
      <w:b/>
      <w:bCs/>
      <w:color w:val="auto"/>
      <w:spacing w:val="3"/>
      <w:sz w:val="18"/>
      <w:szCs w:val="18"/>
      <w:lang w:eastAsia="en-US"/>
    </w:rPr>
  </w:style>
  <w:style w:type="character" w:customStyle="1" w:styleId="Bodytext21Italic">
    <w:name w:val="Body text (21) + Italic"/>
    <w:aliases w:val="Spacing 0 pt131"/>
    <w:rsid w:val="00352E64"/>
    <w:rPr>
      <w:rFonts w:ascii="Times New Roman" w:hAnsi="Times New Roman" w:cs="Times New Roman"/>
      <w:b/>
      <w:bCs/>
      <w:i/>
      <w:iCs/>
      <w:noProof/>
      <w:spacing w:val="3"/>
      <w:sz w:val="19"/>
      <w:szCs w:val="19"/>
      <w:u w:val="none"/>
    </w:rPr>
  </w:style>
  <w:style w:type="character" w:customStyle="1" w:styleId="Picturecaption">
    <w:name w:val="Picture caption_"/>
    <w:link w:val="Picturecaption0"/>
    <w:rsid w:val="00352E64"/>
    <w:rPr>
      <w:rFonts w:ascii="Times New Roman" w:hAnsi="Times New Roman" w:cs="Times New Roman"/>
      <w:spacing w:val="2"/>
      <w:u w:val="none"/>
    </w:rPr>
  </w:style>
  <w:style w:type="paragraph" w:customStyle="1" w:styleId="Picturecaption0">
    <w:name w:val="Picture caption"/>
    <w:basedOn w:val="Normal"/>
    <w:link w:val="Picturecaption"/>
    <w:rsid w:val="00352E64"/>
    <w:pPr>
      <w:shd w:val="clear" w:color="auto" w:fill="FFFFFF"/>
      <w:spacing w:line="240" w:lineRule="atLeast"/>
    </w:pPr>
    <w:rPr>
      <w:rFonts w:ascii="Times New Roman" w:hAnsi="Times New Roman" w:cs="Times New Roman"/>
      <w:color w:val="auto"/>
      <w:spacing w:val="2"/>
      <w:lang w:eastAsia="en-US"/>
    </w:rPr>
  </w:style>
  <w:style w:type="character" w:customStyle="1" w:styleId="Headerorfooter6">
    <w:name w:val="Header or footer (6)_"/>
    <w:link w:val="Headerorfooter60"/>
    <w:rsid w:val="00352E64"/>
    <w:rPr>
      <w:rFonts w:ascii="Times New Roman" w:hAnsi="Times New Roman" w:cs="Times New Roman"/>
      <w:spacing w:val="5"/>
      <w:sz w:val="25"/>
      <w:szCs w:val="25"/>
      <w:u w:val="none"/>
    </w:rPr>
  </w:style>
  <w:style w:type="paragraph" w:customStyle="1" w:styleId="Headerorfooter60">
    <w:name w:val="Header or footer (6)"/>
    <w:basedOn w:val="Normal"/>
    <w:link w:val="Headerorfooter6"/>
    <w:rsid w:val="00352E64"/>
    <w:pPr>
      <w:shd w:val="clear" w:color="auto" w:fill="FFFFFF"/>
      <w:spacing w:line="466" w:lineRule="exact"/>
    </w:pPr>
    <w:rPr>
      <w:rFonts w:ascii="Times New Roman" w:hAnsi="Times New Roman" w:cs="Times New Roman"/>
      <w:color w:val="auto"/>
      <w:spacing w:val="5"/>
      <w:sz w:val="25"/>
      <w:szCs w:val="25"/>
      <w:lang w:eastAsia="en-US"/>
    </w:rPr>
  </w:style>
  <w:style w:type="character" w:customStyle="1" w:styleId="Tableofcontents3Spacing0pt">
    <w:name w:val="Table of contents (3) + Spacing 0 pt"/>
    <w:rsid w:val="00352E64"/>
    <w:rPr>
      <w:rFonts w:ascii="Segoe UI" w:hAnsi="Segoe UI" w:cs="Segoe UI"/>
      <w:spacing w:val="-7"/>
      <w:w w:val="40"/>
      <w:sz w:val="10"/>
      <w:szCs w:val="10"/>
      <w:u w:val="none"/>
    </w:rPr>
  </w:style>
  <w:style w:type="character" w:customStyle="1" w:styleId="Tableofcontents3TimesNewRoman1">
    <w:name w:val="Table of contents (3) + Times New Roman1"/>
    <w:aliases w:val="12 pt2,Spacing 0 pt130,Scale 100%1"/>
    <w:rsid w:val="00352E64"/>
    <w:rPr>
      <w:rFonts w:ascii="Times New Roman" w:hAnsi="Times New Roman" w:cs="Times New Roman"/>
      <w:noProof/>
      <w:spacing w:val="2"/>
      <w:w w:val="100"/>
      <w:sz w:val="24"/>
      <w:szCs w:val="24"/>
      <w:u w:val="none"/>
    </w:rPr>
  </w:style>
  <w:style w:type="character" w:customStyle="1" w:styleId="Bodytext11Spacing0pt">
    <w:name w:val="Body text (11) + Spacing 0 pt"/>
    <w:rsid w:val="00352E64"/>
    <w:rPr>
      <w:rFonts w:ascii="Segoe UI" w:hAnsi="Segoe UI" w:cs="Segoe UI"/>
      <w:spacing w:val="-7"/>
      <w:w w:val="40"/>
      <w:sz w:val="10"/>
      <w:szCs w:val="10"/>
      <w:u w:val="none"/>
    </w:rPr>
  </w:style>
  <w:style w:type="character" w:customStyle="1" w:styleId="Bodytext4NotItalic3">
    <w:name w:val="Body text (4) + Not Italic3"/>
    <w:aliases w:val="Spacing 0 pt129"/>
    <w:rsid w:val="00352E64"/>
    <w:rPr>
      <w:rFonts w:ascii="Times New Roman" w:hAnsi="Times New Roman" w:cs="Times New Roman"/>
      <w:i/>
      <w:iCs/>
      <w:spacing w:val="2"/>
      <w:u w:val="none"/>
    </w:rPr>
  </w:style>
  <w:style w:type="character" w:customStyle="1" w:styleId="Bodytext4Spacing0pt">
    <w:name w:val="Body text (4) + Spacing 0 pt"/>
    <w:rsid w:val="00352E64"/>
    <w:rPr>
      <w:rFonts w:ascii="Times New Roman" w:hAnsi="Times New Roman" w:cs="Times New Roman"/>
      <w:i/>
      <w:iCs/>
      <w:spacing w:val="0"/>
      <w:u w:val="none"/>
    </w:rPr>
  </w:style>
  <w:style w:type="character" w:customStyle="1" w:styleId="Heading112">
    <w:name w:val="Heading #11 (2)_"/>
    <w:link w:val="Heading1120"/>
    <w:rsid w:val="00352E64"/>
    <w:rPr>
      <w:rFonts w:ascii="Segoe UI" w:hAnsi="Segoe UI" w:cs="Segoe UI"/>
      <w:b/>
      <w:bCs/>
      <w:sz w:val="25"/>
      <w:szCs w:val="25"/>
      <w:u w:val="none"/>
    </w:rPr>
  </w:style>
  <w:style w:type="paragraph" w:customStyle="1" w:styleId="Heading1120">
    <w:name w:val="Heading #11 (2)"/>
    <w:basedOn w:val="Normal"/>
    <w:link w:val="Heading112"/>
    <w:rsid w:val="00352E64"/>
    <w:pPr>
      <w:shd w:val="clear" w:color="auto" w:fill="FFFFFF"/>
      <w:spacing w:after="540" w:line="240" w:lineRule="atLeast"/>
      <w:jc w:val="both"/>
    </w:pPr>
    <w:rPr>
      <w:rFonts w:ascii="Segoe UI" w:hAnsi="Segoe UI" w:cs="Segoe UI"/>
      <w:b/>
      <w:bCs/>
      <w:color w:val="auto"/>
      <w:sz w:val="25"/>
      <w:szCs w:val="25"/>
      <w:lang w:eastAsia="en-US"/>
    </w:rPr>
  </w:style>
  <w:style w:type="character" w:customStyle="1" w:styleId="Heading112TimesNewRoman">
    <w:name w:val="Heading #11 (2) + Times New Roman"/>
    <w:rsid w:val="00352E64"/>
    <w:rPr>
      <w:rFonts w:ascii="Times New Roman" w:hAnsi="Times New Roman" w:cs="Times New Roman"/>
      <w:b/>
      <w:bCs/>
      <w:noProof/>
      <w:sz w:val="25"/>
      <w:szCs w:val="25"/>
      <w:u w:val="none"/>
    </w:rPr>
  </w:style>
  <w:style w:type="character" w:customStyle="1" w:styleId="Bodytext11Spacing1pt">
    <w:name w:val="Body text (11) + Spacing 1 pt"/>
    <w:rsid w:val="00352E64"/>
    <w:rPr>
      <w:rFonts w:ascii="Segoe UI" w:hAnsi="Segoe UI" w:cs="Segoe UI"/>
      <w:spacing w:val="33"/>
      <w:w w:val="40"/>
      <w:sz w:val="10"/>
      <w:szCs w:val="10"/>
      <w:u w:val="none"/>
    </w:rPr>
  </w:style>
  <w:style w:type="character" w:customStyle="1" w:styleId="BodytextBold3">
    <w:name w:val="Body text + Bold3"/>
    <w:aliases w:val="Spacing 0 pt128"/>
    <w:rsid w:val="00352E64"/>
    <w:rPr>
      <w:rFonts w:ascii="Times New Roman" w:hAnsi="Times New Roman" w:cs="Times New Roman"/>
      <w:b/>
      <w:bCs/>
      <w:spacing w:val="4"/>
      <w:u w:val="none"/>
    </w:rPr>
  </w:style>
  <w:style w:type="character" w:customStyle="1" w:styleId="Bodytext23">
    <w:name w:val="Body text (23)_"/>
    <w:link w:val="Bodytext231"/>
    <w:rsid w:val="00352E64"/>
    <w:rPr>
      <w:rFonts w:ascii="Times New Roman" w:hAnsi="Times New Roman" w:cs="Times New Roman"/>
      <w:b/>
      <w:bCs/>
      <w:i/>
      <w:iCs/>
      <w:sz w:val="26"/>
      <w:szCs w:val="26"/>
      <w:u w:val="none"/>
    </w:rPr>
  </w:style>
  <w:style w:type="paragraph" w:customStyle="1" w:styleId="Bodytext231">
    <w:name w:val="Body text (23)1"/>
    <w:basedOn w:val="Normal"/>
    <w:link w:val="Bodytext23"/>
    <w:rsid w:val="00352E64"/>
    <w:pPr>
      <w:shd w:val="clear" w:color="auto" w:fill="FFFFFF"/>
      <w:spacing w:line="346" w:lineRule="exact"/>
    </w:pPr>
    <w:rPr>
      <w:rFonts w:ascii="Times New Roman" w:hAnsi="Times New Roman" w:cs="Times New Roman"/>
      <w:b/>
      <w:bCs/>
      <w:i/>
      <w:iCs/>
      <w:color w:val="auto"/>
      <w:spacing w:val="-1"/>
      <w:sz w:val="26"/>
      <w:szCs w:val="26"/>
      <w:lang w:eastAsia="en-US"/>
    </w:rPr>
  </w:style>
  <w:style w:type="character" w:customStyle="1" w:styleId="Bodytext2312pt">
    <w:name w:val="Body text (23) + 12 pt"/>
    <w:aliases w:val="Not Italic10,Spacing 0 pt127"/>
    <w:rsid w:val="00352E64"/>
    <w:rPr>
      <w:rFonts w:ascii="Times New Roman" w:hAnsi="Times New Roman" w:cs="Times New Roman"/>
      <w:b/>
      <w:bCs/>
      <w:i/>
      <w:iCs/>
      <w:spacing w:val="4"/>
      <w:sz w:val="24"/>
      <w:szCs w:val="24"/>
      <w:u w:val="none"/>
    </w:rPr>
  </w:style>
  <w:style w:type="character" w:customStyle="1" w:styleId="Bodytext24">
    <w:name w:val="Body text (24)_"/>
    <w:link w:val="Bodytext240"/>
    <w:rsid w:val="00352E64"/>
    <w:rPr>
      <w:rFonts w:ascii="Times New Roman" w:hAnsi="Times New Roman" w:cs="Times New Roman"/>
      <w:spacing w:val="17"/>
      <w:u w:val="none"/>
    </w:rPr>
  </w:style>
  <w:style w:type="paragraph" w:customStyle="1" w:styleId="Bodytext240">
    <w:name w:val="Body text (24)"/>
    <w:basedOn w:val="Normal"/>
    <w:link w:val="Bodytext24"/>
    <w:rsid w:val="00352E64"/>
    <w:pPr>
      <w:shd w:val="clear" w:color="auto" w:fill="FFFFFF"/>
      <w:spacing w:before="60" w:after="60" w:line="240" w:lineRule="atLeast"/>
      <w:ind w:firstLine="1720"/>
    </w:pPr>
    <w:rPr>
      <w:rFonts w:ascii="Times New Roman" w:hAnsi="Times New Roman" w:cs="Times New Roman"/>
      <w:color w:val="auto"/>
      <w:spacing w:val="17"/>
      <w:lang w:eastAsia="en-US"/>
    </w:rPr>
  </w:style>
  <w:style w:type="character" w:customStyle="1" w:styleId="Bodytext24Bold">
    <w:name w:val="Body text (24) + Bold"/>
    <w:aliases w:val="Spacing 0 pt126"/>
    <w:rsid w:val="00352E64"/>
    <w:rPr>
      <w:rFonts w:ascii="Times New Roman" w:hAnsi="Times New Roman" w:cs="Times New Roman"/>
      <w:b/>
      <w:bCs/>
      <w:noProof/>
      <w:spacing w:val="0"/>
      <w:u w:val="none"/>
    </w:rPr>
  </w:style>
  <w:style w:type="character" w:customStyle="1" w:styleId="Heading113">
    <w:name w:val="Heading #11 (3)_"/>
    <w:link w:val="Heading1130"/>
    <w:rsid w:val="00352E64"/>
    <w:rPr>
      <w:rFonts w:ascii="Impact" w:hAnsi="Impact" w:cs="Impact"/>
      <w:sz w:val="27"/>
      <w:szCs w:val="27"/>
      <w:u w:val="none"/>
    </w:rPr>
  </w:style>
  <w:style w:type="paragraph" w:customStyle="1" w:styleId="Heading1130">
    <w:name w:val="Heading #11 (3)"/>
    <w:basedOn w:val="Normal"/>
    <w:link w:val="Heading113"/>
    <w:rsid w:val="00352E64"/>
    <w:pPr>
      <w:shd w:val="clear" w:color="auto" w:fill="FFFFFF"/>
      <w:spacing w:before="420" w:after="420" w:line="240" w:lineRule="atLeast"/>
      <w:jc w:val="both"/>
    </w:pPr>
    <w:rPr>
      <w:rFonts w:ascii="Impact" w:hAnsi="Impact" w:cs="Impact"/>
      <w:color w:val="auto"/>
      <w:sz w:val="27"/>
      <w:szCs w:val="27"/>
      <w:lang w:eastAsia="en-US"/>
    </w:rPr>
  </w:style>
  <w:style w:type="character" w:customStyle="1" w:styleId="Heading113TimesNewRoman">
    <w:name w:val="Heading #11 (3) + Times New Roman"/>
    <w:aliases w:val="Bold33"/>
    <w:rsid w:val="00352E64"/>
    <w:rPr>
      <w:rFonts w:ascii="Times New Roman" w:hAnsi="Times New Roman" w:cs="Times New Roman"/>
      <w:b/>
      <w:bCs/>
      <w:noProof/>
      <w:sz w:val="27"/>
      <w:szCs w:val="27"/>
      <w:u w:val="none"/>
    </w:rPr>
  </w:style>
  <w:style w:type="character" w:customStyle="1" w:styleId="Heading114">
    <w:name w:val="Heading #11 (4)_"/>
    <w:link w:val="Heading1140"/>
    <w:rsid w:val="00352E64"/>
    <w:rPr>
      <w:rFonts w:ascii="Segoe UI" w:hAnsi="Segoe UI" w:cs="Segoe UI"/>
      <w:b/>
      <w:bCs/>
      <w:noProof/>
      <w:sz w:val="26"/>
      <w:szCs w:val="26"/>
      <w:u w:val="none"/>
    </w:rPr>
  </w:style>
  <w:style w:type="paragraph" w:customStyle="1" w:styleId="Heading1140">
    <w:name w:val="Heading #11 (4)"/>
    <w:basedOn w:val="Normal"/>
    <w:link w:val="Heading114"/>
    <w:rsid w:val="00352E64"/>
    <w:pPr>
      <w:shd w:val="clear" w:color="auto" w:fill="FFFFFF"/>
      <w:spacing w:before="420" w:after="420" w:line="240" w:lineRule="atLeast"/>
      <w:jc w:val="both"/>
    </w:pPr>
    <w:rPr>
      <w:rFonts w:ascii="Segoe UI" w:hAnsi="Segoe UI" w:cs="Segoe UI"/>
      <w:b/>
      <w:bCs/>
      <w:noProof/>
      <w:color w:val="auto"/>
      <w:sz w:val="26"/>
      <w:szCs w:val="26"/>
      <w:lang w:eastAsia="en-US"/>
    </w:rPr>
  </w:style>
  <w:style w:type="character" w:customStyle="1" w:styleId="Heading114TimesNewRoman">
    <w:name w:val="Heading #11 (4) + Times New Roman"/>
    <w:rsid w:val="00352E64"/>
    <w:rPr>
      <w:rFonts w:ascii="Times New Roman" w:hAnsi="Times New Roman" w:cs="Times New Roman"/>
      <w:b/>
      <w:bCs/>
      <w:noProof/>
      <w:sz w:val="26"/>
      <w:szCs w:val="26"/>
      <w:u w:val="none"/>
    </w:rPr>
  </w:style>
  <w:style w:type="character" w:customStyle="1" w:styleId="Heading9">
    <w:name w:val="Heading #9_"/>
    <w:link w:val="Heading90"/>
    <w:rsid w:val="00352E64"/>
    <w:rPr>
      <w:rFonts w:ascii="Times New Roman" w:hAnsi="Times New Roman" w:cs="Times New Roman"/>
      <w:i/>
      <w:iCs/>
      <w:u w:val="none"/>
    </w:rPr>
  </w:style>
  <w:style w:type="paragraph" w:customStyle="1" w:styleId="Heading90">
    <w:name w:val="Heading #9"/>
    <w:basedOn w:val="Normal"/>
    <w:link w:val="Heading9"/>
    <w:rsid w:val="00352E64"/>
    <w:pPr>
      <w:shd w:val="clear" w:color="auto" w:fill="FFFFFF"/>
      <w:spacing w:after="960" w:line="307" w:lineRule="exact"/>
      <w:outlineLvl w:val="8"/>
    </w:pPr>
    <w:rPr>
      <w:rFonts w:ascii="Times New Roman" w:hAnsi="Times New Roman" w:cs="Times New Roman"/>
      <w:i/>
      <w:iCs/>
      <w:color w:val="auto"/>
      <w:lang w:eastAsia="en-US"/>
    </w:rPr>
  </w:style>
  <w:style w:type="character" w:customStyle="1" w:styleId="Bodytext125pt">
    <w:name w:val="Body text + 12.5 pt"/>
    <w:aliases w:val="Bold32,Spacing 0 pt125"/>
    <w:rsid w:val="00352E64"/>
    <w:rPr>
      <w:rFonts w:ascii="Times New Roman" w:hAnsi="Times New Roman" w:cs="Times New Roman"/>
      <w:b/>
      <w:bCs/>
      <w:spacing w:val="0"/>
      <w:sz w:val="25"/>
      <w:szCs w:val="25"/>
      <w:u w:val="none"/>
    </w:rPr>
  </w:style>
  <w:style w:type="character" w:customStyle="1" w:styleId="Bodytext125pt2">
    <w:name w:val="Body text + 12.5 pt2"/>
    <w:aliases w:val="Bold31,Spacing 0 pt124"/>
    <w:rsid w:val="00352E64"/>
    <w:rPr>
      <w:rFonts w:ascii="Times New Roman" w:hAnsi="Times New Roman" w:cs="Times New Roman"/>
      <w:b/>
      <w:bCs/>
      <w:noProof/>
      <w:spacing w:val="0"/>
      <w:sz w:val="25"/>
      <w:szCs w:val="25"/>
      <w:u w:val="none"/>
    </w:rPr>
  </w:style>
  <w:style w:type="character" w:customStyle="1" w:styleId="Heading5">
    <w:name w:val="Heading #5_"/>
    <w:link w:val="Heading50"/>
    <w:rsid w:val="00352E64"/>
    <w:rPr>
      <w:rFonts w:ascii="Times New Roman" w:hAnsi="Times New Roman" w:cs="Times New Roman"/>
      <w:b/>
      <w:bCs/>
      <w:spacing w:val="6"/>
      <w:sz w:val="26"/>
      <w:szCs w:val="26"/>
      <w:u w:val="none"/>
    </w:rPr>
  </w:style>
  <w:style w:type="paragraph" w:customStyle="1" w:styleId="Heading50">
    <w:name w:val="Heading #5"/>
    <w:basedOn w:val="Normal"/>
    <w:link w:val="Heading5"/>
    <w:rsid w:val="00352E64"/>
    <w:pPr>
      <w:shd w:val="clear" w:color="auto" w:fill="FFFFFF"/>
      <w:spacing w:before="480" w:after="780" w:line="240" w:lineRule="atLeast"/>
      <w:jc w:val="both"/>
      <w:outlineLvl w:val="4"/>
    </w:pPr>
    <w:rPr>
      <w:rFonts w:ascii="Times New Roman" w:hAnsi="Times New Roman" w:cs="Times New Roman"/>
      <w:b/>
      <w:bCs/>
      <w:color w:val="auto"/>
      <w:spacing w:val="6"/>
      <w:sz w:val="26"/>
      <w:szCs w:val="26"/>
      <w:lang w:eastAsia="en-US"/>
    </w:rPr>
  </w:style>
  <w:style w:type="character" w:customStyle="1" w:styleId="Heading7">
    <w:name w:val="Heading #7_"/>
    <w:link w:val="Heading70"/>
    <w:rsid w:val="00352E64"/>
    <w:rPr>
      <w:rFonts w:ascii="Times New Roman" w:hAnsi="Times New Roman" w:cs="Times New Roman"/>
      <w:b/>
      <w:bCs/>
      <w:spacing w:val="6"/>
      <w:sz w:val="26"/>
      <w:szCs w:val="26"/>
      <w:u w:val="none"/>
    </w:rPr>
  </w:style>
  <w:style w:type="paragraph" w:customStyle="1" w:styleId="Heading70">
    <w:name w:val="Heading #7"/>
    <w:basedOn w:val="Normal"/>
    <w:link w:val="Heading7"/>
    <w:rsid w:val="00352E64"/>
    <w:pPr>
      <w:shd w:val="clear" w:color="auto" w:fill="FFFFFF"/>
      <w:spacing w:before="840" w:after="780" w:line="240" w:lineRule="atLeast"/>
      <w:jc w:val="both"/>
      <w:outlineLvl w:val="6"/>
    </w:pPr>
    <w:rPr>
      <w:rFonts w:ascii="Times New Roman" w:hAnsi="Times New Roman" w:cs="Times New Roman"/>
      <w:b/>
      <w:bCs/>
      <w:color w:val="auto"/>
      <w:spacing w:val="6"/>
      <w:sz w:val="26"/>
      <w:szCs w:val="26"/>
      <w:lang w:eastAsia="en-US"/>
    </w:rPr>
  </w:style>
  <w:style w:type="character" w:customStyle="1" w:styleId="Bodytext313pt">
    <w:name w:val="Body text (3) + 13 pt"/>
    <w:aliases w:val="Italic23,Spacing 0 pt123"/>
    <w:rsid w:val="00352E64"/>
    <w:rPr>
      <w:rFonts w:ascii="Times New Roman" w:hAnsi="Times New Roman" w:cs="Times New Roman"/>
      <w:b/>
      <w:bCs/>
      <w:i/>
      <w:iCs/>
      <w:spacing w:val="6"/>
      <w:sz w:val="26"/>
      <w:szCs w:val="26"/>
      <w:u w:val="none"/>
    </w:rPr>
  </w:style>
  <w:style w:type="character" w:customStyle="1" w:styleId="Bodytext4Spacing7pt">
    <w:name w:val="Body text (4) + Spacing 7 pt"/>
    <w:rsid w:val="00352E64"/>
    <w:rPr>
      <w:rFonts w:ascii="Times New Roman" w:hAnsi="Times New Roman" w:cs="Times New Roman"/>
      <w:i/>
      <w:iCs/>
      <w:spacing w:val="142"/>
      <w:u w:val="none"/>
    </w:rPr>
  </w:style>
  <w:style w:type="character" w:customStyle="1" w:styleId="Bodytext313pt4">
    <w:name w:val="Body text (3) + 13 pt4"/>
    <w:aliases w:val="Spacing 0 pt122"/>
    <w:rsid w:val="00352E64"/>
    <w:rPr>
      <w:rFonts w:ascii="Times New Roman" w:hAnsi="Times New Roman" w:cs="Times New Roman"/>
      <w:b/>
      <w:bCs/>
      <w:spacing w:val="0"/>
      <w:sz w:val="26"/>
      <w:szCs w:val="26"/>
      <w:u w:val="none"/>
    </w:rPr>
  </w:style>
  <w:style w:type="character" w:customStyle="1" w:styleId="Bodytext313pt3">
    <w:name w:val="Body text (3) + 13 pt3"/>
    <w:aliases w:val="Spacing 0 pt121"/>
    <w:rsid w:val="00352E64"/>
    <w:rPr>
      <w:rFonts w:ascii="Times New Roman" w:hAnsi="Times New Roman" w:cs="Times New Roman"/>
      <w:b/>
      <w:bCs/>
      <w:noProof/>
      <w:spacing w:val="0"/>
      <w:sz w:val="26"/>
      <w:szCs w:val="26"/>
      <w:u w:val="none"/>
    </w:rPr>
  </w:style>
  <w:style w:type="character" w:customStyle="1" w:styleId="Heading1">
    <w:name w:val="Heading #1_"/>
    <w:link w:val="Heading12"/>
    <w:rsid w:val="00352E64"/>
    <w:rPr>
      <w:rFonts w:ascii="Arial" w:hAnsi="Arial" w:cs="Arial"/>
      <w:b/>
      <w:bCs/>
      <w:sz w:val="28"/>
      <w:szCs w:val="28"/>
      <w:u w:val="none"/>
    </w:rPr>
  </w:style>
  <w:style w:type="paragraph" w:customStyle="1" w:styleId="Heading12">
    <w:name w:val="Heading #1"/>
    <w:basedOn w:val="Normal"/>
    <w:link w:val="Heading1"/>
    <w:rsid w:val="00352E64"/>
    <w:pPr>
      <w:shd w:val="clear" w:color="auto" w:fill="FFFFFF"/>
      <w:spacing w:after="300" w:line="240" w:lineRule="atLeast"/>
      <w:jc w:val="both"/>
      <w:outlineLvl w:val="0"/>
    </w:pPr>
    <w:rPr>
      <w:rFonts w:ascii="Arial" w:hAnsi="Arial" w:cs="Arial"/>
      <w:b/>
      <w:bCs/>
      <w:color w:val="auto"/>
      <w:spacing w:val="-1"/>
      <w:sz w:val="28"/>
      <w:szCs w:val="28"/>
      <w:lang w:eastAsia="en-US"/>
    </w:rPr>
  </w:style>
  <w:style w:type="character" w:customStyle="1" w:styleId="Heading1Spacing0pt">
    <w:name w:val="Heading #1 + Spacing 0 pt"/>
    <w:rsid w:val="00352E64"/>
    <w:rPr>
      <w:rFonts w:ascii="Arial" w:hAnsi="Arial" w:cs="Arial"/>
      <w:b/>
      <w:bCs/>
      <w:noProof/>
      <w:spacing w:val="0"/>
      <w:sz w:val="28"/>
      <w:szCs w:val="28"/>
      <w:u w:val="none"/>
    </w:rPr>
  </w:style>
  <w:style w:type="character" w:customStyle="1" w:styleId="Heading1SegoeUI">
    <w:name w:val="Heading #1 + Segoe UI"/>
    <w:aliases w:val="13.5 pt,Spacing 0 pt120"/>
    <w:rsid w:val="00352E64"/>
    <w:rPr>
      <w:rFonts w:ascii="Segoe UI" w:hAnsi="Segoe UI" w:cs="Segoe UI"/>
      <w:b/>
      <w:bCs/>
      <w:noProof/>
      <w:spacing w:val="0"/>
      <w:sz w:val="27"/>
      <w:szCs w:val="27"/>
      <w:u w:val="none"/>
    </w:rPr>
  </w:style>
  <w:style w:type="character" w:customStyle="1" w:styleId="Bodytext395pt">
    <w:name w:val="Body text (3) + 9.5 pt"/>
    <w:aliases w:val="Italic22,Spacing 0 pt119"/>
    <w:rsid w:val="00352E64"/>
    <w:rPr>
      <w:rFonts w:ascii="Times New Roman" w:hAnsi="Times New Roman" w:cs="Times New Roman"/>
      <w:b/>
      <w:bCs/>
      <w:i/>
      <w:iCs/>
      <w:spacing w:val="3"/>
      <w:sz w:val="19"/>
      <w:szCs w:val="19"/>
      <w:u w:val="none"/>
    </w:rPr>
  </w:style>
  <w:style w:type="character" w:customStyle="1" w:styleId="Bodytext395pt1">
    <w:name w:val="Body text (3) + 9.5 pt1"/>
    <w:aliases w:val="Spacing 0 pt118"/>
    <w:rsid w:val="00352E64"/>
    <w:rPr>
      <w:rFonts w:ascii="Times New Roman" w:hAnsi="Times New Roman" w:cs="Times New Roman"/>
      <w:b/>
      <w:bCs/>
      <w:noProof/>
      <w:spacing w:val="1"/>
      <w:sz w:val="19"/>
      <w:szCs w:val="19"/>
      <w:u w:val="none"/>
    </w:rPr>
  </w:style>
  <w:style w:type="character" w:customStyle="1" w:styleId="Bodytext3155pt">
    <w:name w:val="Body text (3) + 15.5 pt"/>
    <w:aliases w:val="Spacing 0 pt117"/>
    <w:rsid w:val="00352E64"/>
    <w:rPr>
      <w:rFonts w:ascii="Times New Roman" w:hAnsi="Times New Roman" w:cs="Times New Roman"/>
      <w:b/>
      <w:bCs/>
      <w:spacing w:val="-2"/>
      <w:sz w:val="31"/>
      <w:szCs w:val="31"/>
      <w:u w:val="none"/>
    </w:rPr>
  </w:style>
  <w:style w:type="character" w:customStyle="1" w:styleId="Bodytext2112pt">
    <w:name w:val="Body text (21) + 12 pt"/>
    <w:aliases w:val="Not Bold15,Spacing 0 pt116"/>
    <w:rsid w:val="00352E64"/>
    <w:rPr>
      <w:rFonts w:ascii="Times New Roman" w:hAnsi="Times New Roman" w:cs="Times New Roman"/>
      <w:b/>
      <w:bCs/>
      <w:spacing w:val="2"/>
      <w:sz w:val="24"/>
      <w:szCs w:val="24"/>
      <w:u w:val="none"/>
    </w:rPr>
  </w:style>
  <w:style w:type="character" w:customStyle="1" w:styleId="Bodytext25">
    <w:name w:val="Body text (25)_"/>
    <w:link w:val="Bodytext250"/>
    <w:rsid w:val="00352E64"/>
    <w:rPr>
      <w:rFonts w:ascii="Times New Roman" w:hAnsi="Times New Roman" w:cs="Times New Roman"/>
      <w:i/>
      <w:iCs/>
      <w:spacing w:val="1"/>
      <w:u w:val="none"/>
    </w:rPr>
  </w:style>
  <w:style w:type="paragraph" w:customStyle="1" w:styleId="Bodytext250">
    <w:name w:val="Body text (25)"/>
    <w:basedOn w:val="Normal"/>
    <w:link w:val="Bodytext25"/>
    <w:rsid w:val="00352E64"/>
    <w:pPr>
      <w:shd w:val="clear" w:color="auto" w:fill="FFFFFF"/>
      <w:spacing w:before="180" w:after="480" w:line="240" w:lineRule="atLeast"/>
      <w:jc w:val="both"/>
    </w:pPr>
    <w:rPr>
      <w:rFonts w:ascii="Times New Roman" w:hAnsi="Times New Roman" w:cs="Times New Roman"/>
      <w:i/>
      <w:iCs/>
      <w:color w:val="auto"/>
      <w:spacing w:val="1"/>
      <w:lang w:eastAsia="en-US"/>
    </w:rPr>
  </w:style>
  <w:style w:type="character" w:customStyle="1" w:styleId="Bodytext25Bold">
    <w:name w:val="Body text (25) + Bold"/>
    <w:aliases w:val="Not Italic9,Spacing 0 pt115"/>
    <w:rsid w:val="00352E64"/>
    <w:rPr>
      <w:rFonts w:ascii="Times New Roman" w:hAnsi="Times New Roman" w:cs="Times New Roman"/>
      <w:b/>
      <w:bCs/>
      <w:i/>
      <w:iCs/>
      <w:spacing w:val="-2"/>
      <w:u w:val="none"/>
    </w:rPr>
  </w:style>
  <w:style w:type="character" w:customStyle="1" w:styleId="Bodytext25NotItalic">
    <w:name w:val="Body text (25) + Not Italic"/>
    <w:aliases w:val="Spacing 0 pt114"/>
    <w:rsid w:val="00352E64"/>
    <w:rPr>
      <w:rFonts w:ascii="Times New Roman" w:hAnsi="Times New Roman" w:cs="Times New Roman"/>
      <w:i/>
      <w:iCs/>
      <w:spacing w:val="2"/>
      <w:u w:val="none"/>
    </w:rPr>
  </w:style>
  <w:style w:type="character" w:customStyle="1" w:styleId="Heading92">
    <w:name w:val="Heading #9 (2)_"/>
    <w:link w:val="Heading920"/>
    <w:rsid w:val="00352E64"/>
    <w:rPr>
      <w:rFonts w:ascii="Times New Roman" w:hAnsi="Times New Roman" w:cs="Times New Roman"/>
      <w:spacing w:val="2"/>
      <w:u w:val="none"/>
    </w:rPr>
  </w:style>
  <w:style w:type="paragraph" w:customStyle="1" w:styleId="Heading920">
    <w:name w:val="Heading #9 (2)"/>
    <w:basedOn w:val="Normal"/>
    <w:link w:val="Heading92"/>
    <w:rsid w:val="00352E64"/>
    <w:pPr>
      <w:shd w:val="clear" w:color="auto" w:fill="FFFFFF"/>
      <w:spacing w:before="180" w:after="60" w:line="240" w:lineRule="atLeast"/>
      <w:jc w:val="both"/>
      <w:outlineLvl w:val="8"/>
    </w:pPr>
    <w:rPr>
      <w:rFonts w:ascii="Times New Roman" w:hAnsi="Times New Roman" w:cs="Times New Roman"/>
      <w:color w:val="auto"/>
      <w:spacing w:val="2"/>
      <w:lang w:eastAsia="en-US"/>
    </w:rPr>
  </w:style>
  <w:style w:type="character" w:customStyle="1" w:styleId="Heading115">
    <w:name w:val="Heading #11 (5)_"/>
    <w:link w:val="Heading1150"/>
    <w:rsid w:val="00352E64"/>
    <w:rPr>
      <w:rFonts w:ascii="Segoe UI" w:hAnsi="Segoe UI" w:cs="Segoe UI"/>
      <w:b/>
      <w:bCs/>
      <w:noProof/>
      <w:sz w:val="25"/>
      <w:szCs w:val="25"/>
      <w:u w:val="none"/>
    </w:rPr>
  </w:style>
  <w:style w:type="paragraph" w:customStyle="1" w:styleId="Heading1150">
    <w:name w:val="Heading #11 (5)"/>
    <w:basedOn w:val="Normal"/>
    <w:link w:val="Heading115"/>
    <w:rsid w:val="00352E64"/>
    <w:pPr>
      <w:shd w:val="clear" w:color="auto" w:fill="FFFFFF"/>
      <w:spacing w:before="420" w:after="540" w:line="240" w:lineRule="atLeast"/>
      <w:jc w:val="center"/>
    </w:pPr>
    <w:rPr>
      <w:rFonts w:ascii="Segoe UI" w:hAnsi="Segoe UI" w:cs="Segoe UI"/>
      <w:b/>
      <w:bCs/>
      <w:noProof/>
      <w:color w:val="auto"/>
      <w:sz w:val="25"/>
      <w:szCs w:val="25"/>
      <w:lang w:eastAsia="en-US"/>
    </w:rPr>
  </w:style>
  <w:style w:type="character" w:customStyle="1" w:styleId="Heading115TimesNewRoman">
    <w:name w:val="Heading #11 (5) + Times New Roman"/>
    <w:rsid w:val="00352E64"/>
    <w:rPr>
      <w:rFonts w:ascii="Times New Roman" w:hAnsi="Times New Roman" w:cs="Times New Roman"/>
      <w:b/>
      <w:bCs/>
      <w:noProof/>
      <w:sz w:val="25"/>
      <w:szCs w:val="25"/>
      <w:u w:val="none"/>
    </w:rPr>
  </w:style>
  <w:style w:type="character" w:customStyle="1" w:styleId="Bodytext21Corbel">
    <w:name w:val="Body text (21) + Corbel"/>
    <w:aliases w:val="Not Bold14,Spacing 0 pt113"/>
    <w:rsid w:val="00352E64"/>
    <w:rPr>
      <w:rFonts w:ascii="Corbel" w:hAnsi="Corbel" w:cs="Corbel"/>
      <w:b/>
      <w:bCs/>
      <w:noProof/>
      <w:spacing w:val="0"/>
      <w:sz w:val="19"/>
      <w:szCs w:val="19"/>
      <w:u w:val="none"/>
    </w:rPr>
  </w:style>
  <w:style w:type="character" w:customStyle="1" w:styleId="Heading22">
    <w:name w:val="Heading #22_"/>
    <w:link w:val="Heading220"/>
    <w:rsid w:val="00352E64"/>
    <w:rPr>
      <w:rFonts w:ascii="Times New Roman" w:hAnsi="Times New Roman" w:cs="Times New Roman"/>
      <w:b/>
      <w:bCs/>
      <w:spacing w:val="4"/>
      <w:u w:val="none"/>
    </w:rPr>
  </w:style>
  <w:style w:type="paragraph" w:customStyle="1" w:styleId="Heading220">
    <w:name w:val="Heading #22"/>
    <w:basedOn w:val="Normal"/>
    <w:link w:val="Heading22"/>
    <w:rsid w:val="00352E64"/>
    <w:pPr>
      <w:shd w:val="clear" w:color="auto" w:fill="FFFFFF"/>
      <w:spacing w:after="240" w:line="360" w:lineRule="exact"/>
      <w:ind w:hanging="1440"/>
    </w:pPr>
    <w:rPr>
      <w:rFonts w:ascii="Times New Roman" w:hAnsi="Times New Roman" w:cs="Times New Roman"/>
      <w:b/>
      <w:bCs/>
      <w:color w:val="auto"/>
      <w:spacing w:val="4"/>
      <w:lang w:eastAsia="en-US"/>
    </w:rPr>
  </w:style>
  <w:style w:type="character" w:customStyle="1" w:styleId="Bodytext4NotItalic2">
    <w:name w:val="Body text (4) + Not Italic2"/>
    <w:aliases w:val="Spacing 0 pt112"/>
    <w:rsid w:val="00352E64"/>
    <w:rPr>
      <w:rFonts w:ascii="Times New Roman" w:hAnsi="Times New Roman" w:cs="Times New Roman"/>
      <w:i/>
      <w:iCs/>
      <w:spacing w:val="6"/>
      <w:u w:val="none"/>
    </w:rPr>
  </w:style>
  <w:style w:type="character" w:customStyle="1" w:styleId="Bodytext4Spacing0pt2">
    <w:name w:val="Body text (4) + Spacing 0 pt2"/>
    <w:rsid w:val="00352E64"/>
    <w:rPr>
      <w:rFonts w:ascii="Times New Roman" w:hAnsi="Times New Roman" w:cs="Times New Roman"/>
      <w:i/>
      <w:iCs/>
      <w:spacing w:val="1"/>
      <w:u w:val="none"/>
    </w:rPr>
  </w:style>
  <w:style w:type="character" w:customStyle="1" w:styleId="Heading22NotBold">
    <w:name w:val="Heading #22 + Not Bold"/>
    <w:aliases w:val="Spacing 0 pt111,Body text (6) + Bold2"/>
    <w:rsid w:val="00352E64"/>
    <w:rPr>
      <w:rFonts w:ascii="Times New Roman" w:hAnsi="Times New Roman" w:cs="Times New Roman"/>
      <w:b/>
      <w:bCs/>
      <w:spacing w:val="6"/>
      <w:u w:val="none"/>
    </w:rPr>
  </w:style>
  <w:style w:type="character" w:customStyle="1" w:styleId="Tablecaption">
    <w:name w:val="Table caption_"/>
    <w:link w:val="Tablecaption0"/>
    <w:rsid w:val="00352E64"/>
    <w:rPr>
      <w:rFonts w:ascii="Times New Roman" w:hAnsi="Times New Roman" w:cs="Times New Roman"/>
      <w:spacing w:val="2"/>
      <w:u w:val="none"/>
    </w:rPr>
  </w:style>
  <w:style w:type="paragraph" w:customStyle="1" w:styleId="Tablecaption0">
    <w:name w:val="Table caption"/>
    <w:basedOn w:val="Normal"/>
    <w:link w:val="Tablecaption"/>
    <w:rsid w:val="00352E64"/>
    <w:pPr>
      <w:shd w:val="clear" w:color="auto" w:fill="FFFFFF"/>
      <w:spacing w:line="240" w:lineRule="atLeast"/>
    </w:pPr>
    <w:rPr>
      <w:rFonts w:ascii="Times New Roman" w:hAnsi="Times New Roman" w:cs="Times New Roman"/>
      <w:color w:val="auto"/>
      <w:spacing w:val="2"/>
      <w:lang w:eastAsia="en-US"/>
    </w:rPr>
  </w:style>
  <w:style w:type="character" w:customStyle="1" w:styleId="TablecaptionSpacing0pt">
    <w:name w:val="Table caption + Spacing 0 pt"/>
    <w:rsid w:val="00352E64"/>
    <w:rPr>
      <w:rFonts w:ascii="Times New Roman" w:hAnsi="Times New Roman" w:cs="Times New Roman"/>
      <w:spacing w:val="6"/>
      <w:u w:val="none"/>
    </w:rPr>
  </w:style>
  <w:style w:type="character" w:customStyle="1" w:styleId="Bodytext10pt4">
    <w:name w:val="Body text + 10 pt4"/>
    <w:aliases w:val="Spacing 0 pt110"/>
    <w:rsid w:val="00352E64"/>
    <w:rPr>
      <w:rFonts w:ascii="Times New Roman" w:hAnsi="Times New Roman" w:cs="Times New Roman"/>
      <w:noProof/>
      <w:spacing w:val="0"/>
      <w:sz w:val="20"/>
      <w:szCs w:val="20"/>
      <w:u w:val="none"/>
    </w:rPr>
  </w:style>
  <w:style w:type="character" w:customStyle="1" w:styleId="Bodytext313pt2">
    <w:name w:val="Body text (3) + 13 pt2"/>
    <w:aliases w:val="Italic21,Spacing 0 pt109,Body text (6) + 5.5 pt,Body text (2) + 8.5 pt"/>
    <w:rsid w:val="00352E64"/>
    <w:rPr>
      <w:rFonts w:ascii="Times New Roman" w:hAnsi="Times New Roman" w:cs="Times New Roman"/>
      <w:b/>
      <w:bCs/>
      <w:i/>
      <w:iCs/>
      <w:spacing w:val="6"/>
      <w:sz w:val="26"/>
      <w:szCs w:val="26"/>
      <w:u w:val="none"/>
    </w:rPr>
  </w:style>
  <w:style w:type="character" w:customStyle="1" w:styleId="Bodytext311pt">
    <w:name w:val="Body text (3) + 11 pt"/>
    <w:aliases w:val="Spacing 0 pt108,Body text (10) + Not Italic"/>
    <w:rsid w:val="00352E64"/>
    <w:rPr>
      <w:rFonts w:ascii="Times New Roman" w:hAnsi="Times New Roman" w:cs="Times New Roman"/>
      <w:b/>
      <w:bCs/>
      <w:noProof/>
      <w:spacing w:val="0"/>
      <w:sz w:val="22"/>
      <w:szCs w:val="22"/>
      <w:u w:val="none"/>
    </w:rPr>
  </w:style>
  <w:style w:type="character" w:customStyle="1" w:styleId="Heading212">
    <w:name w:val="Heading #21 (2)_"/>
    <w:link w:val="Heading2120"/>
    <w:rsid w:val="00352E64"/>
    <w:rPr>
      <w:rFonts w:ascii="Times New Roman" w:hAnsi="Times New Roman" w:cs="Times New Roman"/>
      <w:spacing w:val="3"/>
      <w:sz w:val="20"/>
      <w:szCs w:val="20"/>
      <w:u w:val="none"/>
    </w:rPr>
  </w:style>
  <w:style w:type="paragraph" w:customStyle="1" w:styleId="Heading2120">
    <w:name w:val="Heading #21 (2)"/>
    <w:basedOn w:val="Normal"/>
    <w:link w:val="Heading212"/>
    <w:rsid w:val="00352E64"/>
    <w:pPr>
      <w:shd w:val="clear" w:color="auto" w:fill="FFFFFF"/>
      <w:spacing w:before="60" w:after="600" w:line="240" w:lineRule="atLeast"/>
      <w:jc w:val="both"/>
    </w:pPr>
    <w:rPr>
      <w:rFonts w:ascii="Times New Roman" w:hAnsi="Times New Roman" w:cs="Times New Roman"/>
      <w:color w:val="auto"/>
      <w:spacing w:val="3"/>
      <w:sz w:val="20"/>
      <w:szCs w:val="20"/>
      <w:lang w:eastAsia="en-US"/>
    </w:rPr>
  </w:style>
  <w:style w:type="character" w:customStyle="1" w:styleId="Heading212SmallCaps">
    <w:name w:val="Heading #21 (2) + Small Caps"/>
    <w:rsid w:val="00352E64"/>
    <w:rPr>
      <w:rFonts w:ascii="Times New Roman" w:hAnsi="Times New Roman" w:cs="Times New Roman"/>
      <w:smallCaps/>
      <w:spacing w:val="3"/>
      <w:sz w:val="20"/>
      <w:szCs w:val="20"/>
      <w:u w:val="none"/>
    </w:rPr>
  </w:style>
  <w:style w:type="character" w:customStyle="1" w:styleId="Heading21212pt">
    <w:name w:val="Heading #21 (2) + 12 pt"/>
    <w:aliases w:val="Italic20,Spacing 0 pt107,Body text (11) + 9 pt"/>
    <w:rsid w:val="00352E64"/>
    <w:rPr>
      <w:rFonts w:ascii="Times New Roman" w:hAnsi="Times New Roman" w:cs="Times New Roman"/>
      <w:i/>
      <w:iCs/>
      <w:spacing w:val="1"/>
      <w:sz w:val="24"/>
      <w:szCs w:val="24"/>
      <w:u w:val="none"/>
    </w:rPr>
  </w:style>
  <w:style w:type="character" w:customStyle="1" w:styleId="BodytextSpacing0pt2">
    <w:name w:val="Body text + Spacing 0 pt2"/>
    <w:rsid w:val="00352E64"/>
    <w:rPr>
      <w:rFonts w:ascii="Times New Roman" w:hAnsi="Times New Roman" w:cs="Times New Roman"/>
      <w:spacing w:val="6"/>
      <w:u w:val="none"/>
    </w:rPr>
  </w:style>
  <w:style w:type="character" w:customStyle="1" w:styleId="Bodytext20Spacing0pt">
    <w:name w:val="Body text (20) + Spacing 0 pt"/>
    <w:rsid w:val="00352E64"/>
    <w:rPr>
      <w:rFonts w:ascii="Times New Roman" w:hAnsi="Times New Roman" w:cs="Times New Roman"/>
      <w:b/>
      <w:bCs/>
      <w:i/>
      <w:iCs/>
      <w:spacing w:val="5"/>
      <w:sz w:val="19"/>
      <w:szCs w:val="19"/>
      <w:u w:val="none"/>
    </w:rPr>
  </w:style>
  <w:style w:type="character" w:customStyle="1" w:styleId="Bodytext21Spacing0pt">
    <w:name w:val="Body text (21) + Spacing 0 pt"/>
    <w:rsid w:val="00352E64"/>
    <w:rPr>
      <w:rFonts w:ascii="Times New Roman" w:hAnsi="Times New Roman" w:cs="Times New Roman"/>
      <w:b/>
      <w:bCs/>
      <w:spacing w:val="4"/>
      <w:sz w:val="19"/>
      <w:szCs w:val="19"/>
      <w:u w:val="none"/>
    </w:rPr>
  </w:style>
  <w:style w:type="character" w:customStyle="1" w:styleId="Bodytext2112pt2">
    <w:name w:val="Body text (21) + 12 pt2"/>
    <w:aliases w:val="Spacing 0 pt106,Body text + Trebuchet MS"/>
    <w:rsid w:val="00352E64"/>
    <w:rPr>
      <w:rFonts w:ascii="Times New Roman" w:hAnsi="Times New Roman" w:cs="Times New Roman"/>
      <w:b/>
      <w:bCs/>
      <w:spacing w:val="4"/>
      <w:sz w:val="24"/>
      <w:szCs w:val="24"/>
      <w:u w:val="none"/>
    </w:rPr>
  </w:style>
  <w:style w:type="character" w:customStyle="1" w:styleId="HeaderorfooterSpacing0pt2">
    <w:name w:val="Header or footer + Spacing 0 pt2"/>
    <w:rsid w:val="00352E64"/>
    <w:rPr>
      <w:rFonts w:ascii="Times New Roman" w:hAnsi="Times New Roman" w:cs="Times New Roman"/>
      <w:b/>
      <w:bCs/>
      <w:spacing w:val="14"/>
      <w:sz w:val="19"/>
      <w:szCs w:val="19"/>
      <w:u w:val="none"/>
    </w:rPr>
  </w:style>
  <w:style w:type="character" w:customStyle="1" w:styleId="Bodytext13pt2">
    <w:name w:val="Body text + 13 pt2"/>
    <w:aliases w:val="Bold30,Italic19,Spacing 0 pt105,Body text + Verdana"/>
    <w:rsid w:val="00352E64"/>
    <w:rPr>
      <w:rFonts w:ascii="Times New Roman" w:hAnsi="Times New Roman" w:cs="Times New Roman"/>
      <w:b/>
      <w:bCs/>
      <w:i/>
      <w:iCs/>
      <w:spacing w:val="1"/>
      <w:sz w:val="26"/>
      <w:szCs w:val="26"/>
      <w:u w:val="none"/>
    </w:rPr>
  </w:style>
  <w:style w:type="character" w:customStyle="1" w:styleId="BodytextSmallCaps">
    <w:name w:val="Body text + Small Caps"/>
    <w:aliases w:val="Spacing 0 pt104"/>
    <w:rsid w:val="00352E64"/>
    <w:rPr>
      <w:rFonts w:ascii="Times New Roman" w:hAnsi="Times New Roman" w:cs="Times New Roman"/>
      <w:smallCaps/>
      <w:spacing w:val="6"/>
      <w:u w:val="none"/>
    </w:rPr>
  </w:style>
  <w:style w:type="character" w:customStyle="1" w:styleId="Heading182">
    <w:name w:val="Heading #18 (2)_"/>
    <w:link w:val="Heading1820"/>
    <w:rsid w:val="00352E64"/>
    <w:rPr>
      <w:rFonts w:ascii="Impact" w:hAnsi="Impact" w:cs="Impact"/>
      <w:sz w:val="27"/>
      <w:szCs w:val="27"/>
      <w:u w:val="none"/>
    </w:rPr>
  </w:style>
  <w:style w:type="paragraph" w:customStyle="1" w:styleId="Heading1820">
    <w:name w:val="Heading #18 (2)"/>
    <w:basedOn w:val="Normal"/>
    <w:link w:val="Heading182"/>
    <w:rsid w:val="00352E64"/>
    <w:pPr>
      <w:shd w:val="clear" w:color="auto" w:fill="FFFFFF"/>
      <w:spacing w:before="120" w:after="720" w:line="240" w:lineRule="atLeast"/>
      <w:jc w:val="both"/>
    </w:pPr>
    <w:rPr>
      <w:rFonts w:ascii="Impact" w:hAnsi="Impact" w:cs="Impact"/>
      <w:color w:val="auto"/>
      <w:sz w:val="27"/>
      <w:szCs w:val="27"/>
      <w:lang w:eastAsia="en-US"/>
    </w:rPr>
  </w:style>
  <w:style w:type="character" w:customStyle="1" w:styleId="Heading182TimesNewRoman">
    <w:name w:val="Heading #18 (2) + Times New Roman"/>
    <w:aliases w:val="13 pt,Bold29"/>
    <w:rsid w:val="00352E64"/>
    <w:rPr>
      <w:rFonts w:ascii="Times New Roman" w:hAnsi="Times New Roman" w:cs="Times New Roman"/>
      <w:b/>
      <w:bCs/>
      <w:noProof/>
      <w:sz w:val="26"/>
      <w:szCs w:val="26"/>
      <w:u w:val="none"/>
    </w:rPr>
  </w:style>
  <w:style w:type="character" w:customStyle="1" w:styleId="Bodytext28">
    <w:name w:val="Body text (28)_"/>
    <w:link w:val="Bodytext280"/>
    <w:rsid w:val="00352E64"/>
    <w:rPr>
      <w:spacing w:val="35"/>
      <w:sz w:val="8"/>
      <w:szCs w:val="8"/>
      <w:u w:val="none"/>
    </w:rPr>
  </w:style>
  <w:style w:type="paragraph" w:customStyle="1" w:styleId="Bodytext280">
    <w:name w:val="Body text (28)"/>
    <w:basedOn w:val="Normal"/>
    <w:link w:val="Bodytext28"/>
    <w:rsid w:val="00352E64"/>
    <w:pPr>
      <w:shd w:val="clear" w:color="auto" w:fill="FFFFFF"/>
      <w:spacing w:after="300" w:line="240" w:lineRule="atLeast"/>
    </w:pPr>
    <w:rPr>
      <w:rFonts w:cs="Times New Roman"/>
      <w:color w:val="auto"/>
      <w:spacing w:val="35"/>
      <w:sz w:val="8"/>
      <w:szCs w:val="8"/>
      <w:lang w:eastAsia="en-US"/>
    </w:rPr>
  </w:style>
  <w:style w:type="character" w:customStyle="1" w:styleId="Bodytext28TimesNewRoman">
    <w:name w:val="Body text (28) + Times New Roman"/>
    <w:aliases w:val="12 pt1,Spacing 0 pt103"/>
    <w:rsid w:val="00352E64"/>
    <w:rPr>
      <w:rFonts w:ascii="Times New Roman" w:hAnsi="Times New Roman" w:cs="Times New Roman"/>
      <w:spacing w:val="6"/>
      <w:sz w:val="24"/>
      <w:szCs w:val="24"/>
      <w:u w:val="none"/>
    </w:rPr>
  </w:style>
  <w:style w:type="character" w:customStyle="1" w:styleId="Heading16">
    <w:name w:val="Heading #16_"/>
    <w:link w:val="Heading160"/>
    <w:rsid w:val="00352E64"/>
    <w:rPr>
      <w:rFonts w:ascii="Times New Roman" w:hAnsi="Times New Roman" w:cs="Times New Roman"/>
      <w:i/>
      <w:iCs/>
      <w:spacing w:val="1"/>
      <w:u w:val="none"/>
    </w:rPr>
  </w:style>
  <w:style w:type="paragraph" w:customStyle="1" w:styleId="Heading160">
    <w:name w:val="Heading #16"/>
    <w:basedOn w:val="Normal"/>
    <w:link w:val="Heading16"/>
    <w:rsid w:val="00352E64"/>
    <w:pPr>
      <w:shd w:val="clear" w:color="auto" w:fill="FFFFFF"/>
      <w:spacing w:before="120" w:after="120" w:line="240" w:lineRule="atLeast"/>
      <w:jc w:val="both"/>
    </w:pPr>
    <w:rPr>
      <w:rFonts w:ascii="Times New Roman" w:hAnsi="Times New Roman" w:cs="Times New Roman"/>
      <w:i/>
      <w:iCs/>
      <w:color w:val="auto"/>
      <w:spacing w:val="1"/>
      <w:lang w:eastAsia="en-US"/>
    </w:rPr>
  </w:style>
  <w:style w:type="character" w:customStyle="1" w:styleId="Heading16NotItalic">
    <w:name w:val="Heading #16 + Not Italic"/>
    <w:aliases w:val="Spacing 0 pt102"/>
    <w:rsid w:val="00352E64"/>
    <w:rPr>
      <w:rFonts w:ascii="Times New Roman" w:hAnsi="Times New Roman" w:cs="Times New Roman"/>
      <w:i/>
      <w:iCs/>
      <w:spacing w:val="6"/>
      <w:u w:val="none"/>
    </w:rPr>
  </w:style>
  <w:style w:type="character" w:customStyle="1" w:styleId="Bodytext21Italic2">
    <w:name w:val="Body text (21) + Italic2"/>
    <w:aliases w:val="Spacing 0 pt101,Body text (2) + 11 pt5"/>
    <w:rsid w:val="00352E64"/>
    <w:rPr>
      <w:rFonts w:ascii="Times New Roman" w:hAnsi="Times New Roman" w:cs="Times New Roman"/>
      <w:b/>
      <w:bCs/>
      <w:i/>
      <w:iCs/>
      <w:spacing w:val="5"/>
      <w:sz w:val="19"/>
      <w:szCs w:val="19"/>
      <w:u w:val="none"/>
    </w:rPr>
  </w:style>
  <w:style w:type="character" w:customStyle="1" w:styleId="Bodytext219pt">
    <w:name w:val="Body text (21) + 9 pt"/>
    <w:aliases w:val="Spacing 0 pt100,Body text + Bold4"/>
    <w:rsid w:val="00352E64"/>
    <w:rPr>
      <w:rFonts w:ascii="Times New Roman" w:hAnsi="Times New Roman" w:cs="Times New Roman"/>
      <w:b/>
      <w:bCs/>
      <w:spacing w:val="3"/>
      <w:sz w:val="18"/>
      <w:szCs w:val="18"/>
      <w:u w:val="none"/>
    </w:rPr>
  </w:style>
  <w:style w:type="character" w:customStyle="1" w:styleId="Bodytext22Spacing0pt">
    <w:name w:val="Body text (22) + Spacing 0 pt"/>
    <w:rsid w:val="00352E64"/>
    <w:rPr>
      <w:rFonts w:ascii="Times New Roman" w:hAnsi="Times New Roman" w:cs="Times New Roman"/>
      <w:b/>
      <w:bCs/>
      <w:spacing w:val="4"/>
      <w:sz w:val="18"/>
      <w:szCs w:val="18"/>
      <w:u w:val="none"/>
    </w:rPr>
  </w:style>
  <w:style w:type="character" w:customStyle="1" w:styleId="Bodytext2295pt">
    <w:name w:val="Body text (22) + 9.5 pt"/>
    <w:aliases w:val="Spacing 0 pt99,Body text (2) + 11 pt4"/>
    <w:rsid w:val="00352E64"/>
    <w:rPr>
      <w:rFonts w:ascii="Times New Roman" w:hAnsi="Times New Roman" w:cs="Times New Roman"/>
      <w:b/>
      <w:bCs/>
      <w:spacing w:val="4"/>
      <w:sz w:val="19"/>
      <w:szCs w:val="19"/>
      <w:u w:val="none"/>
    </w:rPr>
  </w:style>
  <w:style w:type="character" w:customStyle="1" w:styleId="Headerorfooter7">
    <w:name w:val="Header or footer (7)_"/>
    <w:link w:val="Headerorfooter70"/>
    <w:rsid w:val="00352E64"/>
    <w:rPr>
      <w:rFonts w:ascii="Times New Roman" w:hAnsi="Times New Roman" w:cs="Times New Roman"/>
      <w:b/>
      <w:bCs/>
      <w:spacing w:val="26"/>
      <w:sz w:val="17"/>
      <w:szCs w:val="17"/>
      <w:u w:val="none"/>
    </w:rPr>
  </w:style>
  <w:style w:type="paragraph" w:customStyle="1" w:styleId="Headerorfooter70">
    <w:name w:val="Header or footer (7)"/>
    <w:basedOn w:val="Normal"/>
    <w:link w:val="Headerorfooter7"/>
    <w:rsid w:val="00352E64"/>
    <w:pPr>
      <w:shd w:val="clear" w:color="auto" w:fill="FFFFFF"/>
      <w:spacing w:line="240" w:lineRule="atLeast"/>
    </w:pPr>
    <w:rPr>
      <w:rFonts w:ascii="Times New Roman" w:hAnsi="Times New Roman" w:cs="Times New Roman"/>
      <w:b/>
      <w:bCs/>
      <w:color w:val="auto"/>
      <w:spacing w:val="26"/>
      <w:sz w:val="17"/>
      <w:szCs w:val="17"/>
      <w:lang w:eastAsia="en-US"/>
    </w:rPr>
  </w:style>
  <w:style w:type="character" w:customStyle="1" w:styleId="Bodytext29">
    <w:name w:val="Body text (29)_"/>
    <w:link w:val="Bodytext290"/>
    <w:rsid w:val="00352E64"/>
    <w:rPr>
      <w:rFonts w:ascii="Segoe UI" w:hAnsi="Segoe UI" w:cs="Segoe UI"/>
      <w:noProof/>
      <w:sz w:val="10"/>
      <w:szCs w:val="10"/>
      <w:u w:val="none"/>
    </w:rPr>
  </w:style>
  <w:style w:type="paragraph" w:customStyle="1" w:styleId="Bodytext290">
    <w:name w:val="Body text (29)"/>
    <w:basedOn w:val="Normal"/>
    <w:link w:val="Bodytext29"/>
    <w:rsid w:val="00352E64"/>
    <w:pPr>
      <w:shd w:val="clear" w:color="auto" w:fill="FFFFFF"/>
      <w:spacing w:before="300" w:after="4740" w:line="240" w:lineRule="atLeast"/>
    </w:pPr>
    <w:rPr>
      <w:rFonts w:ascii="Segoe UI" w:hAnsi="Segoe UI" w:cs="Segoe UI"/>
      <w:noProof/>
      <w:color w:val="auto"/>
      <w:sz w:val="10"/>
      <w:szCs w:val="10"/>
      <w:lang w:eastAsia="en-US"/>
    </w:rPr>
  </w:style>
  <w:style w:type="character" w:customStyle="1" w:styleId="Heading2213pt">
    <w:name w:val="Heading #22 + 13 pt"/>
    <w:aliases w:val="Italic18,Spacing 0 pt98,Body text (2) + 11 pt3"/>
    <w:rsid w:val="00352E64"/>
    <w:rPr>
      <w:rFonts w:ascii="Times New Roman" w:hAnsi="Times New Roman" w:cs="Times New Roman"/>
      <w:b/>
      <w:bCs/>
      <w:i/>
      <w:iCs/>
      <w:spacing w:val="4"/>
      <w:sz w:val="26"/>
      <w:szCs w:val="26"/>
      <w:u w:val="none"/>
    </w:rPr>
  </w:style>
  <w:style w:type="character" w:customStyle="1" w:styleId="Tableofcontents9">
    <w:name w:val="Table of contents (9)_"/>
    <w:link w:val="Tableofcontents90"/>
    <w:rsid w:val="00352E64"/>
    <w:rPr>
      <w:rFonts w:ascii="Times New Roman" w:hAnsi="Times New Roman" w:cs="Times New Roman"/>
      <w:i/>
      <w:iCs/>
      <w:spacing w:val="1"/>
      <w:u w:val="none"/>
    </w:rPr>
  </w:style>
  <w:style w:type="paragraph" w:customStyle="1" w:styleId="Tableofcontents90">
    <w:name w:val="Table of contents (9)"/>
    <w:basedOn w:val="Normal"/>
    <w:link w:val="Tableofcontents9"/>
    <w:rsid w:val="00352E64"/>
    <w:pPr>
      <w:shd w:val="clear" w:color="auto" w:fill="FFFFFF"/>
      <w:spacing w:before="120" w:after="120" w:line="240" w:lineRule="atLeast"/>
      <w:jc w:val="both"/>
    </w:pPr>
    <w:rPr>
      <w:rFonts w:ascii="Times New Roman" w:hAnsi="Times New Roman" w:cs="Times New Roman"/>
      <w:i/>
      <w:iCs/>
      <w:color w:val="auto"/>
      <w:spacing w:val="1"/>
      <w:lang w:eastAsia="en-US"/>
    </w:rPr>
  </w:style>
  <w:style w:type="character" w:customStyle="1" w:styleId="Tableofcontents9NotItalic">
    <w:name w:val="Table of contents (9) + Not Italic"/>
    <w:aliases w:val="Spacing 0 pt97,Body text (2) + Italic"/>
    <w:rsid w:val="00352E64"/>
    <w:rPr>
      <w:rFonts w:ascii="Times New Roman" w:hAnsi="Times New Roman" w:cs="Times New Roman"/>
      <w:i/>
      <w:iCs/>
      <w:spacing w:val="6"/>
      <w:u w:val="none"/>
    </w:rPr>
  </w:style>
  <w:style w:type="character" w:customStyle="1" w:styleId="Tableofcontents910pt">
    <w:name w:val="Table of contents (9) + 10 pt"/>
    <w:aliases w:val="Spacing 1 pt10"/>
    <w:rsid w:val="00352E64"/>
    <w:rPr>
      <w:rFonts w:ascii="Times New Roman" w:hAnsi="Times New Roman" w:cs="Times New Roman"/>
      <w:i/>
      <w:iCs/>
      <w:spacing w:val="34"/>
      <w:sz w:val="20"/>
      <w:szCs w:val="20"/>
      <w:u w:val="none"/>
    </w:rPr>
  </w:style>
  <w:style w:type="character" w:customStyle="1" w:styleId="Tableofcontents910pt1">
    <w:name w:val="Table of contents (9) + 10 pt1"/>
    <w:aliases w:val="Not Italic8,Spacing 0 pt96,Heading #5 + 11.5 pt"/>
    <w:rsid w:val="00352E64"/>
    <w:rPr>
      <w:rFonts w:ascii="Times New Roman" w:hAnsi="Times New Roman" w:cs="Times New Roman"/>
      <w:i/>
      <w:iCs/>
      <w:noProof/>
      <w:spacing w:val="0"/>
      <w:sz w:val="20"/>
      <w:szCs w:val="20"/>
      <w:u w:val="none"/>
    </w:rPr>
  </w:style>
  <w:style w:type="character" w:customStyle="1" w:styleId="TableofcontentsBold">
    <w:name w:val="Table of contents + Bold"/>
    <w:aliases w:val="Spacing 0 pt95,Body text + Impact,10 pt6"/>
    <w:rsid w:val="00352E64"/>
    <w:rPr>
      <w:rFonts w:ascii="Times New Roman" w:hAnsi="Times New Roman" w:cs="Times New Roman"/>
      <w:b/>
      <w:bCs/>
      <w:spacing w:val="4"/>
      <w:u w:val="none"/>
    </w:rPr>
  </w:style>
  <w:style w:type="character" w:customStyle="1" w:styleId="TableofcontentsSpacing0pt2">
    <w:name w:val="Table of contents + Spacing 0 pt2"/>
    <w:rsid w:val="00352E64"/>
    <w:rPr>
      <w:rFonts w:ascii="Times New Roman" w:hAnsi="Times New Roman" w:cs="Times New Roman"/>
      <w:spacing w:val="6"/>
      <w:u w:val="none"/>
    </w:rPr>
  </w:style>
  <w:style w:type="character" w:customStyle="1" w:styleId="Heading19">
    <w:name w:val="Heading #19_"/>
    <w:link w:val="Heading190"/>
    <w:rsid w:val="00352E64"/>
    <w:rPr>
      <w:rFonts w:ascii="Times New Roman" w:hAnsi="Times New Roman" w:cs="Times New Roman"/>
      <w:b/>
      <w:bCs/>
      <w:spacing w:val="8"/>
      <w:sz w:val="26"/>
      <w:szCs w:val="26"/>
      <w:u w:val="none"/>
    </w:rPr>
  </w:style>
  <w:style w:type="paragraph" w:customStyle="1" w:styleId="Heading190">
    <w:name w:val="Heading #19"/>
    <w:basedOn w:val="Normal"/>
    <w:link w:val="Heading19"/>
    <w:rsid w:val="00352E64"/>
    <w:pPr>
      <w:shd w:val="clear" w:color="auto" w:fill="FFFFFF"/>
      <w:spacing w:before="480" w:after="480" w:line="240" w:lineRule="atLeast"/>
      <w:jc w:val="both"/>
    </w:pPr>
    <w:rPr>
      <w:rFonts w:ascii="Times New Roman" w:hAnsi="Times New Roman" w:cs="Times New Roman"/>
      <w:b/>
      <w:bCs/>
      <w:color w:val="auto"/>
      <w:spacing w:val="8"/>
      <w:sz w:val="26"/>
      <w:szCs w:val="26"/>
      <w:lang w:eastAsia="en-US"/>
    </w:rPr>
  </w:style>
  <w:style w:type="character" w:customStyle="1" w:styleId="Bodytext230">
    <w:name w:val="Body text (23)"/>
    <w:rsid w:val="00352E64"/>
    <w:rPr>
      <w:rFonts w:ascii="Times New Roman" w:hAnsi="Times New Roman" w:cs="Times New Roman"/>
      <w:b/>
      <w:bCs/>
      <w:i/>
      <w:iCs/>
      <w:sz w:val="26"/>
      <w:szCs w:val="26"/>
      <w:u w:val="none"/>
    </w:rPr>
  </w:style>
  <w:style w:type="character" w:customStyle="1" w:styleId="Bodytext11Spacing1pt2">
    <w:name w:val="Body text (11) + Spacing 1 pt2"/>
    <w:rsid w:val="00352E64"/>
    <w:rPr>
      <w:rFonts w:ascii="Segoe UI" w:hAnsi="Segoe UI" w:cs="Segoe UI"/>
      <w:spacing w:val="22"/>
      <w:w w:val="40"/>
      <w:sz w:val="10"/>
      <w:szCs w:val="10"/>
      <w:u w:val="none"/>
    </w:rPr>
  </w:style>
  <w:style w:type="character" w:customStyle="1" w:styleId="Bodytext219pt2">
    <w:name w:val="Body text (21) + 9 pt2"/>
    <w:aliases w:val="Spacing 0 pt94"/>
    <w:rsid w:val="00352E64"/>
    <w:rPr>
      <w:rFonts w:ascii="Times New Roman" w:hAnsi="Times New Roman" w:cs="Times New Roman"/>
      <w:b/>
      <w:bCs/>
      <w:spacing w:val="4"/>
      <w:sz w:val="18"/>
      <w:szCs w:val="18"/>
      <w:u w:val="none"/>
    </w:rPr>
  </w:style>
  <w:style w:type="character" w:customStyle="1" w:styleId="Bodytext21Corbel2">
    <w:name w:val="Body text (21) + Corbel2"/>
    <w:aliases w:val="Not Bold13,Spacing 0 pt93"/>
    <w:rsid w:val="00352E64"/>
    <w:rPr>
      <w:rFonts w:ascii="Corbel" w:hAnsi="Corbel" w:cs="Corbel"/>
      <w:b/>
      <w:bCs/>
      <w:spacing w:val="-5"/>
      <w:sz w:val="19"/>
      <w:szCs w:val="19"/>
      <w:u w:val="none"/>
    </w:rPr>
  </w:style>
  <w:style w:type="character" w:customStyle="1" w:styleId="Bodytext21Corbel1">
    <w:name w:val="Body text (21) + Corbel1"/>
    <w:aliases w:val="Not Bold12,Spacing 0 pt92,Heading #5 (3) + Verdana"/>
    <w:rsid w:val="00352E64"/>
    <w:rPr>
      <w:rFonts w:ascii="Corbel" w:hAnsi="Corbel" w:cs="Corbel"/>
      <w:b/>
      <w:bCs/>
      <w:noProof/>
      <w:spacing w:val="0"/>
      <w:sz w:val="19"/>
      <w:szCs w:val="19"/>
      <w:u w:val="none"/>
    </w:rPr>
  </w:style>
  <w:style w:type="character" w:customStyle="1" w:styleId="Heading120">
    <w:name w:val="Heading #12_"/>
    <w:link w:val="Heading121"/>
    <w:rsid w:val="00352E64"/>
    <w:rPr>
      <w:rFonts w:ascii="Times New Roman" w:hAnsi="Times New Roman" w:cs="Times New Roman"/>
      <w:sz w:val="20"/>
      <w:szCs w:val="20"/>
      <w:u w:val="none"/>
    </w:rPr>
  </w:style>
  <w:style w:type="paragraph" w:customStyle="1" w:styleId="Heading121">
    <w:name w:val="Heading #12"/>
    <w:basedOn w:val="Normal"/>
    <w:link w:val="Heading120"/>
    <w:rsid w:val="00352E64"/>
    <w:pPr>
      <w:shd w:val="clear" w:color="auto" w:fill="FFFFFF"/>
      <w:spacing w:before="60" w:line="240" w:lineRule="atLeast"/>
      <w:jc w:val="both"/>
    </w:pPr>
    <w:rPr>
      <w:rFonts w:ascii="Times New Roman" w:hAnsi="Times New Roman" w:cs="Times New Roman"/>
      <w:color w:val="auto"/>
      <w:sz w:val="20"/>
      <w:szCs w:val="20"/>
      <w:lang w:eastAsia="en-US"/>
    </w:rPr>
  </w:style>
  <w:style w:type="character" w:customStyle="1" w:styleId="Heading12Impact">
    <w:name w:val="Heading #12 + Impact"/>
    <w:aliases w:val="13 pt2"/>
    <w:rsid w:val="00352E64"/>
    <w:rPr>
      <w:rFonts w:ascii="Impact" w:hAnsi="Impact" w:cs="Impact"/>
      <w:sz w:val="26"/>
      <w:szCs w:val="26"/>
      <w:u w:val="none"/>
    </w:rPr>
  </w:style>
  <w:style w:type="character" w:customStyle="1" w:styleId="Heading12135pt">
    <w:name w:val="Heading #12 + 13.5 pt"/>
    <w:aliases w:val="Bold28"/>
    <w:rsid w:val="00352E64"/>
    <w:rPr>
      <w:rFonts w:ascii="Times New Roman" w:hAnsi="Times New Roman" w:cs="Times New Roman"/>
      <w:b/>
      <w:bCs/>
      <w:noProof/>
      <w:sz w:val="27"/>
      <w:szCs w:val="27"/>
      <w:u w:val="none"/>
    </w:rPr>
  </w:style>
  <w:style w:type="character" w:customStyle="1" w:styleId="Heading183">
    <w:name w:val="Heading #18 (3)_"/>
    <w:link w:val="Heading1830"/>
    <w:rsid w:val="00352E64"/>
    <w:rPr>
      <w:rFonts w:ascii="Impact" w:hAnsi="Impact" w:cs="Impact"/>
      <w:noProof/>
      <w:sz w:val="27"/>
      <w:szCs w:val="27"/>
      <w:u w:val="none"/>
    </w:rPr>
  </w:style>
  <w:style w:type="paragraph" w:customStyle="1" w:styleId="Heading1830">
    <w:name w:val="Heading #18 (3)"/>
    <w:basedOn w:val="Normal"/>
    <w:link w:val="Heading183"/>
    <w:rsid w:val="00352E64"/>
    <w:pPr>
      <w:shd w:val="clear" w:color="auto" w:fill="FFFFFF"/>
      <w:spacing w:before="600" w:after="300" w:line="240" w:lineRule="atLeast"/>
      <w:jc w:val="center"/>
    </w:pPr>
    <w:rPr>
      <w:rFonts w:ascii="Impact" w:hAnsi="Impact" w:cs="Impact"/>
      <w:noProof/>
      <w:color w:val="auto"/>
      <w:sz w:val="27"/>
      <w:szCs w:val="27"/>
      <w:lang w:eastAsia="en-US"/>
    </w:rPr>
  </w:style>
  <w:style w:type="character" w:customStyle="1" w:styleId="Heading183TimesNewRoman">
    <w:name w:val="Heading #18 (3) + Times New Roman"/>
    <w:aliases w:val="12.5 pt,Bold27,Body text (6) + Tahoma"/>
    <w:rsid w:val="00352E64"/>
    <w:rPr>
      <w:rFonts w:ascii="Times New Roman" w:hAnsi="Times New Roman" w:cs="Times New Roman"/>
      <w:b/>
      <w:bCs/>
      <w:noProof/>
      <w:sz w:val="25"/>
      <w:szCs w:val="25"/>
      <w:u w:val="none"/>
    </w:rPr>
  </w:style>
  <w:style w:type="character" w:customStyle="1" w:styleId="Tablecaption2">
    <w:name w:val="Table caption (2)_"/>
    <w:link w:val="Tablecaption20"/>
    <w:rsid w:val="00352E64"/>
    <w:rPr>
      <w:rFonts w:ascii="Times New Roman" w:hAnsi="Times New Roman" w:cs="Times New Roman"/>
      <w:i/>
      <w:iCs/>
      <w:spacing w:val="1"/>
      <w:u w:val="none"/>
    </w:rPr>
  </w:style>
  <w:style w:type="paragraph" w:customStyle="1" w:styleId="Tablecaption20">
    <w:name w:val="Table caption (2)"/>
    <w:basedOn w:val="Normal"/>
    <w:link w:val="Tablecaption2"/>
    <w:rsid w:val="00352E64"/>
    <w:pPr>
      <w:shd w:val="clear" w:color="auto" w:fill="FFFFFF"/>
      <w:spacing w:line="240" w:lineRule="atLeast"/>
    </w:pPr>
    <w:rPr>
      <w:rFonts w:ascii="Times New Roman" w:hAnsi="Times New Roman" w:cs="Times New Roman"/>
      <w:i/>
      <w:iCs/>
      <w:color w:val="auto"/>
      <w:spacing w:val="1"/>
      <w:lang w:eastAsia="en-US"/>
    </w:rPr>
  </w:style>
  <w:style w:type="character" w:customStyle="1" w:styleId="Bodytext300">
    <w:name w:val="Body text (30)_"/>
    <w:link w:val="Bodytext301"/>
    <w:rsid w:val="00352E64"/>
    <w:rPr>
      <w:rFonts w:ascii="Times New Roman" w:hAnsi="Times New Roman" w:cs="Times New Roman"/>
      <w:noProof/>
      <w:w w:val="20"/>
      <w:sz w:val="8"/>
      <w:szCs w:val="8"/>
      <w:u w:val="none"/>
    </w:rPr>
  </w:style>
  <w:style w:type="paragraph" w:customStyle="1" w:styleId="Bodytext301">
    <w:name w:val="Body text (30)"/>
    <w:basedOn w:val="Normal"/>
    <w:link w:val="Bodytext300"/>
    <w:rsid w:val="00352E64"/>
    <w:pPr>
      <w:shd w:val="clear" w:color="auto" w:fill="FFFFFF"/>
      <w:spacing w:before="3180" w:after="420" w:line="240" w:lineRule="atLeast"/>
    </w:pPr>
    <w:rPr>
      <w:rFonts w:ascii="Times New Roman" w:hAnsi="Times New Roman" w:cs="Times New Roman"/>
      <w:noProof/>
      <w:color w:val="auto"/>
      <w:w w:val="20"/>
      <w:sz w:val="8"/>
      <w:szCs w:val="8"/>
      <w:lang w:eastAsia="en-US"/>
    </w:rPr>
  </w:style>
  <w:style w:type="character" w:customStyle="1" w:styleId="Heading22Impact">
    <w:name w:val="Heading #22 + Impact"/>
    <w:aliases w:val="13.5 pt4,Not Bold11,Spacing 0 pt91,Body text (10) + Not Bold"/>
    <w:rsid w:val="00352E64"/>
    <w:rPr>
      <w:rFonts w:ascii="Impact" w:hAnsi="Impact" w:cs="Impact"/>
      <w:b/>
      <w:bCs/>
      <w:spacing w:val="0"/>
      <w:sz w:val="27"/>
      <w:szCs w:val="27"/>
      <w:u w:val="none"/>
    </w:rPr>
  </w:style>
  <w:style w:type="character" w:customStyle="1" w:styleId="Heading22135pt">
    <w:name w:val="Heading #22 + 13.5 pt"/>
    <w:aliases w:val="Spacing 0 pt90,Body text (2) + 10 pt2"/>
    <w:rsid w:val="00352E64"/>
    <w:rPr>
      <w:rFonts w:ascii="Times New Roman" w:hAnsi="Times New Roman" w:cs="Times New Roman"/>
      <w:b/>
      <w:bCs/>
      <w:noProof/>
      <w:spacing w:val="0"/>
      <w:sz w:val="27"/>
      <w:szCs w:val="27"/>
      <w:u w:val="none"/>
    </w:rPr>
  </w:style>
  <w:style w:type="character" w:customStyle="1" w:styleId="BodytextItalic2">
    <w:name w:val="Body text + Italic2"/>
    <w:rsid w:val="00352E64"/>
    <w:rPr>
      <w:rFonts w:ascii="Times New Roman" w:hAnsi="Times New Roman" w:cs="Times New Roman"/>
      <w:i/>
      <w:iCs/>
      <w:spacing w:val="1"/>
      <w:u w:val="none"/>
    </w:rPr>
  </w:style>
  <w:style w:type="character" w:customStyle="1" w:styleId="Bodytext10Spacing0pt1">
    <w:name w:val="Body text (10) + Spacing 0 pt1"/>
    <w:rsid w:val="00352E64"/>
    <w:rPr>
      <w:rFonts w:ascii="Times New Roman" w:hAnsi="Times New Roman" w:cs="Times New Roman"/>
      <w:b/>
      <w:bCs/>
      <w:spacing w:val="8"/>
      <w:sz w:val="26"/>
      <w:szCs w:val="26"/>
      <w:u w:val="none"/>
    </w:rPr>
  </w:style>
  <w:style w:type="character" w:customStyle="1" w:styleId="Bodytext31">
    <w:name w:val="Body text (31)_"/>
    <w:link w:val="Bodytext310"/>
    <w:rsid w:val="00352E64"/>
    <w:rPr>
      <w:rFonts w:ascii="Times New Roman" w:hAnsi="Times New Roman" w:cs="Times New Roman"/>
      <w:spacing w:val="10"/>
      <w:sz w:val="20"/>
      <w:szCs w:val="20"/>
      <w:u w:val="none"/>
    </w:rPr>
  </w:style>
  <w:style w:type="paragraph" w:customStyle="1" w:styleId="Bodytext310">
    <w:name w:val="Body text (31)"/>
    <w:basedOn w:val="Normal"/>
    <w:link w:val="Bodytext31"/>
    <w:rsid w:val="00352E64"/>
    <w:pPr>
      <w:shd w:val="clear" w:color="auto" w:fill="FFFFFF"/>
      <w:spacing w:before="180" w:after="300" w:line="240" w:lineRule="atLeast"/>
      <w:jc w:val="both"/>
    </w:pPr>
    <w:rPr>
      <w:rFonts w:ascii="Times New Roman" w:hAnsi="Times New Roman" w:cs="Times New Roman"/>
      <w:color w:val="auto"/>
      <w:spacing w:val="10"/>
      <w:sz w:val="20"/>
      <w:szCs w:val="20"/>
      <w:lang w:eastAsia="en-US"/>
    </w:rPr>
  </w:style>
  <w:style w:type="character" w:customStyle="1" w:styleId="Heading222">
    <w:name w:val="Heading #22 (2)_"/>
    <w:link w:val="Heading2220"/>
    <w:rsid w:val="00352E64"/>
    <w:rPr>
      <w:rFonts w:ascii="Times New Roman" w:hAnsi="Times New Roman" w:cs="Times New Roman"/>
      <w:spacing w:val="6"/>
      <w:u w:val="none"/>
    </w:rPr>
  </w:style>
  <w:style w:type="paragraph" w:customStyle="1" w:styleId="Heading2220">
    <w:name w:val="Heading #22 (2)"/>
    <w:basedOn w:val="Normal"/>
    <w:link w:val="Heading222"/>
    <w:rsid w:val="00352E64"/>
    <w:pPr>
      <w:shd w:val="clear" w:color="auto" w:fill="FFFFFF"/>
      <w:spacing w:before="300" w:after="180" w:line="240" w:lineRule="atLeast"/>
      <w:ind w:hanging="1780"/>
    </w:pPr>
    <w:rPr>
      <w:rFonts w:ascii="Times New Roman" w:hAnsi="Times New Roman" w:cs="Times New Roman"/>
      <w:color w:val="auto"/>
      <w:spacing w:val="6"/>
      <w:lang w:eastAsia="en-US"/>
    </w:rPr>
  </w:style>
  <w:style w:type="character" w:customStyle="1" w:styleId="Heading6">
    <w:name w:val="Heading #6_"/>
    <w:link w:val="Heading60"/>
    <w:rsid w:val="00352E64"/>
    <w:rPr>
      <w:rFonts w:ascii="Times New Roman" w:hAnsi="Times New Roman" w:cs="Times New Roman"/>
      <w:b/>
      <w:bCs/>
      <w:spacing w:val="4"/>
      <w:sz w:val="19"/>
      <w:szCs w:val="19"/>
      <w:u w:val="none"/>
    </w:rPr>
  </w:style>
  <w:style w:type="paragraph" w:customStyle="1" w:styleId="Heading60">
    <w:name w:val="Heading #6"/>
    <w:basedOn w:val="Normal"/>
    <w:link w:val="Heading6"/>
    <w:rsid w:val="00352E64"/>
    <w:pPr>
      <w:shd w:val="clear" w:color="auto" w:fill="FFFFFF"/>
      <w:spacing w:before="240" w:line="240" w:lineRule="atLeast"/>
      <w:jc w:val="both"/>
      <w:outlineLvl w:val="5"/>
    </w:pPr>
    <w:rPr>
      <w:rFonts w:ascii="Times New Roman" w:hAnsi="Times New Roman" w:cs="Times New Roman"/>
      <w:b/>
      <w:bCs/>
      <w:color w:val="auto"/>
      <w:spacing w:val="4"/>
      <w:sz w:val="19"/>
      <w:szCs w:val="19"/>
      <w:lang w:eastAsia="en-US"/>
    </w:rPr>
  </w:style>
  <w:style w:type="character" w:customStyle="1" w:styleId="Heading184">
    <w:name w:val="Heading #18 (4)_"/>
    <w:link w:val="Heading1840"/>
    <w:rsid w:val="00352E64"/>
    <w:rPr>
      <w:rFonts w:ascii="Impact" w:hAnsi="Impact" w:cs="Impact"/>
      <w:noProof/>
      <w:sz w:val="26"/>
      <w:szCs w:val="26"/>
      <w:u w:val="none"/>
    </w:rPr>
  </w:style>
  <w:style w:type="paragraph" w:customStyle="1" w:styleId="Heading1840">
    <w:name w:val="Heading #18 (4)"/>
    <w:basedOn w:val="Normal"/>
    <w:link w:val="Heading184"/>
    <w:rsid w:val="00352E64"/>
    <w:pPr>
      <w:shd w:val="clear" w:color="auto" w:fill="FFFFFF"/>
      <w:spacing w:before="600" w:after="600" w:line="240" w:lineRule="atLeast"/>
      <w:jc w:val="center"/>
    </w:pPr>
    <w:rPr>
      <w:rFonts w:ascii="Impact" w:hAnsi="Impact" w:cs="Impact"/>
      <w:noProof/>
      <w:color w:val="auto"/>
      <w:sz w:val="26"/>
      <w:szCs w:val="26"/>
      <w:lang w:eastAsia="en-US"/>
    </w:rPr>
  </w:style>
  <w:style w:type="character" w:customStyle="1" w:styleId="Heading184TimesNewRoman">
    <w:name w:val="Heading #18 (4) + Times New Roman"/>
    <w:aliases w:val="12.5 pt6,Bold26"/>
    <w:rsid w:val="00352E64"/>
    <w:rPr>
      <w:rFonts w:ascii="Times New Roman" w:hAnsi="Times New Roman" w:cs="Times New Roman"/>
      <w:b/>
      <w:bCs/>
      <w:noProof/>
      <w:sz w:val="25"/>
      <w:szCs w:val="25"/>
      <w:u w:val="none"/>
    </w:rPr>
  </w:style>
  <w:style w:type="character" w:customStyle="1" w:styleId="Tablecaption3">
    <w:name w:val="Table caption (3)_"/>
    <w:link w:val="Tablecaption30"/>
    <w:rsid w:val="00352E64"/>
    <w:rPr>
      <w:rFonts w:ascii="Times New Roman" w:hAnsi="Times New Roman" w:cs="Times New Roman"/>
      <w:b/>
      <w:bCs/>
      <w:spacing w:val="4"/>
      <w:u w:val="none"/>
    </w:rPr>
  </w:style>
  <w:style w:type="paragraph" w:customStyle="1" w:styleId="Tablecaption30">
    <w:name w:val="Table caption (3)"/>
    <w:basedOn w:val="Normal"/>
    <w:link w:val="Tablecaption3"/>
    <w:rsid w:val="00352E64"/>
    <w:pPr>
      <w:shd w:val="clear" w:color="auto" w:fill="FFFFFF"/>
      <w:spacing w:line="240" w:lineRule="atLeast"/>
    </w:pPr>
    <w:rPr>
      <w:rFonts w:ascii="Times New Roman" w:hAnsi="Times New Roman" w:cs="Times New Roman"/>
      <w:b/>
      <w:bCs/>
      <w:color w:val="auto"/>
      <w:spacing w:val="4"/>
      <w:lang w:eastAsia="en-US"/>
    </w:rPr>
  </w:style>
  <w:style w:type="character" w:customStyle="1" w:styleId="Bodytext3165pt">
    <w:name w:val="Body text (3) + 16.5 pt"/>
    <w:aliases w:val="Not Bold10,Spacing 0 pt89,Heading #5 + Impact"/>
    <w:rsid w:val="00352E64"/>
    <w:rPr>
      <w:rFonts w:ascii="Times New Roman" w:hAnsi="Times New Roman" w:cs="Times New Roman"/>
      <w:b/>
      <w:bCs/>
      <w:spacing w:val="4"/>
      <w:sz w:val="33"/>
      <w:szCs w:val="33"/>
      <w:u w:val="none"/>
    </w:rPr>
  </w:style>
  <w:style w:type="character" w:customStyle="1" w:styleId="Heading221">
    <w:name w:val="Heading #2 (2)_"/>
    <w:link w:val="Heading223"/>
    <w:rsid w:val="00352E64"/>
    <w:rPr>
      <w:rFonts w:ascii="Times New Roman" w:hAnsi="Times New Roman" w:cs="Times New Roman"/>
      <w:b/>
      <w:bCs/>
      <w:spacing w:val="4"/>
      <w:u w:val="none"/>
    </w:rPr>
  </w:style>
  <w:style w:type="paragraph" w:customStyle="1" w:styleId="Heading223">
    <w:name w:val="Heading #2 (2)"/>
    <w:basedOn w:val="Normal"/>
    <w:link w:val="Heading221"/>
    <w:rsid w:val="00352E64"/>
    <w:pPr>
      <w:shd w:val="clear" w:color="auto" w:fill="FFFFFF"/>
      <w:spacing w:before="240" w:after="360" w:line="326" w:lineRule="exact"/>
      <w:ind w:firstLine="1640"/>
      <w:outlineLvl w:val="1"/>
    </w:pPr>
    <w:rPr>
      <w:rFonts w:ascii="Times New Roman" w:hAnsi="Times New Roman" w:cs="Times New Roman"/>
      <w:b/>
      <w:bCs/>
      <w:color w:val="auto"/>
      <w:spacing w:val="4"/>
      <w:lang w:eastAsia="en-US"/>
    </w:rPr>
  </w:style>
  <w:style w:type="character" w:customStyle="1" w:styleId="Bodytext4SegoeUI">
    <w:name w:val="Body text (4) + Segoe UI"/>
    <w:aliases w:val="9 pt,Not Italic7,Spacing 0 pt88,Scale 80%,Body text (2) + 11 pt1"/>
    <w:rsid w:val="00352E64"/>
    <w:rPr>
      <w:rFonts w:ascii="Segoe UI" w:hAnsi="Segoe UI" w:cs="Segoe UI"/>
      <w:i/>
      <w:iCs/>
      <w:spacing w:val="17"/>
      <w:w w:val="80"/>
      <w:sz w:val="18"/>
      <w:szCs w:val="18"/>
      <w:u w:val="none"/>
    </w:rPr>
  </w:style>
  <w:style w:type="character" w:customStyle="1" w:styleId="Heading22Spacing0pt">
    <w:name w:val="Heading #22 + Spacing 0 pt"/>
    <w:rsid w:val="00352E64"/>
    <w:rPr>
      <w:rFonts w:ascii="Times New Roman" w:hAnsi="Times New Roman" w:cs="Times New Roman"/>
      <w:b/>
      <w:bCs/>
      <w:spacing w:val="3"/>
      <w:u w:val="none"/>
    </w:rPr>
  </w:style>
  <w:style w:type="character" w:customStyle="1" w:styleId="Heading185">
    <w:name w:val="Heading #18 (5)_"/>
    <w:link w:val="Heading1850"/>
    <w:rsid w:val="00352E64"/>
    <w:rPr>
      <w:rFonts w:ascii="Times New Roman" w:hAnsi="Times New Roman" w:cs="Times New Roman"/>
      <w:b/>
      <w:bCs/>
      <w:spacing w:val="4"/>
      <w:u w:val="none"/>
    </w:rPr>
  </w:style>
  <w:style w:type="paragraph" w:customStyle="1" w:styleId="Heading1850">
    <w:name w:val="Heading #18 (5)"/>
    <w:basedOn w:val="Normal"/>
    <w:link w:val="Heading185"/>
    <w:rsid w:val="00352E64"/>
    <w:pPr>
      <w:shd w:val="clear" w:color="auto" w:fill="FFFFFF"/>
      <w:spacing w:before="300" w:after="300" w:line="240" w:lineRule="atLeast"/>
      <w:jc w:val="center"/>
    </w:pPr>
    <w:rPr>
      <w:rFonts w:ascii="Times New Roman" w:hAnsi="Times New Roman" w:cs="Times New Roman"/>
      <w:b/>
      <w:bCs/>
      <w:color w:val="auto"/>
      <w:spacing w:val="4"/>
      <w:lang w:eastAsia="en-US"/>
    </w:rPr>
  </w:style>
  <w:style w:type="character" w:customStyle="1" w:styleId="Bodytext2175pt">
    <w:name w:val="Body text (21) + 7.5 pt"/>
    <w:aliases w:val="Spacing 0 pt87"/>
    <w:rsid w:val="00352E64"/>
    <w:rPr>
      <w:rFonts w:ascii="Times New Roman" w:hAnsi="Times New Roman" w:cs="Times New Roman"/>
      <w:b/>
      <w:bCs/>
      <w:spacing w:val="3"/>
      <w:sz w:val="15"/>
      <w:szCs w:val="15"/>
      <w:u w:val="none"/>
    </w:rPr>
  </w:style>
  <w:style w:type="character" w:customStyle="1" w:styleId="Bodytext3Spacing0pt2">
    <w:name w:val="Body text (3) + Spacing 0 pt2"/>
    <w:rsid w:val="00352E64"/>
    <w:rPr>
      <w:rFonts w:ascii="Times New Roman" w:hAnsi="Times New Roman" w:cs="Times New Roman"/>
      <w:b/>
      <w:bCs/>
      <w:spacing w:val="3"/>
      <w:u w:val="none"/>
    </w:rPr>
  </w:style>
  <w:style w:type="character" w:customStyle="1" w:styleId="Heading213">
    <w:name w:val="Heading #21 (3)_"/>
    <w:link w:val="Heading2130"/>
    <w:rsid w:val="00352E64"/>
    <w:rPr>
      <w:rFonts w:ascii="Times New Roman" w:hAnsi="Times New Roman" w:cs="Times New Roman"/>
      <w:b/>
      <w:bCs/>
      <w:spacing w:val="4"/>
      <w:u w:val="none"/>
    </w:rPr>
  </w:style>
  <w:style w:type="paragraph" w:customStyle="1" w:styleId="Heading2130">
    <w:name w:val="Heading #21 (3)"/>
    <w:basedOn w:val="Normal"/>
    <w:link w:val="Heading213"/>
    <w:rsid w:val="00352E64"/>
    <w:pPr>
      <w:shd w:val="clear" w:color="auto" w:fill="FFFFFF"/>
      <w:spacing w:before="1980" w:line="240" w:lineRule="atLeast"/>
      <w:ind w:hanging="1420"/>
      <w:jc w:val="both"/>
    </w:pPr>
    <w:rPr>
      <w:rFonts w:ascii="Times New Roman" w:hAnsi="Times New Roman" w:cs="Times New Roman"/>
      <w:b/>
      <w:bCs/>
      <w:color w:val="auto"/>
      <w:spacing w:val="4"/>
      <w:lang w:eastAsia="en-US"/>
    </w:rPr>
  </w:style>
  <w:style w:type="character" w:customStyle="1" w:styleId="Headerorfooter5Spacing0pt">
    <w:name w:val="Header or footer (5) + Spacing 0 pt"/>
    <w:rsid w:val="00352E64"/>
    <w:rPr>
      <w:rFonts w:ascii="Times New Roman" w:hAnsi="Times New Roman" w:cs="Times New Roman"/>
      <w:b/>
      <w:bCs/>
      <w:spacing w:val="8"/>
      <w:u w:val="none"/>
    </w:rPr>
  </w:style>
  <w:style w:type="character" w:customStyle="1" w:styleId="Heading213NotBold">
    <w:name w:val="Heading #21 (3) + Not Bold"/>
    <w:aliases w:val="Italic17,Spacing 0 pt86"/>
    <w:rsid w:val="00352E64"/>
    <w:rPr>
      <w:rFonts w:ascii="Times New Roman" w:hAnsi="Times New Roman" w:cs="Times New Roman"/>
      <w:b/>
      <w:bCs/>
      <w:i/>
      <w:iCs/>
      <w:spacing w:val="1"/>
      <w:u w:val="none"/>
    </w:rPr>
  </w:style>
  <w:style w:type="character" w:customStyle="1" w:styleId="Tableofcontents10">
    <w:name w:val="Table of contents (10)_"/>
    <w:link w:val="Tableofcontents100"/>
    <w:rsid w:val="00352E64"/>
    <w:rPr>
      <w:rFonts w:ascii="Times New Roman" w:hAnsi="Times New Roman" w:cs="Times New Roman"/>
      <w:b/>
      <w:bCs/>
      <w:spacing w:val="4"/>
      <w:sz w:val="19"/>
      <w:szCs w:val="19"/>
      <w:u w:val="none"/>
    </w:rPr>
  </w:style>
  <w:style w:type="paragraph" w:customStyle="1" w:styleId="Tableofcontents100">
    <w:name w:val="Table of contents (10)"/>
    <w:basedOn w:val="Normal"/>
    <w:link w:val="Tableofcontents10"/>
    <w:rsid w:val="00352E64"/>
    <w:pPr>
      <w:shd w:val="clear" w:color="auto" w:fill="FFFFFF"/>
      <w:spacing w:line="264" w:lineRule="exact"/>
      <w:jc w:val="both"/>
    </w:pPr>
    <w:rPr>
      <w:rFonts w:ascii="Times New Roman" w:hAnsi="Times New Roman" w:cs="Times New Roman"/>
      <w:b/>
      <w:bCs/>
      <w:color w:val="auto"/>
      <w:spacing w:val="4"/>
      <w:sz w:val="19"/>
      <w:szCs w:val="19"/>
      <w:lang w:eastAsia="en-US"/>
    </w:rPr>
  </w:style>
  <w:style w:type="character" w:customStyle="1" w:styleId="Tableofcontents109pt">
    <w:name w:val="Table of contents (10) + 9 pt"/>
    <w:aliases w:val="Spacing 0 pt85"/>
    <w:rsid w:val="00352E64"/>
    <w:rPr>
      <w:rFonts w:ascii="Times New Roman" w:hAnsi="Times New Roman" w:cs="Times New Roman"/>
      <w:b/>
      <w:bCs/>
      <w:spacing w:val="3"/>
      <w:sz w:val="18"/>
      <w:szCs w:val="18"/>
      <w:u w:val="none"/>
    </w:rPr>
  </w:style>
  <w:style w:type="character" w:customStyle="1" w:styleId="Bodytext3Impact">
    <w:name w:val="Body text (3) + Impact"/>
    <w:aliases w:val="13 pt1,Not Bold9,Spacing 0 pt84,Body text (2) + 11 pt2"/>
    <w:rsid w:val="00352E64"/>
    <w:rPr>
      <w:rFonts w:ascii="Impact" w:hAnsi="Impact" w:cs="Impact"/>
      <w:b/>
      <w:bCs/>
      <w:noProof/>
      <w:spacing w:val="0"/>
      <w:sz w:val="26"/>
      <w:szCs w:val="26"/>
      <w:u w:val="none"/>
    </w:rPr>
  </w:style>
  <w:style w:type="character" w:customStyle="1" w:styleId="Bodytext3135pt">
    <w:name w:val="Body text (3) + 13.5 pt"/>
    <w:aliases w:val="Spacing 0 pt83,Heading #3 + Times New Roman,10.5 pt3"/>
    <w:rsid w:val="00352E64"/>
    <w:rPr>
      <w:rFonts w:ascii="Times New Roman" w:hAnsi="Times New Roman" w:cs="Times New Roman"/>
      <w:b/>
      <w:bCs/>
      <w:noProof/>
      <w:spacing w:val="0"/>
      <w:sz w:val="27"/>
      <w:szCs w:val="27"/>
      <w:u w:val="none"/>
    </w:rPr>
  </w:style>
  <w:style w:type="character" w:customStyle="1" w:styleId="Bodytext32">
    <w:name w:val="Body text (32)_"/>
    <w:link w:val="Bodytext320"/>
    <w:rsid w:val="00352E64"/>
    <w:rPr>
      <w:rFonts w:ascii="Segoe UI" w:hAnsi="Segoe UI" w:cs="Segoe UI"/>
      <w:spacing w:val="4"/>
      <w:sz w:val="33"/>
      <w:szCs w:val="33"/>
      <w:u w:val="none"/>
    </w:rPr>
  </w:style>
  <w:style w:type="paragraph" w:customStyle="1" w:styleId="Bodytext320">
    <w:name w:val="Body text (32)"/>
    <w:basedOn w:val="Normal"/>
    <w:link w:val="Bodytext32"/>
    <w:rsid w:val="00352E64"/>
    <w:pPr>
      <w:shd w:val="clear" w:color="auto" w:fill="FFFFFF"/>
      <w:spacing w:before="300" w:after="360" w:line="240" w:lineRule="atLeast"/>
      <w:jc w:val="both"/>
    </w:pPr>
    <w:rPr>
      <w:rFonts w:ascii="Segoe UI" w:hAnsi="Segoe UI" w:cs="Segoe UI"/>
      <w:color w:val="auto"/>
      <w:spacing w:val="4"/>
      <w:sz w:val="33"/>
      <w:szCs w:val="33"/>
      <w:lang w:eastAsia="en-US"/>
    </w:rPr>
  </w:style>
  <w:style w:type="character" w:customStyle="1" w:styleId="Bodytext32CenturyGothic">
    <w:name w:val="Body text (32) + Century Gothic"/>
    <w:aliases w:val="15.5 pt,Bold25,Spacing 0 pt82,Heading #3 + Times New Roman1,11 pt1"/>
    <w:rsid w:val="00352E64"/>
    <w:rPr>
      <w:rFonts w:ascii="Century Gothic" w:hAnsi="Century Gothic" w:cs="Century Gothic"/>
      <w:b/>
      <w:bCs/>
      <w:spacing w:val="-14"/>
      <w:sz w:val="31"/>
      <w:szCs w:val="31"/>
      <w:u w:val="none"/>
    </w:rPr>
  </w:style>
  <w:style w:type="character" w:customStyle="1" w:styleId="Bodytext325pt">
    <w:name w:val="Body text (32) + 5 pt"/>
    <w:aliases w:val="Spacing 1 pt9,Scale 40%4"/>
    <w:rsid w:val="00352E64"/>
    <w:rPr>
      <w:rFonts w:ascii="Segoe UI" w:hAnsi="Segoe UI" w:cs="Segoe UI"/>
      <w:spacing w:val="22"/>
      <w:w w:val="40"/>
      <w:sz w:val="10"/>
      <w:szCs w:val="10"/>
      <w:u w:val="none"/>
    </w:rPr>
  </w:style>
  <w:style w:type="character" w:customStyle="1" w:styleId="Heading192">
    <w:name w:val="Heading #19 (2)_"/>
    <w:link w:val="Heading1920"/>
    <w:rsid w:val="00352E64"/>
    <w:rPr>
      <w:rFonts w:ascii="Times New Roman" w:hAnsi="Times New Roman" w:cs="Times New Roman"/>
      <w:i/>
      <w:iCs/>
      <w:spacing w:val="11"/>
      <w:u w:val="none"/>
    </w:rPr>
  </w:style>
  <w:style w:type="paragraph" w:customStyle="1" w:styleId="Heading1920">
    <w:name w:val="Heading #19 (2)"/>
    <w:basedOn w:val="Normal"/>
    <w:link w:val="Heading192"/>
    <w:rsid w:val="00352E64"/>
    <w:pPr>
      <w:shd w:val="clear" w:color="auto" w:fill="FFFFFF"/>
      <w:spacing w:before="360" w:line="240" w:lineRule="atLeast"/>
      <w:jc w:val="both"/>
    </w:pPr>
    <w:rPr>
      <w:rFonts w:ascii="Times New Roman" w:hAnsi="Times New Roman" w:cs="Times New Roman"/>
      <w:i/>
      <w:iCs/>
      <w:color w:val="auto"/>
      <w:spacing w:val="11"/>
      <w:lang w:eastAsia="en-US"/>
    </w:rPr>
  </w:style>
  <w:style w:type="character" w:customStyle="1" w:styleId="Bodytext33">
    <w:name w:val="Body text (33)_"/>
    <w:link w:val="Bodytext330"/>
    <w:rsid w:val="00352E64"/>
    <w:rPr>
      <w:rFonts w:ascii="Corbel" w:hAnsi="Corbel" w:cs="Corbel"/>
      <w:sz w:val="8"/>
      <w:szCs w:val="8"/>
      <w:u w:val="none"/>
    </w:rPr>
  </w:style>
  <w:style w:type="paragraph" w:customStyle="1" w:styleId="Bodytext330">
    <w:name w:val="Body text (33)"/>
    <w:basedOn w:val="Normal"/>
    <w:link w:val="Bodytext33"/>
    <w:rsid w:val="00352E64"/>
    <w:pPr>
      <w:shd w:val="clear" w:color="auto" w:fill="FFFFFF"/>
      <w:spacing w:before="180" w:after="240" w:line="240" w:lineRule="atLeast"/>
      <w:jc w:val="both"/>
    </w:pPr>
    <w:rPr>
      <w:rFonts w:ascii="Corbel" w:hAnsi="Corbel" w:cs="Corbel"/>
      <w:color w:val="auto"/>
      <w:sz w:val="8"/>
      <w:szCs w:val="8"/>
      <w:lang w:eastAsia="en-US"/>
    </w:rPr>
  </w:style>
  <w:style w:type="character" w:customStyle="1" w:styleId="Bodytext220">
    <w:name w:val="Body text (22)"/>
    <w:rsid w:val="00352E64"/>
    <w:rPr>
      <w:rFonts w:ascii="Times New Roman" w:hAnsi="Times New Roman" w:cs="Times New Roman"/>
      <w:b/>
      <w:bCs/>
      <w:spacing w:val="3"/>
      <w:sz w:val="18"/>
      <w:szCs w:val="18"/>
      <w:u w:val="none"/>
    </w:rPr>
  </w:style>
  <w:style w:type="character" w:customStyle="1" w:styleId="Bodytext34">
    <w:name w:val="Body text (34)_"/>
    <w:link w:val="Bodytext340"/>
    <w:rsid w:val="00352E64"/>
    <w:rPr>
      <w:rFonts w:ascii="Segoe UI" w:hAnsi="Segoe UI" w:cs="Segoe UI"/>
      <w:noProof/>
      <w:sz w:val="10"/>
      <w:szCs w:val="10"/>
      <w:u w:val="none"/>
    </w:rPr>
  </w:style>
  <w:style w:type="paragraph" w:customStyle="1" w:styleId="Bodytext340">
    <w:name w:val="Body text (34)"/>
    <w:basedOn w:val="Normal"/>
    <w:link w:val="Bodytext34"/>
    <w:rsid w:val="00352E64"/>
    <w:pPr>
      <w:shd w:val="clear" w:color="auto" w:fill="FFFFFF"/>
      <w:spacing w:before="3240" w:line="240" w:lineRule="atLeast"/>
    </w:pPr>
    <w:rPr>
      <w:rFonts w:ascii="Segoe UI" w:hAnsi="Segoe UI" w:cs="Segoe UI"/>
      <w:noProof/>
      <w:color w:val="auto"/>
      <w:sz w:val="10"/>
      <w:szCs w:val="10"/>
      <w:lang w:eastAsia="en-US"/>
    </w:rPr>
  </w:style>
  <w:style w:type="character" w:customStyle="1" w:styleId="Heading2230">
    <w:name w:val="Heading #22 (3)_"/>
    <w:link w:val="Heading2231"/>
    <w:rsid w:val="00352E64"/>
    <w:rPr>
      <w:rFonts w:ascii="Times New Roman" w:hAnsi="Times New Roman" w:cs="Times New Roman"/>
      <w:b/>
      <w:bCs/>
      <w:i/>
      <w:iCs/>
      <w:sz w:val="26"/>
      <w:szCs w:val="26"/>
      <w:u w:val="none"/>
    </w:rPr>
  </w:style>
  <w:style w:type="paragraph" w:customStyle="1" w:styleId="Heading2231">
    <w:name w:val="Heading #22 (3)"/>
    <w:basedOn w:val="Normal"/>
    <w:link w:val="Heading2230"/>
    <w:rsid w:val="00352E64"/>
    <w:pPr>
      <w:shd w:val="clear" w:color="auto" w:fill="FFFFFF"/>
      <w:spacing w:after="240" w:line="326" w:lineRule="exact"/>
      <w:jc w:val="both"/>
    </w:pPr>
    <w:rPr>
      <w:rFonts w:ascii="Times New Roman" w:hAnsi="Times New Roman" w:cs="Times New Roman"/>
      <w:b/>
      <w:bCs/>
      <w:i/>
      <w:iCs/>
      <w:color w:val="auto"/>
      <w:spacing w:val="-1"/>
      <w:sz w:val="26"/>
      <w:szCs w:val="26"/>
      <w:lang w:eastAsia="en-US"/>
    </w:rPr>
  </w:style>
  <w:style w:type="character" w:customStyle="1" w:styleId="Heading22312pt">
    <w:name w:val="Heading #22 (3) + 12 pt"/>
    <w:aliases w:val="Not Italic6,Spacing 0 pt81,Body text (15) + Bold"/>
    <w:rsid w:val="00352E64"/>
    <w:rPr>
      <w:rFonts w:ascii="Times New Roman" w:hAnsi="Times New Roman" w:cs="Times New Roman"/>
      <w:b/>
      <w:bCs/>
      <w:i/>
      <w:iCs/>
      <w:spacing w:val="4"/>
      <w:sz w:val="24"/>
      <w:szCs w:val="24"/>
      <w:u w:val="none"/>
    </w:rPr>
  </w:style>
  <w:style w:type="character" w:customStyle="1" w:styleId="Bodytext35">
    <w:name w:val="Body text (35)_"/>
    <w:link w:val="Bodytext350"/>
    <w:rsid w:val="00352E64"/>
    <w:rPr>
      <w:rFonts w:ascii="Times New Roman" w:hAnsi="Times New Roman" w:cs="Times New Roman"/>
      <w:sz w:val="20"/>
      <w:szCs w:val="20"/>
      <w:u w:val="none"/>
    </w:rPr>
  </w:style>
  <w:style w:type="paragraph" w:customStyle="1" w:styleId="Bodytext350">
    <w:name w:val="Body text (35)"/>
    <w:basedOn w:val="Normal"/>
    <w:link w:val="Bodytext35"/>
    <w:rsid w:val="00352E64"/>
    <w:pPr>
      <w:shd w:val="clear" w:color="auto" w:fill="FFFFFF"/>
      <w:spacing w:before="120" w:line="240" w:lineRule="atLeast"/>
      <w:jc w:val="both"/>
    </w:pPr>
    <w:rPr>
      <w:rFonts w:ascii="Times New Roman" w:hAnsi="Times New Roman" w:cs="Times New Roman"/>
      <w:color w:val="auto"/>
      <w:sz w:val="20"/>
      <w:szCs w:val="20"/>
      <w:lang w:eastAsia="en-US"/>
    </w:rPr>
  </w:style>
  <w:style w:type="character" w:customStyle="1" w:styleId="Heading162">
    <w:name w:val="Heading #16 (2)_"/>
    <w:link w:val="Heading1620"/>
    <w:rsid w:val="00352E64"/>
    <w:rPr>
      <w:rFonts w:ascii="Times New Roman" w:hAnsi="Times New Roman" w:cs="Times New Roman"/>
      <w:spacing w:val="6"/>
      <w:u w:val="none"/>
    </w:rPr>
  </w:style>
  <w:style w:type="paragraph" w:customStyle="1" w:styleId="Heading1620">
    <w:name w:val="Heading #16 (2)"/>
    <w:basedOn w:val="Normal"/>
    <w:link w:val="Heading162"/>
    <w:rsid w:val="00352E64"/>
    <w:pPr>
      <w:shd w:val="clear" w:color="auto" w:fill="FFFFFF"/>
      <w:spacing w:before="120" w:after="120" w:line="240" w:lineRule="atLeast"/>
      <w:jc w:val="both"/>
    </w:pPr>
    <w:rPr>
      <w:rFonts w:ascii="Times New Roman" w:hAnsi="Times New Roman" w:cs="Times New Roman"/>
      <w:color w:val="auto"/>
      <w:spacing w:val="6"/>
      <w:lang w:eastAsia="en-US"/>
    </w:rPr>
  </w:style>
  <w:style w:type="character" w:customStyle="1" w:styleId="Bodytext36">
    <w:name w:val="Body text (36)_"/>
    <w:link w:val="Bodytext360"/>
    <w:rsid w:val="00352E64"/>
    <w:rPr>
      <w:rFonts w:ascii="Segoe UI" w:hAnsi="Segoe UI" w:cs="Segoe UI"/>
      <w:spacing w:val="6"/>
      <w:sz w:val="20"/>
      <w:szCs w:val="20"/>
      <w:u w:val="none"/>
    </w:rPr>
  </w:style>
  <w:style w:type="paragraph" w:customStyle="1" w:styleId="Bodytext360">
    <w:name w:val="Body text (36)"/>
    <w:basedOn w:val="Normal"/>
    <w:link w:val="Bodytext36"/>
    <w:rsid w:val="00352E64"/>
    <w:pPr>
      <w:shd w:val="clear" w:color="auto" w:fill="FFFFFF"/>
      <w:spacing w:before="120" w:after="480" w:line="240" w:lineRule="atLeast"/>
      <w:jc w:val="both"/>
    </w:pPr>
    <w:rPr>
      <w:rFonts w:ascii="Segoe UI" w:hAnsi="Segoe UI" w:cs="Segoe UI"/>
      <w:color w:val="auto"/>
      <w:spacing w:val="6"/>
      <w:sz w:val="20"/>
      <w:szCs w:val="20"/>
      <w:lang w:eastAsia="en-US"/>
    </w:rPr>
  </w:style>
  <w:style w:type="character" w:customStyle="1" w:styleId="Bodytext95pt">
    <w:name w:val="Body text + 9.5 pt"/>
    <w:aliases w:val="Bold24,Italic16,Spacing 0 pt80,Body text (15) + Not Italic,Body text (17) + 10 pt"/>
    <w:rsid w:val="00352E64"/>
    <w:rPr>
      <w:rFonts w:ascii="Times New Roman" w:hAnsi="Times New Roman" w:cs="Times New Roman"/>
      <w:b/>
      <w:bCs/>
      <w:i/>
      <w:iCs/>
      <w:spacing w:val="5"/>
      <w:sz w:val="19"/>
      <w:szCs w:val="19"/>
      <w:u w:val="none"/>
    </w:rPr>
  </w:style>
  <w:style w:type="character" w:customStyle="1" w:styleId="Bodytext95pt1">
    <w:name w:val="Body text + 9.5 pt1"/>
    <w:aliases w:val="Bold23,Spacing 0 pt79,Body text (2) + 10 pt1"/>
    <w:rsid w:val="00352E64"/>
    <w:rPr>
      <w:rFonts w:ascii="Times New Roman" w:hAnsi="Times New Roman" w:cs="Times New Roman"/>
      <w:b/>
      <w:bCs/>
      <w:noProof/>
      <w:spacing w:val="4"/>
      <w:sz w:val="19"/>
      <w:szCs w:val="19"/>
      <w:u w:val="none"/>
    </w:rPr>
  </w:style>
  <w:style w:type="character" w:customStyle="1" w:styleId="Heading72">
    <w:name w:val="Heading #7 (2)_"/>
    <w:link w:val="Heading720"/>
    <w:rsid w:val="00352E64"/>
    <w:rPr>
      <w:rFonts w:ascii="Times New Roman" w:hAnsi="Times New Roman" w:cs="Times New Roman"/>
      <w:spacing w:val="6"/>
      <w:u w:val="none"/>
    </w:rPr>
  </w:style>
  <w:style w:type="paragraph" w:customStyle="1" w:styleId="Heading720">
    <w:name w:val="Heading #7 (2)"/>
    <w:basedOn w:val="Normal"/>
    <w:link w:val="Heading72"/>
    <w:rsid w:val="00352E64"/>
    <w:pPr>
      <w:shd w:val="clear" w:color="auto" w:fill="FFFFFF"/>
      <w:spacing w:before="60" w:line="240" w:lineRule="atLeast"/>
      <w:jc w:val="both"/>
      <w:outlineLvl w:val="6"/>
    </w:pPr>
    <w:rPr>
      <w:rFonts w:ascii="Times New Roman" w:hAnsi="Times New Roman" w:cs="Times New Roman"/>
      <w:color w:val="auto"/>
      <w:spacing w:val="6"/>
      <w:lang w:eastAsia="en-US"/>
    </w:rPr>
  </w:style>
  <w:style w:type="character" w:customStyle="1" w:styleId="Heading72Impact">
    <w:name w:val="Heading #7 (2) + Impact"/>
    <w:aliases w:val="13.5 pt3,Spacing 0 pt78"/>
    <w:rsid w:val="00352E64"/>
    <w:rPr>
      <w:rFonts w:ascii="Impact" w:hAnsi="Impact" w:cs="Impact"/>
      <w:noProof/>
      <w:spacing w:val="0"/>
      <w:sz w:val="27"/>
      <w:szCs w:val="27"/>
      <w:u w:val="none"/>
    </w:rPr>
  </w:style>
  <w:style w:type="character" w:customStyle="1" w:styleId="Heading72Impact1">
    <w:name w:val="Heading #7 (2) + Impact1"/>
    <w:aliases w:val="11.5 pt,Spacing 0 pt77,Body text (2) + Impact,Table of contents (2) + Bold"/>
    <w:rsid w:val="00352E64"/>
    <w:rPr>
      <w:rFonts w:ascii="Impact" w:hAnsi="Impact" w:cs="Impact"/>
      <w:noProof/>
      <w:spacing w:val="0"/>
      <w:sz w:val="23"/>
      <w:szCs w:val="23"/>
      <w:u w:val="none"/>
    </w:rPr>
  </w:style>
  <w:style w:type="character" w:customStyle="1" w:styleId="Heading186">
    <w:name w:val="Heading #18 (6)_"/>
    <w:link w:val="Heading1860"/>
    <w:rsid w:val="00352E64"/>
    <w:rPr>
      <w:rFonts w:ascii="Impact" w:hAnsi="Impact" w:cs="Impact"/>
      <w:noProof/>
      <w:sz w:val="26"/>
      <w:szCs w:val="26"/>
      <w:u w:val="none"/>
    </w:rPr>
  </w:style>
  <w:style w:type="paragraph" w:customStyle="1" w:styleId="Heading1860">
    <w:name w:val="Heading #18 (6)"/>
    <w:basedOn w:val="Normal"/>
    <w:link w:val="Heading186"/>
    <w:rsid w:val="00352E64"/>
    <w:pPr>
      <w:shd w:val="clear" w:color="auto" w:fill="FFFFFF"/>
      <w:spacing w:before="660" w:after="1980" w:line="240" w:lineRule="atLeast"/>
      <w:jc w:val="center"/>
    </w:pPr>
    <w:rPr>
      <w:rFonts w:ascii="Impact" w:hAnsi="Impact" w:cs="Impact"/>
      <w:noProof/>
      <w:color w:val="auto"/>
      <w:sz w:val="26"/>
      <w:szCs w:val="26"/>
      <w:lang w:eastAsia="en-US"/>
    </w:rPr>
  </w:style>
  <w:style w:type="character" w:customStyle="1" w:styleId="Heading186TimesNewRoman">
    <w:name w:val="Heading #18 (6) + Times New Roman"/>
    <w:aliases w:val="13.5 pt2,Bold22"/>
    <w:rsid w:val="00352E64"/>
    <w:rPr>
      <w:rFonts w:ascii="Times New Roman" w:hAnsi="Times New Roman" w:cs="Times New Roman"/>
      <w:b/>
      <w:bCs/>
      <w:noProof/>
      <w:sz w:val="27"/>
      <w:szCs w:val="27"/>
      <w:u w:val="none"/>
    </w:rPr>
  </w:style>
  <w:style w:type="character" w:customStyle="1" w:styleId="Bodytext37">
    <w:name w:val="Body text (37)_"/>
    <w:link w:val="Bodytext370"/>
    <w:rsid w:val="00352E64"/>
    <w:rPr>
      <w:rFonts w:ascii="Segoe UI" w:hAnsi="Segoe UI" w:cs="Segoe UI"/>
      <w:spacing w:val="16"/>
      <w:sz w:val="20"/>
      <w:szCs w:val="20"/>
      <w:u w:val="none"/>
    </w:rPr>
  </w:style>
  <w:style w:type="paragraph" w:customStyle="1" w:styleId="Bodytext370">
    <w:name w:val="Body text (37)"/>
    <w:basedOn w:val="Normal"/>
    <w:link w:val="Bodytext37"/>
    <w:rsid w:val="00352E64"/>
    <w:pPr>
      <w:shd w:val="clear" w:color="auto" w:fill="FFFFFF"/>
      <w:spacing w:before="1980" w:after="480" w:line="240" w:lineRule="atLeast"/>
      <w:jc w:val="both"/>
    </w:pPr>
    <w:rPr>
      <w:rFonts w:ascii="Segoe UI" w:hAnsi="Segoe UI" w:cs="Segoe UI"/>
      <w:color w:val="auto"/>
      <w:spacing w:val="16"/>
      <w:sz w:val="20"/>
      <w:szCs w:val="20"/>
      <w:lang w:eastAsia="en-US"/>
    </w:rPr>
  </w:style>
  <w:style w:type="character" w:customStyle="1" w:styleId="Bodytext115pt">
    <w:name w:val="Body text + 11.5 pt"/>
    <w:aliases w:val="Bold21,Body text (6) + 9 pt"/>
    <w:rsid w:val="00352E64"/>
    <w:rPr>
      <w:rFonts w:ascii="Times New Roman" w:hAnsi="Times New Roman" w:cs="Times New Roman"/>
      <w:b/>
      <w:bCs/>
      <w:spacing w:val="1"/>
      <w:sz w:val="23"/>
      <w:szCs w:val="23"/>
      <w:u w:val="none"/>
    </w:rPr>
  </w:style>
  <w:style w:type="character" w:customStyle="1" w:styleId="Heading8">
    <w:name w:val="Heading #8_"/>
    <w:link w:val="Heading80"/>
    <w:rsid w:val="00352E64"/>
    <w:rPr>
      <w:rFonts w:ascii="Times New Roman" w:hAnsi="Times New Roman" w:cs="Times New Roman"/>
      <w:spacing w:val="6"/>
      <w:u w:val="none"/>
    </w:rPr>
  </w:style>
  <w:style w:type="paragraph" w:customStyle="1" w:styleId="Heading80">
    <w:name w:val="Heading #8"/>
    <w:basedOn w:val="Normal"/>
    <w:link w:val="Heading8"/>
    <w:rsid w:val="00352E64"/>
    <w:pPr>
      <w:shd w:val="clear" w:color="auto" w:fill="FFFFFF"/>
      <w:spacing w:before="60" w:after="300" w:line="240" w:lineRule="atLeast"/>
      <w:jc w:val="both"/>
      <w:outlineLvl w:val="7"/>
    </w:pPr>
    <w:rPr>
      <w:rFonts w:ascii="Times New Roman" w:hAnsi="Times New Roman" w:cs="Times New Roman"/>
      <w:color w:val="auto"/>
      <w:spacing w:val="6"/>
      <w:lang w:eastAsia="en-US"/>
    </w:rPr>
  </w:style>
  <w:style w:type="character" w:customStyle="1" w:styleId="Bodytext3115pt">
    <w:name w:val="Body text (3) + 11.5 pt"/>
    <w:aliases w:val="Italic15,Spacing 0 pt76"/>
    <w:rsid w:val="00352E64"/>
    <w:rPr>
      <w:rFonts w:ascii="Times New Roman" w:hAnsi="Times New Roman" w:cs="Times New Roman"/>
      <w:b/>
      <w:bCs/>
      <w:i/>
      <w:iCs/>
      <w:spacing w:val="13"/>
      <w:sz w:val="23"/>
      <w:szCs w:val="23"/>
      <w:u w:val="none"/>
    </w:rPr>
  </w:style>
  <w:style w:type="character" w:customStyle="1" w:styleId="Bodytext355pt">
    <w:name w:val="Body text (3) + 5.5 pt"/>
    <w:aliases w:val="Not Bold8,Italic14,Spacing 0 pt75,Body text (17) + Not Bold,Heading #18 (2) + Bold"/>
    <w:rsid w:val="00352E64"/>
    <w:rPr>
      <w:rFonts w:ascii="Times New Roman" w:hAnsi="Times New Roman" w:cs="Times New Roman"/>
      <w:b/>
      <w:bCs/>
      <w:i/>
      <w:iCs/>
      <w:noProof/>
      <w:spacing w:val="0"/>
      <w:sz w:val="11"/>
      <w:szCs w:val="11"/>
      <w:u w:val="none"/>
    </w:rPr>
  </w:style>
  <w:style w:type="character" w:customStyle="1" w:styleId="Heading132">
    <w:name w:val="Heading #13 (2)_"/>
    <w:link w:val="Heading1320"/>
    <w:rsid w:val="00352E64"/>
    <w:rPr>
      <w:rFonts w:ascii="Times New Roman" w:hAnsi="Times New Roman" w:cs="Times New Roman"/>
      <w:b/>
      <w:bCs/>
      <w:spacing w:val="6"/>
      <w:sz w:val="23"/>
      <w:szCs w:val="23"/>
      <w:u w:val="none"/>
    </w:rPr>
  </w:style>
  <w:style w:type="paragraph" w:customStyle="1" w:styleId="Heading1320">
    <w:name w:val="Heading #13 (2)"/>
    <w:basedOn w:val="Normal"/>
    <w:link w:val="Heading132"/>
    <w:rsid w:val="00352E64"/>
    <w:pPr>
      <w:shd w:val="clear" w:color="auto" w:fill="FFFFFF"/>
      <w:spacing w:after="300" w:line="240" w:lineRule="atLeast"/>
    </w:pPr>
    <w:rPr>
      <w:rFonts w:ascii="Times New Roman" w:hAnsi="Times New Roman" w:cs="Times New Roman"/>
      <w:b/>
      <w:bCs/>
      <w:color w:val="auto"/>
      <w:spacing w:val="6"/>
      <w:sz w:val="23"/>
      <w:szCs w:val="23"/>
      <w:lang w:eastAsia="en-US"/>
    </w:rPr>
  </w:style>
  <w:style w:type="character" w:customStyle="1" w:styleId="Heading132Spacing0pt">
    <w:name w:val="Heading #13 (2) + Spacing 0 pt"/>
    <w:rsid w:val="00352E64"/>
    <w:rPr>
      <w:rFonts w:ascii="Times New Roman" w:hAnsi="Times New Roman" w:cs="Times New Roman"/>
      <w:b/>
      <w:bCs/>
      <w:noProof/>
      <w:spacing w:val="0"/>
      <w:sz w:val="23"/>
      <w:szCs w:val="23"/>
      <w:u w:val="none"/>
    </w:rPr>
  </w:style>
  <w:style w:type="character" w:customStyle="1" w:styleId="Heading193">
    <w:name w:val="Heading #19 (3)_"/>
    <w:link w:val="Heading1930"/>
    <w:rsid w:val="00352E64"/>
    <w:rPr>
      <w:rFonts w:ascii="Times New Roman" w:hAnsi="Times New Roman" w:cs="Times New Roman"/>
      <w:spacing w:val="6"/>
      <w:u w:val="none"/>
    </w:rPr>
  </w:style>
  <w:style w:type="paragraph" w:customStyle="1" w:styleId="Heading1930">
    <w:name w:val="Heading #19 (3)"/>
    <w:basedOn w:val="Normal"/>
    <w:link w:val="Heading193"/>
    <w:rsid w:val="00352E64"/>
    <w:pPr>
      <w:shd w:val="clear" w:color="auto" w:fill="FFFFFF"/>
      <w:spacing w:before="300" w:after="300" w:line="240" w:lineRule="atLeast"/>
      <w:jc w:val="both"/>
    </w:pPr>
    <w:rPr>
      <w:rFonts w:ascii="Times New Roman" w:hAnsi="Times New Roman" w:cs="Times New Roman"/>
      <w:color w:val="auto"/>
      <w:spacing w:val="6"/>
      <w:lang w:eastAsia="en-US"/>
    </w:rPr>
  </w:style>
  <w:style w:type="character" w:customStyle="1" w:styleId="Bodytext38">
    <w:name w:val="Body text (38)_"/>
    <w:link w:val="Bodytext380"/>
    <w:rsid w:val="00352E64"/>
    <w:rPr>
      <w:rFonts w:ascii="Times New Roman" w:hAnsi="Times New Roman" w:cs="Times New Roman"/>
      <w:b/>
      <w:bCs/>
      <w:spacing w:val="3"/>
      <w:sz w:val="18"/>
      <w:szCs w:val="18"/>
      <w:u w:val="none"/>
    </w:rPr>
  </w:style>
  <w:style w:type="paragraph" w:customStyle="1" w:styleId="Bodytext380">
    <w:name w:val="Body text (38)"/>
    <w:basedOn w:val="Normal"/>
    <w:link w:val="Bodytext38"/>
    <w:rsid w:val="00352E64"/>
    <w:pPr>
      <w:shd w:val="clear" w:color="auto" w:fill="FFFFFF"/>
      <w:spacing w:line="254" w:lineRule="exact"/>
      <w:jc w:val="both"/>
    </w:pPr>
    <w:rPr>
      <w:rFonts w:ascii="Times New Roman" w:hAnsi="Times New Roman" w:cs="Times New Roman"/>
      <w:b/>
      <w:bCs/>
      <w:color w:val="auto"/>
      <w:spacing w:val="3"/>
      <w:sz w:val="18"/>
      <w:szCs w:val="18"/>
      <w:lang w:eastAsia="en-US"/>
    </w:rPr>
  </w:style>
  <w:style w:type="character" w:customStyle="1" w:styleId="Bodytext3895pt">
    <w:name w:val="Body text (38) + 9.5 pt"/>
    <w:aliases w:val="Spacing 0 pt74"/>
    <w:rsid w:val="00352E64"/>
    <w:rPr>
      <w:rFonts w:ascii="Times New Roman" w:hAnsi="Times New Roman" w:cs="Times New Roman"/>
      <w:b/>
      <w:bCs/>
      <w:spacing w:val="4"/>
      <w:sz w:val="19"/>
      <w:szCs w:val="19"/>
      <w:u w:val="none"/>
    </w:rPr>
  </w:style>
  <w:style w:type="character" w:customStyle="1" w:styleId="Heading222Italic">
    <w:name w:val="Heading #22 (2) + Italic"/>
    <w:aliases w:val="Spacing 0 pt73,Body text (8) + Not Italic3"/>
    <w:rsid w:val="00352E64"/>
    <w:rPr>
      <w:rFonts w:ascii="Times New Roman" w:hAnsi="Times New Roman" w:cs="Times New Roman"/>
      <w:i/>
      <w:iCs/>
      <w:spacing w:val="1"/>
      <w:u w:val="none"/>
    </w:rPr>
  </w:style>
  <w:style w:type="character" w:customStyle="1" w:styleId="TableofcontentsItalic">
    <w:name w:val="Table of contents + Italic"/>
    <w:rsid w:val="00352E64"/>
    <w:rPr>
      <w:rFonts w:ascii="Times New Roman" w:hAnsi="Times New Roman" w:cs="Times New Roman"/>
      <w:i/>
      <w:iCs/>
      <w:spacing w:val="1"/>
      <w:u w:val="none"/>
    </w:rPr>
  </w:style>
  <w:style w:type="character" w:customStyle="1" w:styleId="Tableofcontents9NotItalic2">
    <w:name w:val="Table of contents (9) + Not Italic2"/>
    <w:aliases w:val="Spacing 0 pt72,Body text (8) + Not Italic2"/>
    <w:rsid w:val="00352E64"/>
    <w:rPr>
      <w:rFonts w:ascii="Times New Roman" w:hAnsi="Times New Roman" w:cs="Times New Roman"/>
      <w:i/>
      <w:iCs/>
      <w:noProof/>
      <w:spacing w:val="0"/>
      <w:u w:val="none"/>
    </w:rPr>
  </w:style>
  <w:style w:type="character" w:customStyle="1" w:styleId="Heading3">
    <w:name w:val="Heading #3_"/>
    <w:link w:val="Heading30"/>
    <w:rsid w:val="00352E64"/>
    <w:rPr>
      <w:rFonts w:ascii="Impact" w:hAnsi="Impact" w:cs="Impact"/>
      <w:spacing w:val="36"/>
      <w:sz w:val="26"/>
      <w:szCs w:val="26"/>
      <w:u w:val="none"/>
    </w:rPr>
  </w:style>
  <w:style w:type="paragraph" w:customStyle="1" w:styleId="Heading30">
    <w:name w:val="Heading #3"/>
    <w:basedOn w:val="Normal"/>
    <w:link w:val="Heading3"/>
    <w:rsid w:val="00352E64"/>
    <w:pPr>
      <w:shd w:val="clear" w:color="auto" w:fill="FFFFFF"/>
      <w:spacing w:before="240" w:line="240" w:lineRule="atLeast"/>
      <w:jc w:val="both"/>
      <w:outlineLvl w:val="2"/>
    </w:pPr>
    <w:rPr>
      <w:rFonts w:ascii="Impact" w:hAnsi="Impact" w:cs="Impact"/>
      <w:color w:val="auto"/>
      <w:spacing w:val="36"/>
      <w:sz w:val="26"/>
      <w:szCs w:val="26"/>
      <w:lang w:eastAsia="en-US"/>
    </w:rPr>
  </w:style>
  <w:style w:type="character" w:customStyle="1" w:styleId="Heading187">
    <w:name w:val="Heading #18 (7)_"/>
    <w:link w:val="Heading1870"/>
    <w:rsid w:val="00352E64"/>
    <w:rPr>
      <w:rFonts w:ascii="Times New Roman" w:hAnsi="Times New Roman" w:cs="Times New Roman"/>
      <w:b/>
      <w:bCs/>
      <w:spacing w:val="1"/>
      <w:sz w:val="23"/>
      <w:szCs w:val="23"/>
      <w:u w:val="none"/>
    </w:rPr>
  </w:style>
  <w:style w:type="paragraph" w:customStyle="1" w:styleId="Heading1870">
    <w:name w:val="Heading #18 (7)"/>
    <w:basedOn w:val="Normal"/>
    <w:link w:val="Heading187"/>
    <w:rsid w:val="00352E64"/>
    <w:pPr>
      <w:shd w:val="clear" w:color="auto" w:fill="FFFFFF"/>
      <w:spacing w:before="780" w:after="120" w:line="240" w:lineRule="atLeast"/>
      <w:jc w:val="both"/>
    </w:pPr>
    <w:rPr>
      <w:rFonts w:ascii="Times New Roman" w:hAnsi="Times New Roman" w:cs="Times New Roman"/>
      <w:b/>
      <w:bCs/>
      <w:color w:val="auto"/>
      <w:spacing w:val="1"/>
      <w:sz w:val="23"/>
      <w:szCs w:val="23"/>
      <w:lang w:eastAsia="en-US"/>
    </w:rPr>
  </w:style>
  <w:style w:type="character" w:customStyle="1" w:styleId="Heading222Bold">
    <w:name w:val="Heading #22 (2) + Bold"/>
    <w:aliases w:val="Spacing 0 pt71"/>
    <w:rsid w:val="00352E64"/>
    <w:rPr>
      <w:rFonts w:ascii="Times New Roman" w:hAnsi="Times New Roman" w:cs="Times New Roman"/>
      <w:b/>
      <w:bCs/>
      <w:spacing w:val="4"/>
      <w:u w:val="none"/>
    </w:rPr>
  </w:style>
  <w:style w:type="character" w:customStyle="1" w:styleId="Heading21">
    <w:name w:val="Heading #21_"/>
    <w:link w:val="Heading210"/>
    <w:rsid w:val="00352E64"/>
    <w:rPr>
      <w:rFonts w:ascii="Times New Roman" w:hAnsi="Times New Roman" w:cs="Times New Roman"/>
      <w:spacing w:val="6"/>
      <w:u w:val="none"/>
    </w:rPr>
  </w:style>
  <w:style w:type="paragraph" w:customStyle="1" w:styleId="Heading210">
    <w:name w:val="Heading #21"/>
    <w:basedOn w:val="Normal"/>
    <w:link w:val="Heading21"/>
    <w:rsid w:val="00352E64"/>
    <w:pPr>
      <w:shd w:val="clear" w:color="auto" w:fill="FFFFFF"/>
      <w:spacing w:before="300" w:after="300" w:line="360" w:lineRule="exact"/>
    </w:pPr>
    <w:rPr>
      <w:rFonts w:ascii="Times New Roman" w:hAnsi="Times New Roman" w:cs="Times New Roman"/>
      <w:color w:val="auto"/>
      <w:spacing w:val="6"/>
      <w:lang w:eastAsia="en-US"/>
    </w:rPr>
  </w:style>
  <w:style w:type="character" w:customStyle="1" w:styleId="Heading172">
    <w:name w:val="Heading #17 (2)_"/>
    <w:link w:val="Heading1720"/>
    <w:rsid w:val="00352E64"/>
    <w:rPr>
      <w:rFonts w:ascii="Times New Roman" w:hAnsi="Times New Roman" w:cs="Times New Roman"/>
      <w:spacing w:val="6"/>
      <w:u w:val="none"/>
    </w:rPr>
  </w:style>
  <w:style w:type="paragraph" w:customStyle="1" w:styleId="Heading1720">
    <w:name w:val="Heading #17 (2)"/>
    <w:basedOn w:val="Normal"/>
    <w:link w:val="Heading172"/>
    <w:rsid w:val="00352E64"/>
    <w:pPr>
      <w:shd w:val="clear" w:color="auto" w:fill="FFFFFF"/>
      <w:spacing w:before="60" w:after="300" w:line="240" w:lineRule="atLeast"/>
      <w:jc w:val="both"/>
    </w:pPr>
    <w:rPr>
      <w:rFonts w:ascii="Times New Roman" w:hAnsi="Times New Roman" w:cs="Times New Roman"/>
      <w:color w:val="auto"/>
      <w:spacing w:val="6"/>
      <w:lang w:eastAsia="en-US"/>
    </w:rPr>
  </w:style>
  <w:style w:type="character" w:customStyle="1" w:styleId="Heading17">
    <w:name w:val="Heading #17_"/>
    <w:link w:val="Heading170"/>
    <w:rsid w:val="00352E64"/>
    <w:rPr>
      <w:rFonts w:ascii="Times New Roman" w:hAnsi="Times New Roman" w:cs="Times New Roman"/>
      <w:spacing w:val="9"/>
      <w:sz w:val="18"/>
      <w:szCs w:val="18"/>
      <w:u w:val="none"/>
    </w:rPr>
  </w:style>
  <w:style w:type="paragraph" w:customStyle="1" w:styleId="Heading170">
    <w:name w:val="Heading #17"/>
    <w:basedOn w:val="Normal"/>
    <w:link w:val="Heading17"/>
    <w:rsid w:val="00352E64"/>
    <w:pPr>
      <w:shd w:val="clear" w:color="auto" w:fill="FFFFFF"/>
      <w:spacing w:before="60" w:after="300" w:line="240" w:lineRule="atLeast"/>
      <w:jc w:val="both"/>
    </w:pPr>
    <w:rPr>
      <w:rFonts w:ascii="Times New Roman" w:hAnsi="Times New Roman" w:cs="Times New Roman"/>
      <w:color w:val="auto"/>
      <w:spacing w:val="9"/>
      <w:sz w:val="18"/>
      <w:szCs w:val="18"/>
      <w:lang w:eastAsia="en-US"/>
    </w:rPr>
  </w:style>
  <w:style w:type="character" w:customStyle="1" w:styleId="Heading1712pt">
    <w:name w:val="Heading #17 + 12 pt"/>
    <w:aliases w:val="Bold20,Italic13,Spacing 0 pt70,Body text (13) + 10 pt,Body text (11) + 9 pt1"/>
    <w:rsid w:val="00352E64"/>
    <w:rPr>
      <w:rFonts w:ascii="Times New Roman" w:hAnsi="Times New Roman" w:cs="Times New Roman"/>
      <w:b/>
      <w:bCs/>
      <w:i/>
      <w:iCs/>
      <w:spacing w:val="-2"/>
      <w:sz w:val="24"/>
      <w:szCs w:val="24"/>
      <w:u w:val="none"/>
    </w:rPr>
  </w:style>
  <w:style w:type="character" w:customStyle="1" w:styleId="Bodytext39">
    <w:name w:val="Body text (39)_"/>
    <w:link w:val="Bodytext390"/>
    <w:rsid w:val="00352E64"/>
    <w:rPr>
      <w:rFonts w:ascii="Candara" w:hAnsi="Candara" w:cs="Candara"/>
      <w:noProof/>
      <w:sz w:val="8"/>
      <w:szCs w:val="8"/>
      <w:u w:val="none"/>
    </w:rPr>
  </w:style>
  <w:style w:type="paragraph" w:customStyle="1" w:styleId="Bodytext390">
    <w:name w:val="Body text (39)"/>
    <w:basedOn w:val="Normal"/>
    <w:link w:val="Bodytext39"/>
    <w:rsid w:val="00352E64"/>
    <w:pPr>
      <w:shd w:val="clear" w:color="auto" w:fill="FFFFFF"/>
      <w:spacing w:line="240" w:lineRule="atLeast"/>
    </w:pPr>
    <w:rPr>
      <w:rFonts w:ascii="Candara" w:hAnsi="Candara" w:cs="Candara"/>
      <w:noProof/>
      <w:color w:val="auto"/>
      <w:sz w:val="8"/>
      <w:szCs w:val="8"/>
      <w:lang w:eastAsia="en-US"/>
    </w:rPr>
  </w:style>
  <w:style w:type="character" w:customStyle="1" w:styleId="Bodytext8Spacing0pt">
    <w:name w:val="Body text (8) + Spacing 0 pt"/>
    <w:rsid w:val="00352E64"/>
    <w:rPr>
      <w:rFonts w:ascii="Segoe UI" w:hAnsi="Segoe UI" w:cs="Segoe UI"/>
      <w:noProof/>
      <w:spacing w:val="17"/>
      <w:w w:val="80"/>
      <w:sz w:val="18"/>
      <w:szCs w:val="18"/>
      <w:u w:val="none"/>
    </w:rPr>
  </w:style>
  <w:style w:type="character" w:customStyle="1" w:styleId="Heading22213pt">
    <w:name w:val="Heading #22 (2) + 13 pt"/>
    <w:aliases w:val="Bold19,Italic12,Spacing 0 pt69,Body text (6) + 5.5 pt1,Body text (6) + Bold1"/>
    <w:rsid w:val="00352E64"/>
    <w:rPr>
      <w:rFonts w:ascii="Times New Roman" w:hAnsi="Times New Roman" w:cs="Times New Roman"/>
      <w:b/>
      <w:bCs/>
      <w:i/>
      <w:iCs/>
      <w:spacing w:val="6"/>
      <w:sz w:val="26"/>
      <w:szCs w:val="26"/>
      <w:u w:val="none"/>
    </w:rPr>
  </w:style>
  <w:style w:type="character" w:customStyle="1" w:styleId="Bodytext400">
    <w:name w:val="Body text (40)_"/>
    <w:link w:val="Bodytext401"/>
    <w:rsid w:val="00352E64"/>
    <w:rPr>
      <w:rFonts w:ascii="Segoe UI" w:hAnsi="Segoe UI" w:cs="Segoe UI"/>
      <w:spacing w:val="6"/>
      <w:sz w:val="20"/>
      <w:szCs w:val="20"/>
      <w:u w:val="none"/>
    </w:rPr>
  </w:style>
  <w:style w:type="paragraph" w:customStyle="1" w:styleId="Bodytext401">
    <w:name w:val="Body text (40)"/>
    <w:basedOn w:val="Normal"/>
    <w:link w:val="Bodytext400"/>
    <w:rsid w:val="00352E64"/>
    <w:pPr>
      <w:shd w:val="clear" w:color="auto" w:fill="FFFFFF"/>
      <w:spacing w:before="180" w:after="480" w:line="240" w:lineRule="atLeast"/>
      <w:jc w:val="both"/>
    </w:pPr>
    <w:rPr>
      <w:rFonts w:ascii="Segoe UI" w:hAnsi="Segoe UI" w:cs="Segoe UI"/>
      <w:color w:val="auto"/>
      <w:spacing w:val="6"/>
      <w:sz w:val="20"/>
      <w:szCs w:val="20"/>
      <w:lang w:eastAsia="en-US"/>
    </w:rPr>
  </w:style>
  <w:style w:type="character" w:customStyle="1" w:styleId="Picturecaption2">
    <w:name w:val="Picture caption (2)_"/>
    <w:link w:val="Picturecaption20"/>
    <w:rsid w:val="00352E64"/>
    <w:rPr>
      <w:rFonts w:ascii="Times New Roman" w:hAnsi="Times New Roman" w:cs="Times New Roman"/>
      <w:b/>
      <w:bCs/>
      <w:noProof/>
      <w:spacing w:val="4"/>
      <w:sz w:val="19"/>
      <w:szCs w:val="19"/>
      <w:u w:val="none"/>
    </w:rPr>
  </w:style>
  <w:style w:type="paragraph" w:customStyle="1" w:styleId="Picturecaption20">
    <w:name w:val="Picture caption (2)"/>
    <w:basedOn w:val="Normal"/>
    <w:link w:val="Picturecaption2"/>
    <w:rsid w:val="00352E64"/>
    <w:pPr>
      <w:shd w:val="clear" w:color="auto" w:fill="FFFFFF"/>
      <w:spacing w:line="240" w:lineRule="atLeast"/>
    </w:pPr>
    <w:rPr>
      <w:rFonts w:ascii="Times New Roman" w:hAnsi="Times New Roman" w:cs="Times New Roman"/>
      <w:b/>
      <w:bCs/>
      <w:noProof/>
      <w:color w:val="auto"/>
      <w:spacing w:val="4"/>
      <w:sz w:val="19"/>
      <w:szCs w:val="19"/>
      <w:lang w:eastAsia="en-US"/>
    </w:rPr>
  </w:style>
  <w:style w:type="character" w:customStyle="1" w:styleId="Heading224">
    <w:name w:val="Heading #22 (4)_"/>
    <w:link w:val="Heading2240"/>
    <w:rsid w:val="00352E64"/>
    <w:rPr>
      <w:rFonts w:ascii="Times New Roman" w:hAnsi="Times New Roman" w:cs="Times New Roman"/>
      <w:b/>
      <w:bCs/>
      <w:spacing w:val="1"/>
      <w:sz w:val="23"/>
      <w:szCs w:val="23"/>
      <w:u w:val="none"/>
    </w:rPr>
  </w:style>
  <w:style w:type="paragraph" w:customStyle="1" w:styleId="Heading2240">
    <w:name w:val="Heading #22 (4)"/>
    <w:basedOn w:val="Normal"/>
    <w:link w:val="Heading224"/>
    <w:rsid w:val="00352E64"/>
    <w:pPr>
      <w:shd w:val="clear" w:color="auto" w:fill="FFFFFF"/>
      <w:spacing w:before="600" w:after="120" w:line="240" w:lineRule="atLeast"/>
      <w:ind w:hanging="1780"/>
      <w:jc w:val="both"/>
    </w:pPr>
    <w:rPr>
      <w:rFonts w:ascii="Times New Roman" w:hAnsi="Times New Roman" w:cs="Times New Roman"/>
      <w:b/>
      <w:bCs/>
      <w:color w:val="auto"/>
      <w:spacing w:val="1"/>
      <w:sz w:val="23"/>
      <w:szCs w:val="23"/>
      <w:lang w:eastAsia="en-US"/>
    </w:rPr>
  </w:style>
  <w:style w:type="character" w:customStyle="1" w:styleId="Heading21Bold">
    <w:name w:val="Heading #21 + Bold"/>
    <w:aliases w:val="Spacing 0 pt68,Heading #20 + Italic"/>
    <w:rsid w:val="00352E64"/>
    <w:rPr>
      <w:rFonts w:ascii="Times New Roman" w:hAnsi="Times New Roman" w:cs="Times New Roman"/>
      <w:b/>
      <w:bCs/>
      <w:spacing w:val="4"/>
      <w:u w:val="none"/>
    </w:rPr>
  </w:style>
  <w:style w:type="character" w:customStyle="1" w:styleId="BodytextSegoeUI2">
    <w:name w:val="Body text + Segoe UI2"/>
    <w:aliases w:val="5 pt3,Spacing 1 pt8,Scale 40%3"/>
    <w:rsid w:val="00352E64"/>
    <w:rPr>
      <w:rFonts w:ascii="Segoe UI" w:hAnsi="Segoe UI" w:cs="Segoe UI"/>
      <w:spacing w:val="22"/>
      <w:w w:val="40"/>
      <w:sz w:val="10"/>
      <w:szCs w:val="10"/>
      <w:u w:val="none"/>
    </w:rPr>
  </w:style>
  <w:style w:type="character" w:customStyle="1" w:styleId="Heading188">
    <w:name w:val="Heading #18 (8)_"/>
    <w:link w:val="Heading1880"/>
    <w:rsid w:val="00352E64"/>
    <w:rPr>
      <w:rFonts w:ascii="Impact" w:hAnsi="Impact" w:cs="Impact"/>
      <w:sz w:val="27"/>
      <w:szCs w:val="27"/>
      <w:u w:val="none"/>
    </w:rPr>
  </w:style>
  <w:style w:type="paragraph" w:customStyle="1" w:styleId="Heading1880">
    <w:name w:val="Heading #18 (8)"/>
    <w:basedOn w:val="Normal"/>
    <w:link w:val="Heading188"/>
    <w:rsid w:val="00352E64"/>
    <w:pPr>
      <w:shd w:val="clear" w:color="auto" w:fill="FFFFFF"/>
      <w:spacing w:before="180" w:after="540" w:line="240" w:lineRule="atLeast"/>
      <w:jc w:val="both"/>
    </w:pPr>
    <w:rPr>
      <w:rFonts w:ascii="Impact" w:hAnsi="Impact" w:cs="Impact"/>
      <w:color w:val="auto"/>
      <w:sz w:val="27"/>
      <w:szCs w:val="27"/>
      <w:lang w:eastAsia="en-US"/>
    </w:rPr>
  </w:style>
  <w:style w:type="character" w:customStyle="1" w:styleId="Heading188TimesNewRoman">
    <w:name w:val="Heading #18 (8) + Times New Roman"/>
    <w:aliases w:val="12.5 pt5,Bold18,Table of contents + 11.5 pt"/>
    <w:rsid w:val="00352E64"/>
    <w:rPr>
      <w:rFonts w:ascii="Times New Roman" w:hAnsi="Times New Roman" w:cs="Times New Roman"/>
      <w:b/>
      <w:bCs/>
      <w:noProof/>
      <w:sz w:val="25"/>
      <w:szCs w:val="25"/>
      <w:u w:val="none"/>
    </w:rPr>
  </w:style>
  <w:style w:type="character" w:customStyle="1" w:styleId="Heading189">
    <w:name w:val="Heading #18 (9)_"/>
    <w:link w:val="Heading1890"/>
    <w:rsid w:val="00352E64"/>
    <w:rPr>
      <w:rFonts w:ascii="Impact" w:hAnsi="Impact" w:cs="Impact"/>
      <w:noProof/>
      <w:sz w:val="26"/>
      <w:szCs w:val="26"/>
      <w:u w:val="none"/>
    </w:rPr>
  </w:style>
  <w:style w:type="paragraph" w:customStyle="1" w:styleId="Heading1890">
    <w:name w:val="Heading #18 (9)"/>
    <w:basedOn w:val="Normal"/>
    <w:link w:val="Heading189"/>
    <w:rsid w:val="00352E64"/>
    <w:pPr>
      <w:shd w:val="clear" w:color="auto" w:fill="FFFFFF"/>
      <w:spacing w:before="1080" w:after="540" w:line="240" w:lineRule="atLeast"/>
      <w:jc w:val="both"/>
    </w:pPr>
    <w:rPr>
      <w:rFonts w:ascii="Impact" w:hAnsi="Impact" w:cs="Impact"/>
      <w:noProof/>
      <w:color w:val="auto"/>
      <w:sz w:val="26"/>
      <w:szCs w:val="26"/>
      <w:lang w:eastAsia="en-US"/>
    </w:rPr>
  </w:style>
  <w:style w:type="character" w:customStyle="1" w:styleId="Heading189TimesNewRoman">
    <w:name w:val="Heading #18 (9) + Times New Roman"/>
    <w:aliases w:val="12.5 pt4,Bold17,Table of contents + 9.5 pt"/>
    <w:rsid w:val="00352E64"/>
    <w:rPr>
      <w:rFonts w:ascii="Times New Roman" w:hAnsi="Times New Roman" w:cs="Times New Roman"/>
      <w:b/>
      <w:bCs/>
      <w:noProof/>
      <w:sz w:val="25"/>
      <w:szCs w:val="25"/>
      <w:u w:val="none"/>
    </w:rPr>
  </w:style>
  <w:style w:type="character" w:customStyle="1" w:styleId="Tableofcontents11">
    <w:name w:val="Table of contents (11)_"/>
    <w:link w:val="Tableofcontents110"/>
    <w:rsid w:val="00352E64"/>
    <w:rPr>
      <w:rFonts w:ascii="Times New Roman" w:hAnsi="Times New Roman" w:cs="Times New Roman"/>
      <w:b/>
      <w:bCs/>
      <w:i/>
      <w:iCs/>
      <w:spacing w:val="5"/>
      <w:sz w:val="19"/>
      <w:szCs w:val="19"/>
      <w:u w:val="none"/>
    </w:rPr>
  </w:style>
  <w:style w:type="paragraph" w:customStyle="1" w:styleId="Tableofcontents110">
    <w:name w:val="Table of contents (11)"/>
    <w:basedOn w:val="Normal"/>
    <w:link w:val="Tableofcontents11"/>
    <w:rsid w:val="00352E64"/>
    <w:pPr>
      <w:shd w:val="clear" w:color="auto" w:fill="FFFFFF"/>
      <w:spacing w:line="240" w:lineRule="atLeast"/>
      <w:jc w:val="both"/>
    </w:pPr>
    <w:rPr>
      <w:rFonts w:ascii="Times New Roman" w:hAnsi="Times New Roman" w:cs="Times New Roman"/>
      <w:b/>
      <w:bCs/>
      <w:i/>
      <w:iCs/>
      <w:color w:val="auto"/>
      <w:spacing w:val="5"/>
      <w:sz w:val="19"/>
      <w:szCs w:val="19"/>
      <w:lang w:eastAsia="en-US"/>
    </w:rPr>
  </w:style>
  <w:style w:type="character" w:customStyle="1" w:styleId="Tableofcontents11NotItalic">
    <w:name w:val="Table of contents (11) + Not Italic"/>
    <w:aliases w:val="Spacing 0 pt67,Body text (2) + Not Bold"/>
    <w:rsid w:val="00352E64"/>
    <w:rPr>
      <w:rFonts w:ascii="Times New Roman" w:hAnsi="Times New Roman" w:cs="Times New Roman"/>
      <w:b/>
      <w:bCs/>
      <w:i/>
      <w:iCs/>
      <w:spacing w:val="4"/>
      <w:sz w:val="19"/>
      <w:szCs w:val="19"/>
      <w:u w:val="none"/>
    </w:rPr>
  </w:style>
  <w:style w:type="character" w:customStyle="1" w:styleId="Bodytext125pt1">
    <w:name w:val="Body text + 12.5 pt1"/>
    <w:aliases w:val="Bold16,Spacing 0 pt66,Heading #18 + Italic"/>
    <w:rsid w:val="00352E64"/>
    <w:rPr>
      <w:rFonts w:ascii="Times New Roman" w:hAnsi="Times New Roman" w:cs="Times New Roman"/>
      <w:b/>
      <w:bCs/>
      <w:spacing w:val="3"/>
      <w:sz w:val="25"/>
      <w:szCs w:val="25"/>
      <w:u w:val="none"/>
    </w:rPr>
  </w:style>
  <w:style w:type="character" w:customStyle="1" w:styleId="Bodytext2112pt1">
    <w:name w:val="Body text (21) + 12 pt1"/>
    <w:aliases w:val="Spacing 0 pt65,Heading #20 (2) + 11 pt"/>
    <w:rsid w:val="00352E64"/>
    <w:rPr>
      <w:rFonts w:ascii="Times New Roman" w:hAnsi="Times New Roman" w:cs="Times New Roman"/>
      <w:b/>
      <w:bCs/>
      <w:spacing w:val="4"/>
      <w:sz w:val="24"/>
      <w:szCs w:val="24"/>
      <w:u w:val="none"/>
    </w:rPr>
  </w:style>
  <w:style w:type="character" w:customStyle="1" w:styleId="Heading15">
    <w:name w:val="Heading #15_"/>
    <w:link w:val="Heading151"/>
    <w:rsid w:val="00352E64"/>
    <w:rPr>
      <w:rFonts w:ascii="Times New Roman" w:hAnsi="Times New Roman" w:cs="Times New Roman"/>
      <w:b/>
      <w:bCs/>
      <w:u w:val="none"/>
    </w:rPr>
  </w:style>
  <w:style w:type="paragraph" w:customStyle="1" w:styleId="Heading151">
    <w:name w:val="Heading #151"/>
    <w:basedOn w:val="Normal"/>
    <w:link w:val="Heading15"/>
    <w:rsid w:val="00352E64"/>
    <w:pPr>
      <w:shd w:val="clear" w:color="auto" w:fill="FFFFFF"/>
      <w:spacing w:line="322" w:lineRule="exact"/>
      <w:jc w:val="both"/>
    </w:pPr>
    <w:rPr>
      <w:rFonts w:ascii="Times New Roman" w:hAnsi="Times New Roman" w:cs="Times New Roman"/>
      <w:b/>
      <w:bCs/>
      <w:color w:val="auto"/>
      <w:lang w:eastAsia="en-US"/>
    </w:rPr>
  </w:style>
  <w:style w:type="character" w:customStyle="1" w:styleId="Heading150">
    <w:name w:val="Heading #15"/>
    <w:rsid w:val="00352E64"/>
    <w:rPr>
      <w:rFonts w:ascii="Times New Roman" w:hAnsi="Times New Roman" w:cs="Times New Roman"/>
      <w:b/>
      <w:bCs/>
      <w:noProof/>
      <w:u w:val="none"/>
    </w:rPr>
  </w:style>
  <w:style w:type="character" w:customStyle="1" w:styleId="Heading152">
    <w:name w:val="Heading #15 (2)_"/>
    <w:link w:val="Heading1520"/>
    <w:rsid w:val="00352E64"/>
    <w:rPr>
      <w:rFonts w:ascii="Times New Roman" w:hAnsi="Times New Roman" w:cs="Times New Roman"/>
      <w:spacing w:val="6"/>
      <w:u w:val="none"/>
    </w:rPr>
  </w:style>
  <w:style w:type="paragraph" w:customStyle="1" w:styleId="Heading1520">
    <w:name w:val="Heading #15 (2)"/>
    <w:basedOn w:val="Normal"/>
    <w:link w:val="Heading152"/>
    <w:rsid w:val="00352E64"/>
    <w:pPr>
      <w:shd w:val="clear" w:color="auto" w:fill="FFFFFF"/>
      <w:spacing w:before="900" w:after="540" w:line="240" w:lineRule="atLeast"/>
      <w:jc w:val="center"/>
    </w:pPr>
    <w:rPr>
      <w:rFonts w:ascii="Times New Roman" w:hAnsi="Times New Roman" w:cs="Times New Roman"/>
      <w:color w:val="auto"/>
      <w:spacing w:val="6"/>
      <w:lang w:eastAsia="en-US"/>
    </w:rPr>
  </w:style>
  <w:style w:type="character" w:customStyle="1" w:styleId="Heading222115pt">
    <w:name w:val="Heading #22 (2) + 11.5 pt"/>
    <w:aliases w:val="Bold15,Spacing 0 pt64,Heading #20 (2) + 11 pt1,Heading #20 + 10 pt"/>
    <w:rsid w:val="00352E64"/>
    <w:rPr>
      <w:rFonts w:ascii="Times New Roman" w:hAnsi="Times New Roman" w:cs="Times New Roman"/>
      <w:b/>
      <w:bCs/>
      <w:spacing w:val="1"/>
      <w:sz w:val="23"/>
      <w:szCs w:val="23"/>
      <w:u w:val="none"/>
    </w:rPr>
  </w:style>
  <w:style w:type="character" w:customStyle="1" w:styleId="Bodytext20NotItalic">
    <w:name w:val="Body text (20) + Not Italic"/>
    <w:aliases w:val="Spacing 0 pt63,Body text (8) + Not Italic1"/>
    <w:rsid w:val="00352E64"/>
    <w:rPr>
      <w:rFonts w:ascii="Times New Roman" w:hAnsi="Times New Roman" w:cs="Times New Roman"/>
      <w:b/>
      <w:bCs/>
      <w:i/>
      <w:iCs/>
      <w:noProof/>
      <w:spacing w:val="4"/>
      <w:sz w:val="19"/>
      <w:szCs w:val="19"/>
      <w:u w:val="none"/>
    </w:rPr>
  </w:style>
  <w:style w:type="character" w:customStyle="1" w:styleId="Bodytext41">
    <w:name w:val="Body text (41)_"/>
    <w:link w:val="Bodytext410"/>
    <w:rsid w:val="00352E64"/>
    <w:rPr>
      <w:rFonts w:ascii="Segoe UI" w:hAnsi="Segoe UI" w:cs="Segoe UI"/>
      <w:spacing w:val="6"/>
      <w:sz w:val="20"/>
      <w:szCs w:val="20"/>
      <w:u w:val="none"/>
    </w:rPr>
  </w:style>
  <w:style w:type="paragraph" w:customStyle="1" w:styleId="Bodytext410">
    <w:name w:val="Body text (41)"/>
    <w:basedOn w:val="Normal"/>
    <w:link w:val="Bodytext41"/>
    <w:rsid w:val="00352E64"/>
    <w:pPr>
      <w:shd w:val="clear" w:color="auto" w:fill="FFFFFF"/>
      <w:spacing w:after="480" w:line="240" w:lineRule="atLeast"/>
      <w:jc w:val="both"/>
    </w:pPr>
    <w:rPr>
      <w:rFonts w:ascii="Segoe UI" w:hAnsi="Segoe UI" w:cs="Segoe UI"/>
      <w:color w:val="auto"/>
      <w:spacing w:val="6"/>
      <w:sz w:val="20"/>
      <w:szCs w:val="20"/>
      <w:lang w:eastAsia="en-US"/>
    </w:rPr>
  </w:style>
  <w:style w:type="character" w:customStyle="1" w:styleId="Headerorfooter8">
    <w:name w:val="Header or footer (8)_"/>
    <w:link w:val="Headerorfooter80"/>
    <w:rsid w:val="00352E64"/>
    <w:rPr>
      <w:rFonts w:ascii="Segoe UI" w:hAnsi="Segoe UI" w:cs="Segoe UI"/>
      <w:noProof/>
      <w:sz w:val="10"/>
      <w:szCs w:val="10"/>
      <w:u w:val="none"/>
    </w:rPr>
  </w:style>
  <w:style w:type="paragraph" w:customStyle="1" w:styleId="Headerorfooter80">
    <w:name w:val="Header or footer (8)"/>
    <w:basedOn w:val="Normal"/>
    <w:link w:val="Headerorfooter8"/>
    <w:rsid w:val="00352E64"/>
    <w:pPr>
      <w:shd w:val="clear" w:color="auto" w:fill="FFFFFF"/>
      <w:spacing w:line="240" w:lineRule="atLeast"/>
    </w:pPr>
    <w:rPr>
      <w:rFonts w:ascii="Segoe UI" w:hAnsi="Segoe UI" w:cs="Segoe UI"/>
      <w:noProof/>
      <w:color w:val="auto"/>
      <w:sz w:val="10"/>
      <w:szCs w:val="10"/>
      <w:lang w:eastAsia="en-US"/>
    </w:rPr>
  </w:style>
  <w:style w:type="character" w:customStyle="1" w:styleId="Bodytext42">
    <w:name w:val="Body text (42)_"/>
    <w:link w:val="Bodytext420"/>
    <w:rsid w:val="00352E64"/>
    <w:rPr>
      <w:rFonts w:ascii="Times New Roman" w:hAnsi="Times New Roman" w:cs="Times New Roman"/>
      <w:b/>
      <w:bCs/>
      <w:spacing w:val="13"/>
      <w:sz w:val="22"/>
      <w:szCs w:val="22"/>
      <w:u w:val="none"/>
    </w:rPr>
  </w:style>
  <w:style w:type="paragraph" w:customStyle="1" w:styleId="Bodytext420">
    <w:name w:val="Body text (42)"/>
    <w:basedOn w:val="Normal"/>
    <w:link w:val="Bodytext42"/>
    <w:rsid w:val="00352E64"/>
    <w:pPr>
      <w:shd w:val="clear" w:color="auto" w:fill="FFFFFF"/>
      <w:spacing w:after="360" w:line="240" w:lineRule="atLeast"/>
      <w:jc w:val="both"/>
    </w:pPr>
    <w:rPr>
      <w:rFonts w:ascii="Times New Roman" w:hAnsi="Times New Roman" w:cs="Times New Roman"/>
      <w:b/>
      <w:bCs/>
      <w:color w:val="auto"/>
      <w:spacing w:val="13"/>
      <w:sz w:val="22"/>
      <w:szCs w:val="22"/>
      <w:lang w:eastAsia="en-US"/>
    </w:rPr>
  </w:style>
  <w:style w:type="character" w:customStyle="1" w:styleId="Heading13">
    <w:name w:val="Heading #13_"/>
    <w:link w:val="Heading130"/>
    <w:rsid w:val="00352E64"/>
    <w:rPr>
      <w:rFonts w:ascii="Times New Roman" w:hAnsi="Times New Roman" w:cs="Times New Roman"/>
      <w:spacing w:val="6"/>
      <w:u w:val="none"/>
    </w:rPr>
  </w:style>
  <w:style w:type="paragraph" w:customStyle="1" w:styleId="Heading130">
    <w:name w:val="Heading #13"/>
    <w:basedOn w:val="Normal"/>
    <w:link w:val="Heading13"/>
    <w:rsid w:val="00352E64"/>
    <w:pPr>
      <w:shd w:val="clear" w:color="auto" w:fill="FFFFFF"/>
      <w:spacing w:line="322" w:lineRule="exact"/>
      <w:jc w:val="both"/>
    </w:pPr>
    <w:rPr>
      <w:rFonts w:ascii="Times New Roman" w:hAnsi="Times New Roman" w:cs="Times New Roman"/>
      <w:color w:val="auto"/>
      <w:spacing w:val="6"/>
      <w:lang w:eastAsia="en-US"/>
    </w:rPr>
  </w:style>
  <w:style w:type="character" w:customStyle="1" w:styleId="Heading214">
    <w:name w:val="Heading #21 (4)_"/>
    <w:link w:val="Heading2140"/>
    <w:rsid w:val="00352E64"/>
    <w:rPr>
      <w:rFonts w:ascii="Times New Roman" w:hAnsi="Times New Roman" w:cs="Times New Roman"/>
      <w:b/>
      <w:bCs/>
      <w:spacing w:val="1"/>
      <w:sz w:val="23"/>
      <w:szCs w:val="23"/>
      <w:u w:val="none"/>
    </w:rPr>
  </w:style>
  <w:style w:type="paragraph" w:customStyle="1" w:styleId="Heading2140">
    <w:name w:val="Heading #21 (4)"/>
    <w:basedOn w:val="Normal"/>
    <w:link w:val="Heading214"/>
    <w:rsid w:val="00352E64"/>
    <w:pPr>
      <w:shd w:val="clear" w:color="auto" w:fill="FFFFFF"/>
      <w:spacing w:after="300" w:line="360" w:lineRule="exact"/>
    </w:pPr>
    <w:rPr>
      <w:rFonts w:ascii="Times New Roman" w:hAnsi="Times New Roman" w:cs="Times New Roman"/>
      <w:b/>
      <w:bCs/>
      <w:color w:val="auto"/>
      <w:spacing w:val="1"/>
      <w:sz w:val="23"/>
      <w:szCs w:val="23"/>
      <w:lang w:eastAsia="en-US"/>
    </w:rPr>
  </w:style>
  <w:style w:type="character" w:customStyle="1" w:styleId="Heading21412pt">
    <w:name w:val="Heading #21 (4) + 12 pt"/>
    <w:aliases w:val="Not Bold7,Spacing 0 pt62,Body text (2) + 7.5 pt"/>
    <w:rsid w:val="00352E64"/>
    <w:rPr>
      <w:rFonts w:ascii="Times New Roman" w:hAnsi="Times New Roman" w:cs="Times New Roman"/>
      <w:b/>
      <w:bCs/>
      <w:spacing w:val="6"/>
      <w:sz w:val="24"/>
      <w:szCs w:val="24"/>
      <w:u w:val="none"/>
    </w:rPr>
  </w:style>
  <w:style w:type="character" w:customStyle="1" w:styleId="Heading1810">
    <w:name w:val="Heading #18 (10)_"/>
    <w:link w:val="Heading18100"/>
    <w:rsid w:val="00352E64"/>
    <w:rPr>
      <w:rFonts w:ascii="Segoe UI" w:hAnsi="Segoe UI" w:cs="Segoe UI"/>
      <w:noProof/>
      <w:sz w:val="20"/>
      <w:szCs w:val="20"/>
      <w:u w:val="none"/>
    </w:rPr>
  </w:style>
  <w:style w:type="paragraph" w:customStyle="1" w:styleId="Heading18100">
    <w:name w:val="Heading #18 (10)"/>
    <w:basedOn w:val="Normal"/>
    <w:link w:val="Heading1810"/>
    <w:rsid w:val="00352E64"/>
    <w:pPr>
      <w:shd w:val="clear" w:color="auto" w:fill="FFFFFF"/>
      <w:spacing w:after="300" w:line="240" w:lineRule="atLeast"/>
      <w:jc w:val="both"/>
    </w:pPr>
    <w:rPr>
      <w:rFonts w:ascii="Segoe UI" w:hAnsi="Segoe UI" w:cs="Segoe UI"/>
      <w:noProof/>
      <w:color w:val="auto"/>
      <w:sz w:val="20"/>
      <w:szCs w:val="20"/>
      <w:lang w:eastAsia="en-US"/>
    </w:rPr>
  </w:style>
  <w:style w:type="character" w:customStyle="1" w:styleId="Heading1810Impact">
    <w:name w:val="Heading #18 (10) + Impact"/>
    <w:aliases w:val="12.5 pt3"/>
    <w:rsid w:val="00352E64"/>
    <w:rPr>
      <w:rFonts w:ascii="Impact" w:hAnsi="Impact" w:cs="Impact"/>
      <w:noProof/>
      <w:sz w:val="25"/>
      <w:szCs w:val="25"/>
      <w:u w:val="none"/>
    </w:rPr>
  </w:style>
  <w:style w:type="character" w:customStyle="1" w:styleId="Heading1810TimesNewRoman">
    <w:name w:val="Heading #18 (10) + Times New Roman"/>
    <w:aliases w:val="14 pt,Bold14"/>
    <w:rsid w:val="00352E64"/>
    <w:rPr>
      <w:rFonts w:ascii="Times New Roman" w:hAnsi="Times New Roman" w:cs="Times New Roman"/>
      <w:b/>
      <w:bCs/>
      <w:noProof/>
      <w:sz w:val="28"/>
      <w:szCs w:val="28"/>
      <w:u w:val="none"/>
    </w:rPr>
  </w:style>
  <w:style w:type="character" w:customStyle="1" w:styleId="Bodytext43">
    <w:name w:val="Body text (43)_"/>
    <w:link w:val="Bodytext430"/>
    <w:rsid w:val="00352E64"/>
    <w:rPr>
      <w:rFonts w:ascii="Times New Roman" w:hAnsi="Times New Roman" w:cs="Times New Roman"/>
      <w:b/>
      <w:bCs/>
      <w:spacing w:val="1"/>
      <w:sz w:val="23"/>
      <w:szCs w:val="23"/>
      <w:u w:val="none"/>
    </w:rPr>
  </w:style>
  <w:style w:type="paragraph" w:customStyle="1" w:styleId="Bodytext430">
    <w:name w:val="Body text (43)"/>
    <w:basedOn w:val="Normal"/>
    <w:link w:val="Bodytext43"/>
    <w:rsid w:val="00352E64"/>
    <w:pPr>
      <w:shd w:val="clear" w:color="auto" w:fill="FFFFFF"/>
      <w:spacing w:before="300" w:after="540" w:line="240" w:lineRule="atLeast"/>
      <w:jc w:val="both"/>
    </w:pPr>
    <w:rPr>
      <w:rFonts w:ascii="Times New Roman" w:hAnsi="Times New Roman" w:cs="Times New Roman"/>
      <w:b/>
      <w:bCs/>
      <w:color w:val="auto"/>
      <w:spacing w:val="1"/>
      <w:sz w:val="23"/>
      <w:szCs w:val="23"/>
      <w:lang w:eastAsia="en-US"/>
    </w:rPr>
  </w:style>
  <w:style w:type="character" w:customStyle="1" w:styleId="Heading1811">
    <w:name w:val="Heading #18 (11)_"/>
    <w:link w:val="Heading18110"/>
    <w:rsid w:val="00352E64"/>
    <w:rPr>
      <w:rFonts w:ascii="Impact" w:hAnsi="Impact" w:cs="Impact"/>
      <w:noProof/>
      <w:sz w:val="27"/>
      <w:szCs w:val="27"/>
      <w:u w:val="none"/>
    </w:rPr>
  </w:style>
  <w:style w:type="paragraph" w:customStyle="1" w:styleId="Heading18110">
    <w:name w:val="Heading #18 (11)"/>
    <w:basedOn w:val="Normal"/>
    <w:link w:val="Heading1811"/>
    <w:rsid w:val="00352E64"/>
    <w:pPr>
      <w:shd w:val="clear" w:color="auto" w:fill="FFFFFF"/>
      <w:spacing w:before="540" w:after="300" w:line="240" w:lineRule="atLeast"/>
      <w:jc w:val="both"/>
    </w:pPr>
    <w:rPr>
      <w:rFonts w:ascii="Impact" w:hAnsi="Impact" w:cs="Impact"/>
      <w:noProof/>
      <w:color w:val="auto"/>
      <w:sz w:val="27"/>
      <w:szCs w:val="27"/>
      <w:lang w:eastAsia="en-US"/>
    </w:rPr>
  </w:style>
  <w:style w:type="character" w:customStyle="1" w:styleId="Heading1811TimesNewRoman">
    <w:name w:val="Heading #18 (11) + Times New Roman"/>
    <w:aliases w:val="12.5 pt2,Bold13,Heading #19 + 11.5 pt"/>
    <w:rsid w:val="00352E64"/>
    <w:rPr>
      <w:rFonts w:ascii="Times New Roman" w:hAnsi="Times New Roman" w:cs="Times New Roman"/>
      <w:b/>
      <w:bCs/>
      <w:noProof/>
      <w:sz w:val="25"/>
      <w:szCs w:val="25"/>
      <w:u w:val="none"/>
    </w:rPr>
  </w:style>
  <w:style w:type="character" w:customStyle="1" w:styleId="Heading116">
    <w:name w:val="Heading #11 (6)_"/>
    <w:link w:val="Heading1160"/>
    <w:rsid w:val="00352E64"/>
    <w:rPr>
      <w:rFonts w:ascii="Segoe UI" w:hAnsi="Segoe UI" w:cs="Segoe UI"/>
      <w:spacing w:val="6"/>
      <w:sz w:val="20"/>
      <w:szCs w:val="20"/>
      <w:u w:val="none"/>
    </w:rPr>
  </w:style>
  <w:style w:type="paragraph" w:customStyle="1" w:styleId="Heading1160">
    <w:name w:val="Heading #11 (6)"/>
    <w:basedOn w:val="Normal"/>
    <w:link w:val="Heading116"/>
    <w:rsid w:val="00352E64"/>
    <w:pPr>
      <w:shd w:val="clear" w:color="auto" w:fill="FFFFFF"/>
      <w:spacing w:before="120" w:after="120" w:line="240" w:lineRule="atLeast"/>
      <w:jc w:val="both"/>
    </w:pPr>
    <w:rPr>
      <w:rFonts w:ascii="Segoe UI" w:hAnsi="Segoe UI" w:cs="Segoe UI"/>
      <w:color w:val="auto"/>
      <w:spacing w:val="6"/>
      <w:sz w:val="20"/>
      <w:szCs w:val="20"/>
      <w:lang w:eastAsia="en-US"/>
    </w:rPr>
  </w:style>
  <w:style w:type="character" w:customStyle="1" w:styleId="Bodytext44">
    <w:name w:val="Body text (44)_"/>
    <w:link w:val="Bodytext440"/>
    <w:rsid w:val="00352E64"/>
    <w:rPr>
      <w:rFonts w:ascii="Times New Roman" w:hAnsi="Times New Roman" w:cs="Times New Roman"/>
      <w:b/>
      <w:bCs/>
      <w:spacing w:val="9"/>
      <w:sz w:val="22"/>
      <w:szCs w:val="22"/>
      <w:u w:val="none"/>
    </w:rPr>
  </w:style>
  <w:style w:type="paragraph" w:customStyle="1" w:styleId="Bodytext440">
    <w:name w:val="Body text (44)"/>
    <w:basedOn w:val="Normal"/>
    <w:link w:val="Bodytext44"/>
    <w:rsid w:val="00352E64"/>
    <w:pPr>
      <w:shd w:val="clear" w:color="auto" w:fill="FFFFFF"/>
      <w:spacing w:before="120" w:line="254" w:lineRule="exact"/>
      <w:jc w:val="both"/>
    </w:pPr>
    <w:rPr>
      <w:rFonts w:ascii="Times New Roman" w:hAnsi="Times New Roman" w:cs="Times New Roman"/>
      <w:b/>
      <w:bCs/>
      <w:color w:val="auto"/>
      <w:spacing w:val="9"/>
      <w:sz w:val="22"/>
      <w:szCs w:val="22"/>
      <w:lang w:eastAsia="en-US"/>
    </w:rPr>
  </w:style>
  <w:style w:type="character" w:customStyle="1" w:styleId="Bodytext4412pt">
    <w:name w:val="Body text (44) + 12 pt"/>
    <w:aliases w:val="Not Bold6,Spacing 0 pt61,Heading #19 (2) + 10.5 pt"/>
    <w:rsid w:val="00352E64"/>
    <w:rPr>
      <w:rFonts w:ascii="Times New Roman" w:hAnsi="Times New Roman" w:cs="Times New Roman"/>
      <w:b/>
      <w:bCs/>
      <w:spacing w:val="6"/>
      <w:sz w:val="24"/>
      <w:szCs w:val="24"/>
      <w:u w:val="none"/>
    </w:rPr>
  </w:style>
  <w:style w:type="character" w:customStyle="1" w:styleId="Bodytext9Spacing0pt1">
    <w:name w:val="Body text (9) + Spacing 0 pt1"/>
    <w:rsid w:val="00352E64"/>
    <w:rPr>
      <w:rFonts w:ascii="Times New Roman" w:hAnsi="Times New Roman" w:cs="Times New Roman"/>
      <w:spacing w:val="3"/>
      <w:sz w:val="20"/>
      <w:szCs w:val="20"/>
      <w:u w:val="none"/>
    </w:rPr>
  </w:style>
  <w:style w:type="character" w:customStyle="1" w:styleId="Bodytext912pt1">
    <w:name w:val="Body text (9) + 12 pt1"/>
    <w:aliases w:val="Bold12,Spacing 0 pt60,Table caption + Not Italic1,Heading #20 + 11.5 pt"/>
    <w:rsid w:val="00352E64"/>
    <w:rPr>
      <w:rFonts w:ascii="Times New Roman" w:hAnsi="Times New Roman" w:cs="Times New Roman"/>
      <w:b/>
      <w:bCs/>
      <w:spacing w:val="4"/>
      <w:sz w:val="24"/>
      <w:szCs w:val="24"/>
      <w:u w:val="none"/>
    </w:rPr>
  </w:style>
  <w:style w:type="character" w:customStyle="1" w:styleId="Headerorfooter9">
    <w:name w:val="Header or footer (9)_"/>
    <w:link w:val="Headerorfooter90"/>
    <w:rsid w:val="00352E64"/>
    <w:rPr>
      <w:rFonts w:ascii="Impact" w:hAnsi="Impact" w:cs="Impact"/>
      <w:spacing w:val="30"/>
      <w:sz w:val="18"/>
      <w:szCs w:val="18"/>
      <w:u w:val="none"/>
    </w:rPr>
  </w:style>
  <w:style w:type="paragraph" w:customStyle="1" w:styleId="Headerorfooter90">
    <w:name w:val="Header or footer (9)"/>
    <w:basedOn w:val="Normal"/>
    <w:link w:val="Headerorfooter9"/>
    <w:rsid w:val="00352E64"/>
    <w:pPr>
      <w:shd w:val="clear" w:color="auto" w:fill="FFFFFF"/>
      <w:spacing w:line="240" w:lineRule="atLeast"/>
    </w:pPr>
    <w:rPr>
      <w:rFonts w:ascii="Impact" w:hAnsi="Impact" w:cs="Impact"/>
      <w:color w:val="auto"/>
      <w:spacing w:val="30"/>
      <w:sz w:val="18"/>
      <w:szCs w:val="18"/>
      <w:lang w:eastAsia="en-US"/>
    </w:rPr>
  </w:style>
  <w:style w:type="character" w:customStyle="1" w:styleId="Heading18">
    <w:name w:val="Heading #18_"/>
    <w:link w:val="Heading180"/>
    <w:rsid w:val="00352E64"/>
    <w:rPr>
      <w:rFonts w:ascii="Impact" w:hAnsi="Impact" w:cs="Impact"/>
      <w:sz w:val="27"/>
      <w:szCs w:val="27"/>
      <w:u w:val="none"/>
    </w:rPr>
  </w:style>
  <w:style w:type="paragraph" w:customStyle="1" w:styleId="Heading180">
    <w:name w:val="Heading #18"/>
    <w:basedOn w:val="Normal"/>
    <w:link w:val="Heading18"/>
    <w:rsid w:val="00352E64"/>
    <w:pPr>
      <w:shd w:val="clear" w:color="auto" w:fill="FFFFFF"/>
      <w:spacing w:before="60" w:line="240" w:lineRule="atLeast"/>
      <w:jc w:val="both"/>
    </w:pPr>
    <w:rPr>
      <w:rFonts w:ascii="Impact" w:hAnsi="Impact" w:cs="Impact"/>
      <w:color w:val="auto"/>
      <w:sz w:val="27"/>
      <w:szCs w:val="27"/>
      <w:lang w:eastAsia="en-US"/>
    </w:rPr>
  </w:style>
  <w:style w:type="character" w:customStyle="1" w:styleId="Heading18TimesNewRoman">
    <w:name w:val="Heading #18 + Times New Roman"/>
    <w:aliases w:val="12.5 pt1,Bold11,Heading #20 (3) + 10 pt"/>
    <w:rsid w:val="00352E64"/>
    <w:rPr>
      <w:rFonts w:ascii="Times New Roman" w:hAnsi="Times New Roman" w:cs="Times New Roman"/>
      <w:b/>
      <w:bCs/>
      <w:noProof/>
      <w:sz w:val="25"/>
      <w:szCs w:val="25"/>
      <w:u w:val="none"/>
    </w:rPr>
  </w:style>
  <w:style w:type="character" w:customStyle="1" w:styleId="Heading1812">
    <w:name w:val="Heading #18 (12)_"/>
    <w:link w:val="Heading18120"/>
    <w:rsid w:val="00352E64"/>
    <w:rPr>
      <w:rFonts w:ascii="Times New Roman" w:hAnsi="Times New Roman" w:cs="Times New Roman"/>
      <w:spacing w:val="6"/>
      <w:u w:val="none"/>
    </w:rPr>
  </w:style>
  <w:style w:type="paragraph" w:customStyle="1" w:styleId="Heading18120">
    <w:name w:val="Heading #18 (12)"/>
    <w:basedOn w:val="Normal"/>
    <w:link w:val="Heading1812"/>
    <w:rsid w:val="00352E64"/>
    <w:pPr>
      <w:shd w:val="clear" w:color="auto" w:fill="FFFFFF"/>
      <w:spacing w:before="900" w:after="60" w:line="240" w:lineRule="atLeast"/>
      <w:jc w:val="both"/>
    </w:pPr>
    <w:rPr>
      <w:rFonts w:ascii="Times New Roman" w:hAnsi="Times New Roman" w:cs="Times New Roman"/>
      <w:color w:val="auto"/>
      <w:spacing w:val="6"/>
      <w:lang w:eastAsia="en-US"/>
    </w:rPr>
  </w:style>
  <w:style w:type="character" w:customStyle="1" w:styleId="Bodytext45">
    <w:name w:val="Body text (45)_"/>
    <w:link w:val="Bodytext450"/>
    <w:rsid w:val="00352E64"/>
    <w:rPr>
      <w:rFonts w:ascii="Corbel" w:hAnsi="Corbel" w:cs="Corbel"/>
      <w:i/>
      <w:iCs/>
      <w:spacing w:val="15"/>
      <w:sz w:val="22"/>
      <w:szCs w:val="22"/>
      <w:u w:val="none"/>
    </w:rPr>
  </w:style>
  <w:style w:type="paragraph" w:customStyle="1" w:styleId="Bodytext450">
    <w:name w:val="Body text (45)"/>
    <w:basedOn w:val="Normal"/>
    <w:link w:val="Bodytext45"/>
    <w:rsid w:val="00352E64"/>
    <w:pPr>
      <w:shd w:val="clear" w:color="auto" w:fill="FFFFFF"/>
      <w:spacing w:before="240" w:after="480" w:line="240" w:lineRule="atLeast"/>
      <w:jc w:val="both"/>
    </w:pPr>
    <w:rPr>
      <w:rFonts w:ascii="Corbel" w:hAnsi="Corbel" w:cs="Corbel"/>
      <w:i/>
      <w:iCs/>
      <w:color w:val="auto"/>
      <w:spacing w:val="15"/>
      <w:sz w:val="22"/>
      <w:szCs w:val="22"/>
      <w:lang w:eastAsia="en-US"/>
    </w:rPr>
  </w:style>
  <w:style w:type="character" w:customStyle="1" w:styleId="Bodytext45SegoeUI">
    <w:name w:val="Body text (45) + Segoe UI"/>
    <w:aliases w:val="10.5 pt,Not Italic5,Spacing 0 pt59,Heading #6 + Verdana"/>
    <w:rsid w:val="00352E64"/>
    <w:rPr>
      <w:rFonts w:ascii="Segoe UI" w:hAnsi="Segoe UI" w:cs="Segoe UI"/>
      <w:i/>
      <w:iCs/>
      <w:noProof/>
      <w:spacing w:val="0"/>
      <w:sz w:val="21"/>
      <w:szCs w:val="21"/>
      <w:u w:val="none"/>
    </w:rPr>
  </w:style>
  <w:style w:type="character" w:customStyle="1" w:styleId="BodytextSpacing0pt1">
    <w:name w:val="Body text + Spacing 0 pt1"/>
    <w:rsid w:val="00352E64"/>
    <w:rPr>
      <w:rFonts w:ascii="Times New Roman" w:hAnsi="Times New Roman" w:cs="Times New Roman"/>
      <w:spacing w:val="7"/>
      <w:u w:val="none"/>
    </w:rPr>
  </w:style>
  <w:style w:type="character" w:customStyle="1" w:styleId="Picturecaption2Spacing0pt">
    <w:name w:val="Picture caption (2) + Spacing 0 pt"/>
    <w:rsid w:val="00352E64"/>
    <w:rPr>
      <w:rFonts w:ascii="Times New Roman" w:hAnsi="Times New Roman" w:cs="Times New Roman"/>
      <w:b/>
      <w:bCs/>
      <w:noProof/>
      <w:spacing w:val="3"/>
      <w:sz w:val="19"/>
      <w:szCs w:val="19"/>
      <w:u w:val="none"/>
    </w:rPr>
  </w:style>
  <w:style w:type="character" w:customStyle="1" w:styleId="Heading262">
    <w:name w:val="Heading #26 (2)_"/>
    <w:link w:val="Heading2620"/>
    <w:rsid w:val="00352E64"/>
    <w:rPr>
      <w:rFonts w:ascii="Times New Roman" w:hAnsi="Times New Roman" w:cs="Times New Roman"/>
      <w:b/>
      <w:bCs/>
      <w:spacing w:val="7"/>
      <w:u w:val="none"/>
    </w:rPr>
  </w:style>
  <w:style w:type="paragraph" w:customStyle="1" w:styleId="Heading2620">
    <w:name w:val="Heading #26 (2)"/>
    <w:basedOn w:val="Normal"/>
    <w:link w:val="Heading262"/>
    <w:rsid w:val="00352E64"/>
    <w:pPr>
      <w:shd w:val="clear" w:color="auto" w:fill="FFFFFF"/>
      <w:spacing w:after="60" w:line="240" w:lineRule="atLeast"/>
      <w:ind w:hanging="1780"/>
      <w:jc w:val="both"/>
    </w:pPr>
    <w:rPr>
      <w:rFonts w:ascii="Times New Roman" w:hAnsi="Times New Roman" w:cs="Times New Roman"/>
      <w:b/>
      <w:bCs/>
      <w:color w:val="auto"/>
      <w:spacing w:val="7"/>
      <w:lang w:eastAsia="en-US"/>
    </w:rPr>
  </w:style>
  <w:style w:type="character" w:customStyle="1" w:styleId="Heading26213pt">
    <w:name w:val="Heading #26 (2) + 13 pt"/>
    <w:aliases w:val="Italic11,Spacing 0 pt58,Heading #20 (2) + Italic,Body text (6) + 10.5 pt"/>
    <w:rsid w:val="00352E64"/>
    <w:rPr>
      <w:rFonts w:ascii="Times New Roman" w:hAnsi="Times New Roman" w:cs="Times New Roman"/>
      <w:b/>
      <w:bCs/>
      <w:i/>
      <w:iCs/>
      <w:spacing w:val="0"/>
      <w:sz w:val="26"/>
      <w:szCs w:val="26"/>
      <w:u w:val="none"/>
    </w:rPr>
  </w:style>
  <w:style w:type="character" w:customStyle="1" w:styleId="Heading26">
    <w:name w:val="Heading #26_"/>
    <w:link w:val="Heading260"/>
    <w:rsid w:val="00352E64"/>
    <w:rPr>
      <w:rFonts w:ascii="Times New Roman" w:hAnsi="Times New Roman" w:cs="Times New Roman"/>
      <w:spacing w:val="7"/>
      <w:u w:val="none"/>
    </w:rPr>
  </w:style>
  <w:style w:type="paragraph" w:customStyle="1" w:styleId="Heading260">
    <w:name w:val="Heading #26"/>
    <w:basedOn w:val="Normal"/>
    <w:link w:val="Heading26"/>
    <w:rsid w:val="00352E64"/>
    <w:pPr>
      <w:shd w:val="clear" w:color="auto" w:fill="FFFFFF"/>
      <w:spacing w:before="60" w:line="317" w:lineRule="exact"/>
      <w:ind w:hanging="980"/>
      <w:jc w:val="both"/>
    </w:pPr>
    <w:rPr>
      <w:rFonts w:ascii="Times New Roman" w:hAnsi="Times New Roman" w:cs="Times New Roman"/>
      <w:color w:val="auto"/>
      <w:spacing w:val="7"/>
      <w:lang w:eastAsia="en-US"/>
    </w:rPr>
  </w:style>
  <w:style w:type="character" w:customStyle="1" w:styleId="Bodytext4NotItalic1">
    <w:name w:val="Body text (4) + Not Italic1"/>
    <w:aliases w:val="Spacing 0 pt57,Heading #15 + Not Italic"/>
    <w:rsid w:val="00352E64"/>
    <w:rPr>
      <w:rFonts w:ascii="Times New Roman" w:hAnsi="Times New Roman" w:cs="Times New Roman"/>
      <w:i/>
      <w:iCs/>
      <w:spacing w:val="7"/>
      <w:u w:val="none"/>
    </w:rPr>
  </w:style>
  <w:style w:type="character" w:customStyle="1" w:styleId="Bodytext4Spacing0pt1">
    <w:name w:val="Body text (4) + Spacing 0 pt1"/>
    <w:rsid w:val="00352E64"/>
    <w:rPr>
      <w:rFonts w:ascii="Times New Roman" w:hAnsi="Times New Roman" w:cs="Times New Roman"/>
      <w:i/>
      <w:iCs/>
      <w:spacing w:val="2"/>
      <w:u w:val="none"/>
    </w:rPr>
  </w:style>
  <w:style w:type="character" w:customStyle="1" w:styleId="Heading93">
    <w:name w:val="Heading #9 (3)_"/>
    <w:link w:val="Heading930"/>
    <w:rsid w:val="00352E64"/>
    <w:rPr>
      <w:rFonts w:ascii="Times New Roman" w:hAnsi="Times New Roman" w:cs="Times New Roman"/>
      <w:b/>
      <w:bCs/>
      <w:spacing w:val="1"/>
      <w:sz w:val="23"/>
      <w:szCs w:val="23"/>
      <w:u w:val="none"/>
    </w:rPr>
  </w:style>
  <w:style w:type="paragraph" w:customStyle="1" w:styleId="Heading930">
    <w:name w:val="Heading #9 (3)"/>
    <w:basedOn w:val="Normal"/>
    <w:link w:val="Heading93"/>
    <w:rsid w:val="00352E64"/>
    <w:pPr>
      <w:shd w:val="clear" w:color="auto" w:fill="FFFFFF"/>
      <w:spacing w:before="60" w:after="600" w:line="240" w:lineRule="atLeast"/>
      <w:jc w:val="both"/>
      <w:outlineLvl w:val="8"/>
    </w:pPr>
    <w:rPr>
      <w:rFonts w:ascii="Times New Roman" w:hAnsi="Times New Roman" w:cs="Times New Roman"/>
      <w:b/>
      <w:bCs/>
      <w:color w:val="auto"/>
      <w:spacing w:val="1"/>
      <w:sz w:val="23"/>
      <w:szCs w:val="23"/>
      <w:lang w:eastAsia="en-US"/>
    </w:rPr>
  </w:style>
  <w:style w:type="character" w:customStyle="1" w:styleId="Heading93Spacing1pt">
    <w:name w:val="Heading #9 (3) + Spacing 1 pt"/>
    <w:rsid w:val="00352E64"/>
    <w:rPr>
      <w:rFonts w:ascii="Times New Roman" w:hAnsi="Times New Roman" w:cs="Times New Roman"/>
      <w:b/>
      <w:bCs/>
      <w:spacing w:val="31"/>
      <w:sz w:val="23"/>
      <w:szCs w:val="23"/>
      <w:u w:val="none"/>
    </w:rPr>
  </w:style>
  <w:style w:type="character" w:customStyle="1" w:styleId="Bodytext3Spacing0pt1">
    <w:name w:val="Body text (3) + Spacing 0 pt1"/>
    <w:rsid w:val="00352E64"/>
    <w:rPr>
      <w:rFonts w:ascii="Times New Roman" w:hAnsi="Times New Roman" w:cs="Times New Roman"/>
      <w:b/>
      <w:bCs/>
      <w:spacing w:val="7"/>
      <w:u w:val="none"/>
    </w:rPr>
  </w:style>
  <w:style w:type="character" w:customStyle="1" w:styleId="Heading14">
    <w:name w:val="Heading #14_"/>
    <w:link w:val="Heading140"/>
    <w:rsid w:val="00352E64"/>
    <w:rPr>
      <w:rFonts w:ascii="Times New Roman" w:hAnsi="Times New Roman" w:cs="Times New Roman"/>
      <w:b/>
      <w:bCs/>
      <w:spacing w:val="18"/>
      <w:sz w:val="22"/>
      <w:szCs w:val="22"/>
      <w:u w:val="none"/>
    </w:rPr>
  </w:style>
  <w:style w:type="paragraph" w:customStyle="1" w:styleId="Heading140">
    <w:name w:val="Heading #14"/>
    <w:basedOn w:val="Normal"/>
    <w:link w:val="Heading14"/>
    <w:rsid w:val="00352E64"/>
    <w:pPr>
      <w:shd w:val="clear" w:color="auto" w:fill="FFFFFF"/>
      <w:spacing w:after="300" w:line="240" w:lineRule="atLeast"/>
    </w:pPr>
    <w:rPr>
      <w:rFonts w:ascii="Times New Roman" w:hAnsi="Times New Roman" w:cs="Times New Roman"/>
      <w:b/>
      <w:bCs/>
      <w:color w:val="auto"/>
      <w:spacing w:val="18"/>
      <w:sz w:val="22"/>
      <w:szCs w:val="22"/>
      <w:lang w:eastAsia="en-US"/>
    </w:rPr>
  </w:style>
  <w:style w:type="character" w:customStyle="1" w:styleId="Heading1412pt">
    <w:name w:val="Heading #14 + 12 pt"/>
    <w:aliases w:val="Spacing 0 pt56,Heading #20 (2) + 11.5 pt"/>
    <w:rsid w:val="00352E64"/>
    <w:rPr>
      <w:rFonts w:ascii="Times New Roman" w:hAnsi="Times New Roman" w:cs="Times New Roman"/>
      <w:b/>
      <w:bCs/>
      <w:noProof/>
      <w:spacing w:val="0"/>
      <w:sz w:val="24"/>
      <w:szCs w:val="24"/>
      <w:u w:val="none"/>
    </w:rPr>
  </w:style>
  <w:style w:type="character" w:customStyle="1" w:styleId="Bodytext20Spacing0pt1">
    <w:name w:val="Body text (20) + Spacing 0 pt1"/>
    <w:rsid w:val="00352E64"/>
    <w:rPr>
      <w:rFonts w:ascii="Times New Roman" w:hAnsi="Times New Roman" w:cs="Times New Roman"/>
      <w:b/>
      <w:bCs/>
      <w:i/>
      <w:iCs/>
      <w:spacing w:val="4"/>
      <w:sz w:val="19"/>
      <w:szCs w:val="19"/>
      <w:u w:val="none"/>
    </w:rPr>
  </w:style>
  <w:style w:type="character" w:customStyle="1" w:styleId="Bodytext21Spacing0pt1">
    <w:name w:val="Body text (21) + Spacing 0 pt1"/>
    <w:rsid w:val="00352E64"/>
    <w:rPr>
      <w:rFonts w:ascii="Times New Roman" w:hAnsi="Times New Roman" w:cs="Times New Roman"/>
      <w:b/>
      <w:bCs/>
      <w:spacing w:val="3"/>
      <w:sz w:val="19"/>
      <w:szCs w:val="19"/>
      <w:u w:val="none"/>
    </w:rPr>
  </w:style>
  <w:style w:type="character" w:customStyle="1" w:styleId="Bodytext22Spacing0pt1">
    <w:name w:val="Body text (22) + Spacing 0 pt1"/>
    <w:rsid w:val="00352E64"/>
    <w:rPr>
      <w:rFonts w:ascii="Times New Roman" w:hAnsi="Times New Roman" w:cs="Times New Roman"/>
      <w:b/>
      <w:bCs/>
      <w:spacing w:val="5"/>
      <w:sz w:val="18"/>
      <w:szCs w:val="18"/>
      <w:u w:val="none"/>
    </w:rPr>
  </w:style>
  <w:style w:type="character" w:customStyle="1" w:styleId="Headerorfooter10">
    <w:name w:val="Header or footer (10)_"/>
    <w:link w:val="Headerorfooter100"/>
    <w:rsid w:val="00352E64"/>
    <w:rPr>
      <w:rFonts w:ascii="Times New Roman" w:hAnsi="Times New Roman" w:cs="Times New Roman"/>
      <w:spacing w:val="2"/>
      <w:sz w:val="19"/>
      <w:szCs w:val="19"/>
      <w:u w:val="none"/>
    </w:rPr>
  </w:style>
  <w:style w:type="paragraph" w:customStyle="1" w:styleId="Headerorfooter100">
    <w:name w:val="Header or footer (10)"/>
    <w:basedOn w:val="Normal"/>
    <w:link w:val="Headerorfooter10"/>
    <w:rsid w:val="00352E64"/>
    <w:pPr>
      <w:shd w:val="clear" w:color="auto" w:fill="FFFFFF"/>
      <w:spacing w:line="240" w:lineRule="atLeast"/>
    </w:pPr>
    <w:rPr>
      <w:rFonts w:ascii="Times New Roman" w:hAnsi="Times New Roman" w:cs="Times New Roman"/>
      <w:color w:val="auto"/>
      <w:spacing w:val="2"/>
      <w:sz w:val="19"/>
      <w:szCs w:val="19"/>
      <w:lang w:eastAsia="en-US"/>
    </w:rPr>
  </w:style>
  <w:style w:type="character" w:customStyle="1" w:styleId="Heading252">
    <w:name w:val="Heading #25 (2)_"/>
    <w:link w:val="Heading2520"/>
    <w:rsid w:val="00352E64"/>
    <w:rPr>
      <w:rFonts w:ascii="Times New Roman" w:hAnsi="Times New Roman" w:cs="Times New Roman"/>
      <w:i/>
      <w:iCs/>
      <w:spacing w:val="2"/>
      <w:u w:val="none"/>
    </w:rPr>
  </w:style>
  <w:style w:type="paragraph" w:customStyle="1" w:styleId="Heading2520">
    <w:name w:val="Heading #25 (2)"/>
    <w:basedOn w:val="Normal"/>
    <w:link w:val="Heading252"/>
    <w:rsid w:val="00352E64"/>
    <w:pPr>
      <w:shd w:val="clear" w:color="auto" w:fill="FFFFFF"/>
      <w:spacing w:before="240" w:after="480" w:line="240" w:lineRule="atLeast"/>
      <w:jc w:val="both"/>
    </w:pPr>
    <w:rPr>
      <w:rFonts w:ascii="Times New Roman" w:hAnsi="Times New Roman" w:cs="Times New Roman"/>
      <w:i/>
      <w:iCs/>
      <w:color w:val="auto"/>
      <w:spacing w:val="2"/>
      <w:lang w:eastAsia="en-US"/>
    </w:rPr>
  </w:style>
  <w:style w:type="character" w:customStyle="1" w:styleId="Heading252NotItalic">
    <w:name w:val="Heading #25 (2) + Not Italic"/>
    <w:aliases w:val="Spacing 0 pt55,Heading #16 (2) + Not Italic"/>
    <w:rsid w:val="00352E64"/>
    <w:rPr>
      <w:rFonts w:ascii="Times New Roman" w:hAnsi="Times New Roman" w:cs="Times New Roman"/>
      <w:i/>
      <w:iCs/>
      <w:spacing w:val="7"/>
      <w:u w:val="none"/>
    </w:rPr>
  </w:style>
  <w:style w:type="character" w:customStyle="1" w:styleId="BodytextBold2">
    <w:name w:val="Body text + Bold2"/>
    <w:aliases w:val="Spacing 0 pt54,Body text (9) + Bold"/>
    <w:rsid w:val="00352E64"/>
    <w:rPr>
      <w:rFonts w:ascii="Times New Roman" w:hAnsi="Times New Roman" w:cs="Times New Roman"/>
      <w:b/>
      <w:bCs/>
      <w:spacing w:val="7"/>
      <w:u w:val="none"/>
    </w:rPr>
  </w:style>
  <w:style w:type="character" w:customStyle="1" w:styleId="Heading202">
    <w:name w:val="Heading #20 (2)_"/>
    <w:link w:val="Heading2020"/>
    <w:rsid w:val="00352E64"/>
    <w:rPr>
      <w:rFonts w:ascii="Times New Roman" w:hAnsi="Times New Roman" w:cs="Times New Roman"/>
      <w:b/>
      <w:bCs/>
      <w:spacing w:val="10"/>
      <w:sz w:val="26"/>
      <w:szCs w:val="26"/>
      <w:u w:val="none"/>
    </w:rPr>
  </w:style>
  <w:style w:type="paragraph" w:customStyle="1" w:styleId="Heading2020">
    <w:name w:val="Heading #20 (2)"/>
    <w:basedOn w:val="Normal"/>
    <w:link w:val="Heading202"/>
    <w:rsid w:val="00352E64"/>
    <w:pPr>
      <w:shd w:val="clear" w:color="auto" w:fill="FFFFFF"/>
      <w:spacing w:before="480" w:after="600" w:line="240" w:lineRule="atLeast"/>
      <w:jc w:val="both"/>
    </w:pPr>
    <w:rPr>
      <w:rFonts w:ascii="Times New Roman" w:hAnsi="Times New Roman" w:cs="Times New Roman"/>
      <w:b/>
      <w:bCs/>
      <w:color w:val="auto"/>
      <w:spacing w:val="10"/>
      <w:sz w:val="26"/>
      <w:szCs w:val="26"/>
      <w:lang w:eastAsia="en-US"/>
    </w:rPr>
  </w:style>
  <w:style w:type="character" w:customStyle="1" w:styleId="Heading23">
    <w:name w:val="Heading #23_"/>
    <w:link w:val="Heading230"/>
    <w:rsid w:val="00352E64"/>
    <w:rPr>
      <w:rFonts w:ascii="Times New Roman" w:hAnsi="Times New Roman" w:cs="Times New Roman"/>
      <w:spacing w:val="7"/>
      <w:u w:val="none"/>
    </w:rPr>
  </w:style>
  <w:style w:type="paragraph" w:customStyle="1" w:styleId="Heading230">
    <w:name w:val="Heading #23"/>
    <w:basedOn w:val="Normal"/>
    <w:link w:val="Heading23"/>
    <w:rsid w:val="00352E64"/>
    <w:pPr>
      <w:shd w:val="clear" w:color="auto" w:fill="FFFFFF"/>
      <w:spacing w:before="600" w:after="240" w:line="240" w:lineRule="atLeast"/>
      <w:jc w:val="both"/>
    </w:pPr>
    <w:rPr>
      <w:rFonts w:ascii="Times New Roman" w:hAnsi="Times New Roman" w:cs="Times New Roman"/>
      <w:color w:val="auto"/>
      <w:spacing w:val="7"/>
      <w:lang w:eastAsia="en-US"/>
    </w:rPr>
  </w:style>
  <w:style w:type="character" w:customStyle="1" w:styleId="Bodytext47">
    <w:name w:val="Body text (47)_"/>
    <w:link w:val="Bodytext470"/>
    <w:rsid w:val="00352E64"/>
    <w:rPr>
      <w:rFonts w:ascii="Segoe UI" w:hAnsi="Segoe UI" w:cs="Segoe UI"/>
      <w:spacing w:val="11"/>
      <w:sz w:val="20"/>
      <w:szCs w:val="20"/>
      <w:u w:val="none"/>
    </w:rPr>
  </w:style>
  <w:style w:type="paragraph" w:customStyle="1" w:styleId="Bodytext470">
    <w:name w:val="Body text (47)"/>
    <w:basedOn w:val="Normal"/>
    <w:link w:val="Bodytext47"/>
    <w:rsid w:val="00352E64"/>
    <w:pPr>
      <w:shd w:val="clear" w:color="auto" w:fill="FFFFFF"/>
      <w:spacing w:before="240" w:after="480" w:line="240" w:lineRule="atLeast"/>
      <w:jc w:val="both"/>
    </w:pPr>
    <w:rPr>
      <w:rFonts w:ascii="Segoe UI" w:hAnsi="Segoe UI" w:cs="Segoe UI"/>
      <w:color w:val="auto"/>
      <w:spacing w:val="11"/>
      <w:sz w:val="20"/>
      <w:szCs w:val="20"/>
      <w:lang w:eastAsia="en-US"/>
    </w:rPr>
  </w:style>
  <w:style w:type="character" w:customStyle="1" w:styleId="HeaderorfooterSpacing0pt1">
    <w:name w:val="Header or footer + Spacing 0 pt1"/>
    <w:rsid w:val="00352E64"/>
    <w:rPr>
      <w:rFonts w:ascii="Times New Roman" w:hAnsi="Times New Roman" w:cs="Times New Roman"/>
      <w:b/>
      <w:bCs/>
      <w:spacing w:val="3"/>
      <w:sz w:val="19"/>
      <w:szCs w:val="19"/>
      <w:u w:val="none"/>
    </w:rPr>
  </w:style>
  <w:style w:type="character" w:customStyle="1" w:styleId="Heading162Spacing0pt">
    <w:name w:val="Heading #16 (2) + Spacing 0 pt"/>
    <w:rsid w:val="00352E64"/>
    <w:rPr>
      <w:rFonts w:ascii="Times New Roman" w:hAnsi="Times New Roman" w:cs="Times New Roman"/>
      <w:spacing w:val="7"/>
      <w:u w:val="none"/>
    </w:rPr>
  </w:style>
  <w:style w:type="character" w:customStyle="1" w:styleId="Heading27">
    <w:name w:val="Heading #27_"/>
    <w:link w:val="Heading270"/>
    <w:rsid w:val="00352E64"/>
    <w:rPr>
      <w:rFonts w:ascii="Times New Roman" w:hAnsi="Times New Roman" w:cs="Times New Roman"/>
      <w:spacing w:val="7"/>
      <w:u w:val="none"/>
    </w:rPr>
  </w:style>
  <w:style w:type="paragraph" w:customStyle="1" w:styleId="Heading270">
    <w:name w:val="Heading #27"/>
    <w:basedOn w:val="Normal"/>
    <w:link w:val="Heading27"/>
    <w:rsid w:val="00352E64"/>
    <w:pPr>
      <w:shd w:val="clear" w:color="auto" w:fill="FFFFFF"/>
      <w:spacing w:before="540" w:after="360" w:line="240" w:lineRule="atLeast"/>
      <w:ind w:hanging="3400"/>
    </w:pPr>
    <w:rPr>
      <w:rFonts w:ascii="Times New Roman" w:hAnsi="Times New Roman" w:cs="Times New Roman"/>
      <w:color w:val="auto"/>
      <w:spacing w:val="7"/>
      <w:lang w:eastAsia="en-US"/>
    </w:rPr>
  </w:style>
  <w:style w:type="character" w:customStyle="1" w:styleId="Headerorfooter11">
    <w:name w:val="Header or footer (11)_"/>
    <w:link w:val="Headerorfooter110"/>
    <w:rsid w:val="00352E64"/>
    <w:rPr>
      <w:rFonts w:ascii="Calibri" w:hAnsi="Calibri" w:cs="Calibri"/>
      <w:spacing w:val="4"/>
      <w:sz w:val="19"/>
      <w:szCs w:val="19"/>
      <w:u w:val="none"/>
    </w:rPr>
  </w:style>
  <w:style w:type="paragraph" w:customStyle="1" w:styleId="Headerorfooter110">
    <w:name w:val="Header or footer (11)"/>
    <w:basedOn w:val="Normal"/>
    <w:link w:val="Headerorfooter11"/>
    <w:rsid w:val="00352E64"/>
    <w:pPr>
      <w:shd w:val="clear" w:color="auto" w:fill="FFFFFF"/>
      <w:spacing w:line="240" w:lineRule="atLeast"/>
    </w:pPr>
    <w:rPr>
      <w:rFonts w:ascii="Calibri" w:hAnsi="Calibri" w:cs="Calibri"/>
      <w:color w:val="auto"/>
      <w:spacing w:val="4"/>
      <w:sz w:val="19"/>
      <w:szCs w:val="19"/>
      <w:lang w:eastAsia="en-US"/>
    </w:rPr>
  </w:style>
  <w:style w:type="character" w:customStyle="1" w:styleId="Bodytext15Spacing0pt">
    <w:name w:val="Body text (15) + Spacing 0 pt"/>
    <w:rsid w:val="00352E64"/>
    <w:rPr>
      <w:rFonts w:ascii="Times New Roman" w:hAnsi="Times New Roman" w:cs="Times New Roman"/>
      <w:spacing w:val="2"/>
      <w:sz w:val="26"/>
      <w:szCs w:val="26"/>
      <w:u w:val="none"/>
    </w:rPr>
  </w:style>
  <w:style w:type="character" w:customStyle="1" w:styleId="Heading24">
    <w:name w:val="Heading #24_"/>
    <w:link w:val="Heading240"/>
    <w:rsid w:val="00352E64"/>
    <w:rPr>
      <w:rFonts w:ascii="Times New Roman" w:hAnsi="Times New Roman" w:cs="Times New Roman"/>
      <w:spacing w:val="7"/>
      <w:u w:val="none"/>
    </w:rPr>
  </w:style>
  <w:style w:type="paragraph" w:customStyle="1" w:styleId="Heading240">
    <w:name w:val="Heading #24"/>
    <w:basedOn w:val="Normal"/>
    <w:link w:val="Heading24"/>
    <w:rsid w:val="00352E64"/>
    <w:pPr>
      <w:shd w:val="clear" w:color="auto" w:fill="FFFFFF"/>
      <w:spacing w:line="523" w:lineRule="exact"/>
      <w:jc w:val="both"/>
    </w:pPr>
    <w:rPr>
      <w:rFonts w:ascii="Times New Roman" w:hAnsi="Times New Roman" w:cs="Times New Roman"/>
      <w:color w:val="auto"/>
      <w:spacing w:val="7"/>
      <w:lang w:eastAsia="en-US"/>
    </w:rPr>
  </w:style>
  <w:style w:type="character" w:customStyle="1" w:styleId="Heading153">
    <w:name w:val="Heading #15 (3)_"/>
    <w:link w:val="Heading1530"/>
    <w:rsid w:val="00352E64"/>
    <w:rPr>
      <w:rFonts w:ascii="Times New Roman" w:hAnsi="Times New Roman" w:cs="Times New Roman"/>
      <w:i/>
      <w:iCs/>
      <w:spacing w:val="2"/>
      <w:u w:val="none"/>
    </w:rPr>
  </w:style>
  <w:style w:type="paragraph" w:customStyle="1" w:styleId="Heading1530">
    <w:name w:val="Heading #15 (3)"/>
    <w:basedOn w:val="Normal"/>
    <w:link w:val="Heading153"/>
    <w:rsid w:val="00352E64"/>
    <w:pPr>
      <w:shd w:val="clear" w:color="auto" w:fill="FFFFFF"/>
      <w:spacing w:line="322" w:lineRule="exact"/>
    </w:pPr>
    <w:rPr>
      <w:rFonts w:ascii="Times New Roman" w:hAnsi="Times New Roman" w:cs="Times New Roman"/>
      <w:i/>
      <w:iCs/>
      <w:color w:val="auto"/>
      <w:spacing w:val="2"/>
      <w:lang w:eastAsia="en-US"/>
    </w:rPr>
  </w:style>
  <w:style w:type="character" w:customStyle="1" w:styleId="Bodytext4Bold">
    <w:name w:val="Body text (4) + Bold"/>
    <w:aliases w:val="Not Italic4,Spacing 0 pt53,Table of contents + Trebuchet MS,8 pt,Header or footer + Italic1"/>
    <w:rsid w:val="00352E64"/>
    <w:rPr>
      <w:rFonts w:ascii="Times New Roman" w:hAnsi="Times New Roman" w:cs="Times New Roman"/>
      <w:b/>
      <w:bCs/>
      <w:i/>
      <w:iCs/>
      <w:spacing w:val="7"/>
      <w:u w:val="none"/>
    </w:rPr>
  </w:style>
  <w:style w:type="character" w:customStyle="1" w:styleId="Heading222Spacing0pt">
    <w:name w:val="Heading #22 (2) + Spacing 0 pt"/>
    <w:rsid w:val="00352E64"/>
    <w:rPr>
      <w:rFonts w:ascii="Times New Roman" w:hAnsi="Times New Roman" w:cs="Times New Roman"/>
      <w:spacing w:val="7"/>
      <w:u w:val="none"/>
    </w:rPr>
  </w:style>
  <w:style w:type="character" w:customStyle="1" w:styleId="Headerorfooter12">
    <w:name w:val="Header or footer (12)_"/>
    <w:link w:val="Headerorfooter120"/>
    <w:rsid w:val="00352E64"/>
    <w:rPr>
      <w:rFonts w:ascii="Times New Roman" w:hAnsi="Times New Roman" w:cs="Times New Roman"/>
      <w:i/>
      <w:iCs/>
      <w:spacing w:val="29"/>
      <w:sz w:val="20"/>
      <w:szCs w:val="20"/>
      <w:u w:val="none"/>
    </w:rPr>
  </w:style>
  <w:style w:type="paragraph" w:customStyle="1" w:styleId="Headerorfooter120">
    <w:name w:val="Header or footer (12)"/>
    <w:basedOn w:val="Normal"/>
    <w:link w:val="Headerorfooter12"/>
    <w:rsid w:val="00352E64"/>
    <w:pPr>
      <w:shd w:val="clear" w:color="auto" w:fill="FFFFFF"/>
      <w:spacing w:line="240" w:lineRule="atLeast"/>
    </w:pPr>
    <w:rPr>
      <w:rFonts w:ascii="Times New Roman" w:hAnsi="Times New Roman" w:cs="Times New Roman"/>
      <w:i/>
      <w:iCs/>
      <w:color w:val="auto"/>
      <w:spacing w:val="29"/>
      <w:sz w:val="20"/>
      <w:szCs w:val="20"/>
      <w:lang w:eastAsia="en-US"/>
    </w:rPr>
  </w:style>
  <w:style w:type="character" w:customStyle="1" w:styleId="Heading232">
    <w:name w:val="Heading #23 (2)_"/>
    <w:link w:val="Heading2320"/>
    <w:rsid w:val="00352E64"/>
    <w:rPr>
      <w:rFonts w:ascii="Times New Roman" w:hAnsi="Times New Roman" w:cs="Times New Roman"/>
      <w:b/>
      <w:bCs/>
      <w:spacing w:val="7"/>
      <w:u w:val="none"/>
    </w:rPr>
  </w:style>
  <w:style w:type="paragraph" w:customStyle="1" w:styleId="Heading2320">
    <w:name w:val="Heading #23 (2)"/>
    <w:basedOn w:val="Normal"/>
    <w:link w:val="Heading232"/>
    <w:rsid w:val="00352E64"/>
    <w:pPr>
      <w:shd w:val="clear" w:color="auto" w:fill="FFFFFF"/>
      <w:spacing w:line="240" w:lineRule="atLeast"/>
      <w:jc w:val="both"/>
    </w:pPr>
    <w:rPr>
      <w:rFonts w:ascii="Times New Roman" w:hAnsi="Times New Roman" w:cs="Times New Roman"/>
      <w:b/>
      <w:bCs/>
      <w:color w:val="auto"/>
      <w:spacing w:val="7"/>
      <w:lang w:eastAsia="en-US"/>
    </w:rPr>
  </w:style>
  <w:style w:type="character" w:customStyle="1" w:styleId="Heading23295pt">
    <w:name w:val="Heading #23 (2) + 9.5 pt"/>
    <w:aliases w:val="Italic10,Spacing 0 pt52,Heading #12 + Not Italic"/>
    <w:rsid w:val="00352E64"/>
    <w:rPr>
      <w:rFonts w:ascii="Times New Roman" w:hAnsi="Times New Roman" w:cs="Times New Roman"/>
      <w:b/>
      <w:bCs/>
      <w:i/>
      <w:iCs/>
      <w:spacing w:val="4"/>
      <w:sz w:val="19"/>
      <w:szCs w:val="19"/>
      <w:u w:val="none"/>
    </w:rPr>
  </w:style>
  <w:style w:type="character" w:customStyle="1" w:styleId="Heading23295pt1">
    <w:name w:val="Heading #23 (2) + 9.5 pt1"/>
    <w:aliases w:val="Spacing 0 pt51"/>
    <w:rsid w:val="00352E64"/>
    <w:rPr>
      <w:rFonts w:ascii="Times New Roman" w:hAnsi="Times New Roman" w:cs="Times New Roman"/>
      <w:b/>
      <w:bCs/>
      <w:noProof/>
      <w:spacing w:val="3"/>
      <w:sz w:val="19"/>
      <w:szCs w:val="19"/>
      <w:u w:val="none"/>
    </w:rPr>
  </w:style>
  <w:style w:type="character" w:customStyle="1" w:styleId="Heading233">
    <w:name w:val="Heading #23 (3)_"/>
    <w:link w:val="Heading2330"/>
    <w:rsid w:val="00352E64"/>
    <w:rPr>
      <w:rFonts w:ascii="Times New Roman" w:hAnsi="Times New Roman" w:cs="Times New Roman"/>
      <w:b/>
      <w:bCs/>
      <w:sz w:val="25"/>
      <w:szCs w:val="25"/>
      <w:u w:val="none"/>
    </w:rPr>
  </w:style>
  <w:style w:type="paragraph" w:customStyle="1" w:styleId="Heading2330">
    <w:name w:val="Heading #23 (3)"/>
    <w:basedOn w:val="Normal"/>
    <w:link w:val="Heading233"/>
    <w:rsid w:val="00352E64"/>
    <w:pPr>
      <w:shd w:val="clear" w:color="auto" w:fill="FFFFFF"/>
      <w:spacing w:line="240" w:lineRule="atLeast"/>
      <w:jc w:val="both"/>
    </w:pPr>
    <w:rPr>
      <w:rFonts w:ascii="Times New Roman" w:hAnsi="Times New Roman" w:cs="Times New Roman"/>
      <w:b/>
      <w:bCs/>
      <w:color w:val="auto"/>
      <w:spacing w:val="-1"/>
      <w:sz w:val="25"/>
      <w:szCs w:val="25"/>
      <w:lang w:eastAsia="en-US"/>
    </w:rPr>
  </w:style>
  <w:style w:type="character" w:customStyle="1" w:styleId="Heading23312pt">
    <w:name w:val="Heading #23 (3) + 12 pt"/>
    <w:aliases w:val="Not Bold5,Spacing 0 pt50,Heading #19 (2) + 10.5 pt1"/>
    <w:rsid w:val="00352E64"/>
    <w:rPr>
      <w:rFonts w:ascii="Times New Roman" w:hAnsi="Times New Roman" w:cs="Times New Roman"/>
      <w:b/>
      <w:bCs/>
      <w:noProof/>
      <w:spacing w:val="7"/>
      <w:sz w:val="24"/>
      <w:szCs w:val="24"/>
      <w:u w:val="none"/>
    </w:rPr>
  </w:style>
  <w:style w:type="character" w:customStyle="1" w:styleId="Heading253">
    <w:name w:val="Heading #25 (3)_"/>
    <w:link w:val="Heading2530"/>
    <w:rsid w:val="00352E64"/>
    <w:rPr>
      <w:rFonts w:ascii="Times New Roman" w:hAnsi="Times New Roman" w:cs="Times New Roman"/>
      <w:b/>
      <w:bCs/>
      <w:spacing w:val="12"/>
      <w:u w:val="none"/>
    </w:rPr>
  </w:style>
  <w:style w:type="paragraph" w:customStyle="1" w:styleId="Heading2530">
    <w:name w:val="Heading #25 (3)"/>
    <w:basedOn w:val="Normal"/>
    <w:link w:val="Heading253"/>
    <w:rsid w:val="00352E64"/>
    <w:pPr>
      <w:shd w:val="clear" w:color="auto" w:fill="FFFFFF"/>
      <w:spacing w:after="600" w:line="240" w:lineRule="atLeast"/>
      <w:jc w:val="both"/>
    </w:pPr>
    <w:rPr>
      <w:rFonts w:ascii="Times New Roman" w:hAnsi="Times New Roman" w:cs="Times New Roman"/>
      <w:b/>
      <w:bCs/>
      <w:color w:val="auto"/>
      <w:spacing w:val="12"/>
      <w:lang w:eastAsia="en-US"/>
    </w:rPr>
  </w:style>
  <w:style w:type="character" w:customStyle="1" w:styleId="Heading253NotBold">
    <w:name w:val="Heading #25 (3) + Not Bold"/>
    <w:aliases w:val="Italic9,Spacing 0 pt49"/>
    <w:rsid w:val="00352E64"/>
    <w:rPr>
      <w:rFonts w:ascii="Times New Roman" w:hAnsi="Times New Roman" w:cs="Times New Roman"/>
      <w:b/>
      <w:bCs/>
      <w:i/>
      <w:iCs/>
      <w:spacing w:val="-2"/>
      <w:u w:val="none"/>
    </w:rPr>
  </w:style>
  <w:style w:type="character" w:customStyle="1" w:styleId="Bodytext413pt">
    <w:name w:val="Body text (4) + 13 pt"/>
    <w:aliases w:val="Not Italic3,Spacing 0 pt48,Body text (8) + 8.5 pt"/>
    <w:rsid w:val="00352E64"/>
    <w:rPr>
      <w:rFonts w:ascii="Times New Roman" w:hAnsi="Times New Roman" w:cs="Times New Roman"/>
      <w:i/>
      <w:iCs/>
      <w:spacing w:val="2"/>
      <w:sz w:val="26"/>
      <w:szCs w:val="26"/>
      <w:u w:val="none"/>
    </w:rPr>
  </w:style>
  <w:style w:type="character" w:customStyle="1" w:styleId="Heading200">
    <w:name w:val="Heading #20_"/>
    <w:link w:val="Heading201"/>
    <w:rsid w:val="00352E64"/>
    <w:rPr>
      <w:rFonts w:ascii="Times New Roman" w:hAnsi="Times New Roman" w:cs="Times New Roman"/>
      <w:spacing w:val="7"/>
      <w:u w:val="none"/>
    </w:rPr>
  </w:style>
  <w:style w:type="paragraph" w:customStyle="1" w:styleId="Heading201">
    <w:name w:val="Heading #20"/>
    <w:basedOn w:val="Normal"/>
    <w:link w:val="Heading200"/>
    <w:rsid w:val="00352E64"/>
    <w:pPr>
      <w:shd w:val="clear" w:color="auto" w:fill="FFFFFF"/>
      <w:spacing w:before="840" w:line="562" w:lineRule="exact"/>
      <w:jc w:val="both"/>
    </w:pPr>
    <w:rPr>
      <w:rFonts w:ascii="Times New Roman" w:hAnsi="Times New Roman" w:cs="Times New Roman"/>
      <w:color w:val="auto"/>
      <w:spacing w:val="7"/>
      <w:lang w:eastAsia="en-US"/>
    </w:rPr>
  </w:style>
  <w:style w:type="character" w:customStyle="1" w:styleId="Heading173">
    <w:name w:val="Heading #17 (3)_"/>
    <w:link w:val="Heading1730"/>
    <w:rsid w:val="00352E64"/>
    <w:rPr>
      <w:rFonts w:ascii="Times New Roman" w:hAnsi="Times New Roman" w:cs="Times New Roman"/>
      <w:i/>
      <w:iCs/>
      <w:spacing w:val="2"/>
      <w:u w:val="none"/>
    </w:rPr>
  </w:style>
  <w:style w:type="paragraph" w:customStyle="1" w:styleId="Heading1730">
    <w:name w:val="Heading #17 (3)"/>
    <w:basedOn w:val="Normal"/>
    <w:link w:val="Heading173"/>
    <w:rsid w:val="00352E64"/>
    <w:pPr>
      <w:shd w:val="clear" w:color="auto" w:fill="FFFFFF"/>
      <w:spacing w:line="307" w:lineRule="exact"/>
      <w:jc w:val="center"/>
    </w:pPr>
    <w:rPr>
      <w:rFonts w:ascii="Times New Roman" w:hAnsi="Times New Roman" w:cs="Times New Roman"/>
      <w:i/>
      <w:iCs/>
      <w:color w:val="auto"/>
      <w:spacing w:val="2"/>
      <w:lang w:eastAsia="en-US"/>
    </w:rPr>
  </w:style>
  <w:style w:type="character" w:customStyle="1" w:styleId="Heading26SegoeUI">
    <w:name w:val="Heading #26 + Segoe UI"/>
    <w:aliases w:val="5 pt2,Spacing 1 pt7,Scale 40%2"/>
    <w:rsid w:val="00352E64"/>
    <w:rPr>
      <w:rFonts w:ascii="Segoe UI" w:hAnsi="Segoe UI" w:cs="Segoe UI"/>
      <w:noProof/>
      <w:spacing w:val="31"/>
      <w:w w:val="40"/>
      <w:sz w:val="10"/>
      <w:szCs w:val="10"/>
      <w:u w:val="none"/>
    </w:rPr>
  </w:style>
  <w:style w:type="character" w:customStyle="1" w:styleId="Heading174">
    <w:name w:val="Heading #17 (4)_"/>
    <w:link w:val="Heading1740"/>
    <w:rsid w:val="00352E64"/>
    <w:rPr>
      <w:rFonts w:ascii="Times New Roman" w:hAnsi="Times New Roman" w:cs="Times New Roman"/>
      <w:b/>
      <w:bCs/>
      <w:spacing w:val="11"/>
      <w:sz w:val="25"/>
      <w:szCs w:val="25"/>
      <w:u w:val="none"/>
    </w:rPr>
  </w:style>
  <w:style w:type="paragraph" w:customStyle="1" w:styleId="Heading1740">
    <w:name w:val="Heading #17 (4)"/>
    <w:basedOn w:val="Normal"/>
    <w:link w:val="Heading174"/>
    <w:rsid w:val="00352E64"/>
    <w:pPr>
      <w:shd w:val="clear" w:color="auto" w:fill="FFFFFF"/>
      <w:spacing w:before="300" w:after="600" w:line="240" w:lineRule="atLeast"/>
      <w:jc w:val="both"/>
    </w:pPr>
    <w:rPr>
      <w:rFonts w:ascii="Times New Roman" w:hAnsi="Times New Roman" w:cs="Times New Roman"/>
      <w:b/>
      <w:bCs/>
      <w:color w:val="auto"/>
      <w:spacing w:val="11"/>
      <w:sz w:val="25"/>
      <w:szCs w:val="25"/>
      <w:lang w:eastAsia="en-US"/>
    </w:rPr>
  </w:style>
  <w:style w:type="character" w:customStyle="1" w:styleId="Heading174105pt">
    <w:name w:val="Heading #17 (4) + 10.5 pt"/>
    <w:aliases w:val="Spacing 0 pt47"/>
    <w:rsid w:val="00352E64"/>
    <w:rPr>
      <w:rFonts w:ascii="Times New Roman" w:hAnsi="Times New Roman" w:cs="Times New Roman"/>
      <w:b/>
      <w:bCs/>
      <w:spacing w:val="16"/>
      <w:sz w:val="21"/>
      <w:szCs w:val="21"/>
      <w:u w:val="none"/>
    </w:rPr>
  </w:style>
  <w:style w:type="character" w:customStyle="1" w:styleId="Tableofcontents10Italic">
    <w:name w:val="Table of contents (10) + Italic"/>
    <w:rsid w:val="00352E64"/>
    <w:rPr>
      <w:rFonts w:ascii="Times New Roman" w:hAnsi="Times New Roman" w:cs="Times New Roman"/>
      <w:b/>
      <w:bCs/>
      <w:i/>
      <w:iCs/>
      <w:spacing w:val="4"/>
      <w:sz w:val="19"/>
      <w:szCs w:val="19"/>
      <w:u w:val="none"/>
    </w:rPr>
  </w:style>
  <w:style w:type="character" w:customStyle="1" w:styleId="Tableofcontents10Spacing0pt">
    <w:name w:val="Table of contents (10) + Spacing 0 pt"/>
    <w:rsid w:val="00352E64"/>
    <w:rPr>
      <w:rFonts w:ascii="Times New Roman" w:hAnsi="Times New Roman" w:cs="Times New Roman"/>
      <w:b/>
      <w:bCs/>
      <w:spacing w:val="3"/>
      <w:sz w:val="19"/>
      <w:szCs w:val="19"/>
      <w:u w:val="none"/>
    </w:rPr>
  </w:style>
  <w:style w:type="character" w:customStyle="1" w:styleId="Bodytext313pt1">
    <w:name w:val="Body text (3) + 13 pt1"/>
    <w:aliases w:val="Italic8,Spacing 0 pt46"/>
    <w:rsid w:val="00352E64"/>
    <w:rPr>
      <w:rFonts w:ascii="Times New Roman" w:hAnsi="Times New Roman" w:cs="Times New Roman"/>
      <w:b/>
      <w:bCs/>
      <w:i/>
      <w:iCs/>
      <w:spacing w:val="0"/>
      <w:sz w:val="26"/>
      <w:szCs w:val="26"/>
      <w:u w:val="none"/>
    </w:rPr>
  </w:style>
  <w:style w:type="character" w:customStyle="1" w:styleId="Heading25">
    <w:name w:val="Heading #25_"/>
    <w:link w:val="Heading250"/>
    <w:rsid w:val="00352E64"/>
    <w:rPr>
      <w:rFonts w:ascii="Times New Roman" w:hAnsi="Times New Roman" w:cs="Times New Roman"/>
      <w:spacing w:val="7"/>
      <w:u w:val="none"/>
    </w:rPr>
  </w:style>
  <w:style w:type="paragraph" w:customStyle="1" w:styleId="Heading250">
    <w:name w:val="Heading #25"/>
    <w:basedOn w:val="Normal"/>
    <w:link w:val="Heading25"/>
    <w:rsid w:val="00352E64"/>
    <w:pPr>
      <w:shd w:val="clear" w:color="auto" w:fill="FFFFFF"/>
      <w:spacing w:before="240" w:after="240" w:line="240" w:lineRule="atLeast"/>
      <w:jc w:val="both"/>
    </w:pPr>
    <w:rPr>
      <w:rFonts w:ascii="Times New Roman" w:hAnsi="Times New Roman" w:cs="Times New Roman"/>
      <w:color w:val="auto"/>
      <w:spacing w:val="7"/>
      <w:lang w:eastAsia="en-US"/>
    </w:rPr>
  </w:style>
  <w:style w:type="character" w:customStyle="1" w:styleId="Bodytext2165pt">
    <w:name w:val="Body text (21) + 6.5 pt"/>
    <w:aliases w:val="Not Bold4,Spacing 0 pt45,Heading #20 (2) + 14 pt,Spacing -1 pt5"/>
    <w:rsid w:val="00352E64"/>
    <w:rPr>
      <w:rFonts w:ascii="Times New Roman" w:hAnsi="Times New Roman" w:cs="Times New Roman"/>
      <w:b/>
      <w:bCs/>
      <w:spacing w:val="-7"/>
      <w:sz w:val="13"/>
      <w:szCs w:val="13"/>
      <w:u w:val="none"/>
    </w:rPr>
  </w:style>
  <w:style w:type="character" w:customStyle="1" w:styleId="Bodytext21Italic1">
    <w:name w:val="Body text (21) + Italic1"/>
    <w:aliases w:val="Spacing 0 pt44"/>
    <w:rsid w:val="00352E64"/>
    <w:rPr>
      <w:rFonts w:ascii="Times New Roman" w:hAnsi="Times New Roman" w:cs="Times New Roman"/>
      <w:b/>
      <w:bCs/>
      <w:i/>
      <w:iCs/>
      <w:noProof/>
      <w:spacing w:val="4"/>
      <w:sz w:val="19"/>
      <w:szCs w:val="19"/>
      <w:u w:val="none"/>
    </w:rPr>
  </w:style>
  <w:style w:type="character" w:customStyle="1" w:styleId="Bodytext11Spacing1pt1">
    <w:name w:val="Body text (11) + Spacing 1 pt1"/>
    <w:rsid w:val="00352E64"/>
    <w:rPr>
      <w:rFonts w:ascii="Segoe UI" w:hAnsi="Segoe UI" w:cs="Segoe UI"/>
      <w:spacing w:val="31"/>
      <w:w w:val="40"/>
      <w:sz w:val="10"/>
      <w:szCs w:val="10"/>
      <w:u w:val="none"/>
    </w:rPr>
  </w:style>
  <w:style w:type="character" w:customStyle="1" w:styleId="Heading153NotItalic">
    <w:name w:val="Heading #15 (3) + Not Italic"/>
    <w:aliases w:val="Spacing 0 pt43"/>
    <w:rsid w:val="00352E64"/>
    <w:rPr>
      <w:rFonts w:ascii="Times New Roman" w:hAnsi="Times New Roman" w:cs="Times New Roman"/>
      <w:i/>
      <w:iCs/>
      <w:spacing w:val="7"/>
      <w:u w:val="none"/>
    </w:rPr>
  </w:style>
  <w:style w:type="character" w:customStyle="1" w:styleId="Bodytext2312pt1">
    <w:name w:val="Body text (23) + 12 pt1"/>
    <w:aliases w:val="Not Italic2,Spacing 0 pt42,Body text (8) + 7.5 pt"/>
    <w:rsid w:val="00352E64"/>
    <w:rPr>
      <w:rFonts w:ascii="Times New Roman" w:hAnsi="Times New Roman" w:cs="Times New Roman"/>
      <w:b/>
      <w:bCs/>
      <w:i/>
      <w:iCs/>
      <w:spacing w:val="7"/>
      <w:sz w:val="24"/>
      <w:szCs w:val="24"/>
      <w:u w:val="none"/>
    </w:rPr>
  </w:style>
  <w:style w:type="character" w:customStyle="1" w:styleId="Bodytext23Spacing0pt">
    <w:name w:val="Body text (23) + Spacing 0 pt"/>
    <w:rsid w:val="00352E64"/>
    <w:rPr>
      <w:rFonts w:ascii="Times New Roman" w:hAnsi="Times New Roman" w:cs="Times New Roman"/>
      <w:b/>
      <w:bCs/>
      <w:i/>
      <w:iCs/>
      <w:spacing w:val="0"/>
      <w:sz w:val="26"/>
      <w:szCs w:val="26"/>
      <w:u w:val="none"/>
    </w:rPr>
  </w:style>
  <w:style w:type="character" w:customStyle="1" w:styleId="Heading152Spacing0pt">
    <w:name w:val="Heading #15 (2) + Spacing 0 pt"/>
    <w:rsid w:val="00352E64"/>
    <w:rPr>
      <w:rFonts w:ascii="Times New Roman" w:hAnsi="Times New Roman" w:cs="Times New Roman"/>
      <w:spacing w:val="7"/>
      <w:u w:val="none"/>
    </w:rPr>
  </w:style>
  <w:style w:type="character" w:customStyle="1" w:styleId="Tableofcontents11Spacing0pt">
    <w:name w:val="Table of contents (11) + Spacing 0 pt"/>
    <w:rsid w:val="00352E64"/>
    <w:rPr>
      <w:rFonts w:ascii="Times New Roman" w:hAnsi="Times New Roman" w:cs="Times New Roman"/>
      <w:b/>
      <w:bCs/>
      <w:i/>
      <w:iCs/>
      <w:spacing w:val="4"/>
      <w:sz w:val="19"/>
      <w:szCs w:val="19"/>
      <w:u w:val="none"/>
    </w:rPr>
  </w:style>
  <w:style w:type="character" w:customStyle="1" w:styleId="Tableofcontents11NotItalic1">
    <w:name w:val="Table of contents (11) + Not Italic1"/>
    <w:aliases w:val="Spacing 0 pt41"/>
    <w:rsid w:val="00352E64"/>
    <w:rPr>
      <w:rFonts w:ascii="Times New Roman" w:hAnsi="Times New Roman" w:cs="Times New Roman"/>
      <w:b/>
      <w:bCs/>
      <w:i/>
      <w:iCs/>
      <w:noProof/>
      <w:spacing w:val="3"/>
      <w:sz w:val="19"/>
      <w:szCs w:val="19"/>
      <w:u w:val="none"/>
    </w:rPr>
  </w:style>
  <w:style w:type="character" w:customStyle="1" w:styleId="Tableofcontents12">
    <w:name w:val="Table of contents (12)_"/>
    <w:link w:val="Tableofcontents120"/>
    <w:rsid w:val="00352E64"/>
    <w:rPr>
      <w:rFonts w:ascii="Times New Roman" w:hAnsi="Times New Roman" w:cs="Times New Roman"/>
      <w:b/>
      <w:bCs/>
      <w:spacing w:val="3"/>
      <w:sz w:val="18"/>
      <w:szCs w:val="18"/>
      <w:u w:val="none"/>
    </w:rPr>
  </w:style>
  <w:style w:type="paragraph" w:customStyle="1" w:styleId="Tableofcontents120">
    <w:name w:val="Table of contents (12)"/>
    <w:basedOn w:val="Normal"/>
    <w:link w:val="Tableofcontents12"/>
    <w:rsid w:val="00352E64"/>
    <w:pPr>
      <w:shd w:val="clear" w:color="auto" w:fill="FFFFFF"/>
      <w:spacing w:line="264" w:lineRule="exact"/>
      <w:jc w:val="both"/>
    </w:pPr>
    <w:rPr>
      <w:rFonts w:ascii="Times New Roman" w:hAnsi="Times New Roman" w:cs="Times New Roman"/>
      <w:b/>
      <w:bCs/>
      <w:color w:val="auto"/>
      <w:spacing w:val="3"/>
      <w:sz w:val="18"/>
      <w:szCs w:val="18"/>
      <w:lang w:eastAsia="en-US"/>
    </w:rPr>
  </w:style>
  <w:style w:type="character" w:customStyle="1" w:styleId="Tableofcontents1295pt">
    <w:name w:val="Table of contents (12) + 9.5 pt"/>
    <w:rsid w:val="00352E64"/>
    <w:rPr>
      <w:rFonts w:ascii="Times New Roman" w:hAnsi="Times New Roman" w:cs="Times New Roman"/>
      <w:b/>
      <w:bCs/>
      <w:spacing w:val="3"/>
      <w:sz w:val="19"/>
      <w:szCs w:val="19"/>
      <w:u w:val="none"/>
    </w:rPr>
  </w:style>
  <w:style w:type="character" w:customStyle="1" w:styleId="Tableofcontents1013pt">
    <w:name w:val="Table of contents (10) + 13 pt"/>
    <w:aliases w:val="Spacing 0 pt40,Scale 10%,Heading #8 (4) + 10.5 pt"/>
    <w:rsid w:val="00352E64"/>
    <w:rPr>
      <w:rFonts w:ascii="Times New Roman" w:hAnsi="Times New Roman" w:cs="Times New Roman"/>
      <w:b/>
      <w:bCs/>
      <w:noProof/>
      <w:spacing w:val="0"/>
      <w:w w:val="10"/>
      <w:sz w:val="26"/>
      <w:szCs w:val="26"/>
      <w:u w:val="none"/>
    </w:rPr>
  </w:style>
  <w:style w:type="character" w:customStyle="1" w:styleId="BodytextItalic1">
    <w:name w:val="Body text + Italic1"/>
    <w:aliases w:val="Spacing 0 pt39"/>
    <w:rsid w:val="00352E64"/>
    <w:rPr>
      <w:rFonts w:ascii="Times New Roman" w:hAnsi="Times New Roman" w:cs="Times New Roman"/>
      <w:i/>
      <w:iCs/>
      <w:spacing w:val="2"/>
      <w:u w:val="none"/>
    </w:rPr>
  </w:style>
  <w:style w:type="character" w:customStyle="1" w:styleId="BodytextCenturyGothic">
    <w:name w:val="Body text + Century Gothic"/>
    <w:aliases w:val="4 pt4,Spacing 0 pt38"/>
    <w:rsid w:val="00352E64"/>
    <w:rPr>
      <w:rFonts w:ascii="Century Gothic" w:hAnsi="Century Gothic" w:cs="Century Gothic"/>
      <w:spacing w:val="8"/>
      <w:sz w:val="8"/>
      <w:szCs w:val="8"/>
      <w:u w:val="none"/>
    </w:rPr>
  </w:style>
  <w:style w:type="character" w:customStyle="1" w:styleId="Bodytext48">
    <w:name w:val="Body text (48)_"/>
    <w:link w:val="Bodytext480"/>
    <w:rsid w:val="00352E64"/>
    <w:rPr>
      <w:rFonts w:ascii="Times New Roman" w:hAnsi="Times New Roman" w:cs="Times New Roman"/>
      <w:b/>
      <w:bCs/>
      <w:spacing w:val="3"/>
      <w:u w:val="none"/>
    </w:rPr>
  </w:style>
  <w:style w:type="paragraph" w:customStyle="1" w:styleId="Bodytext480">
    <w:name w:val="Body text (48)"/>
    <w:basedOn w:val="Normal"/>
    <w:link w:val="Bodytext48"/>
    <w:rsid w:val="00352E64"/>
    <w:pPr>
      <w:shd w:val="clear" w:color="auto" w:fill="FFFFFF"/>
      <w:spacing w:before="660" w:after="420" w:line="413" w:lineRule="exact"/>
      <w:ind w:hanging="1440"/>
    </w:pPr>
    <w:rPr>
      <w:rFonts w:ascii="Times New Roman" w:hAnsi="Times New Roman" w:cs="Times New Roman"/>
      <w:b/>
      <w:bCs/>
      <w:color w:val="auto"/>
      <w:spacing w:val="3"/>
      <w:lang w:eastAsia="en-US"/>
    </w:rPr>
  </w:style>
  <w:style w:type="character" w:customStyle="1" w:styleId="Bodytext48NotBold">
    <w:name w:val="Body text (48) + Not Bold"/>
    <w:aliases w:val="Italic7,Spacing 0 pt37,Body text (25) + Italic"/>
    <w:rsid w:val="00352E64"/>
    <w:rPr>
      <w:rFonts w:ascii="Times New Roman" w:hAnsi="Times New Roman" w:cs="Times New Roman"/>
      <w:b/>
      <w:bCs/>
      <w:i/>
      <w:iCs/>
      <w:spacing w:val="2"/>
      <w:u w:val="none"/>
    </w:rPr>
  </w:style>
  <w:style w:type="character" w:customStyle="1" w:styleId="Heading26Bold">
    <w:name w:val="Heading #26 + Bold"/>
    <w:aliases w:val="Spacing 0 pt36"/>
    <w:rsid w:val="00352E64"/>
    <w:rPr>
      <w:rFonts w:ascii="Times New Roman" w:hAnsi="Times New Roman" w:cs="Times New Roman"/>
      <w:b/>
      <w:bCs/>
      <w:spacing w:val="2"/>
      <w:u w:val="none"/>
    </w:rPr>
  </w:style>
  <w:style w:type="character" w:customStyle="1" w:styleId="Heading225">
    <w:name w:val="Heading #22 (5)_"/>
    <w:link w:val="Heading2250"/>
    <w:rsid w:val="00352E64"/>
    <w:rPr>
      <w:rFonts w:ascii="Times New Roman" w:hAnsi="Times New Roman" w:cs="Times New Roman"/>
      <w:b/>
      <w:bCs/>
      <w:spacing w:val="14"/>
      <w:sz w:val="17"/>
      <w:szCs w:val="17"/>
      <w:u w:val="none"/>
    </w:rPr>
  </w:style>
  <w:style w:type="paragraph" w:customStyle="1" w:styleId="Heading2250">
    <w:name w:val="Heading #22 (5)"/>
    <w:basedOn w:val="Normal"/>
    <w:link w:val="Heading225"/>
    <w:rsid w:val="00352E64"/>
    <w:pPr>
      <w:shd w:val="clear" w:color="auto" w:fill="FFFFFF"/>
      <w:spacing w:before="180" w:after="540" w:line="240" w:lineRule="atLeast"/>
      <w:jc w:val="both"/>
    </w:pPr>
    <w:rPr>
      <w:rFonts w:ascii="Times New Roman" w:hAnsi="Times New Roman" w:cs="Times New Roman"/>
      <w:b/>
      <w:bCs/>
      <w:color w:val="auto"/>
      <w:spacing w:val="14"/>
      <w:sz w:val="17"/>
      <w:szCs w:val="17"/>
      <w:lang w:eastAsia="en-US"/>
    </w:rPr>
  </w:style>
  <w:style w:type="character" w:customStyle="1" w:styleId="Heading225SegoeUI">
    <w:name w:val="Heading #22 (5) + Segoe UI"/>
    <w:aliases w:val="5.5 pt1,Italic6,Spacing 1 pt6"/>
    <w:rsid w:val="00352E64"/>
    <w:rPr>
      <w:rFonts w:ascii="Segoe UI" w:hAnsi="Segoe UI" w:cs="Segoe UI"/>
      <w:b/>
      <w:bCs/>
      <w:i/>
      <w:iCs/>
      <w:spacing w:val="34"/>
      <w:sz w:val="11"/>
      <w:szCs w:val="11"/>
      <w:u w:val="none"/>
    </w:rPr>
  </w:style>
  <w:style w:type="character" w:customStyle="1" w:styleId="Bodytext49">
    <w:name w:val="Body text (49)_"/>
    <w:link w:val="Bodytext490"/>
    <w:rsid w:val="00352E64"/>
    <w:rPr>
      <w:rFonts w:ascii="Segoe UI" w:hAnsi="Segoe UI" w:cs="Segoe UI"/>
      <w:noProof/>
      <w:sz w:val="20"/>
      <w:szCs w:val="20"/>
      <w:u w:val="none"/>
    </w:rPr>
  </w:style>
  <w:style w:type="paragraph" w:customStyle="1" w:styleId="Bodytext490">
    <w:name w:val="Body text (49)"/>
    <w:basedOn w:val="Normal"/>
    <w:link w:val="Bodytext49"/>
    <w:rsid w:val="00352E64"/>
    <w:pPr>
      <w:shd w:val="clear" w:color="auto" w:fill="FFFFFF"/>
      <w:spacing w:line="240" w:lineRule="atLeast"/>
      <w:jc w:val="both"/>
    </w:pPr>
    <w:rPr>
      <w:rFonts w:ascii="Segoe UI" w:hAnsi="Segoe UI" w:cs="Segoe UI"/>
      <w:noProof/>
      <w:color w:val="auto"/>
      <w:sz w:val="20"/>
      <w:szCs w:val="20"/>
      <w:lang w:eastAsia="en-US"/>
    </w:rPr>
  </w:style>
  <w:style w:type="character" w:customStyle="1" w:styleId="Bodytext49Italic">
    <w:name w:val="Body text (49) + Italic"/>
    <w:rsid w:val="00352E64"/>
    <w:rPr>
      <w:rFonts w:ascii="Segoe UI" w:hAnsi="Segoe UI" w:cs="Segoe UI"/>
      <w:i/>
      <w:iCs/>
      <w:noProof/>
      <w:sz w:val="20"/>
      <w:szCs w:val="20"/>
      <w:u w:val="none"/>
    </w:rPr>
  </w:style>
  <w:style w:type="character" w:customStyle="1" w:styleId="Heading24Italic">
    <w:name w:val="Heading #24 + Italic"/>
    <w:aliases w:val="Spacing 0 pt35"/>
    <w:rsid w:val="00352E64"/>
    <w:rPr>
      <w:rFonts w:ascii="Times New Roman" w:hAnsi="Times New Roman" w:cs="Times New Roman"/>
      <w:i/>
      <w:iCs/>
      <w:spacing w:val="2"/>
      <w:u w:val="none"/>
    </w:rPr>
  </w:style>
  <w:style w:type="character" w:customStyle="1" w:styleId="Heading242">
    <w:name w:val="Heading #24 (2)_"/>
    <w:link w:val="Heading2420"/>
    <w:rsid w:val="00352E64"/>
    <w:rPr>
      <w:rFonts w:ascii="Times New Roman" w:hAnsi="Times New Roman" w:cs="Times New Roman"/>
      <w:i/>
      <w:iCs/>
      <w:spacing w:val="2"/>
      <w:u w:val="none"/>
    </w:rPr>
  </w:style>
  <w:style w:type="paragraph" w:customStyle="1" w:styleId="Heading2420">
    <w:name w:val="Heading #24 (2)"/>
    <w:basedOn w:val="Normal"/>
    <w:link w:val="Heading242"/>
    <w:rsid w:val="00352E64"/>
    <w:pPr>
      <w:shd w:val="clear" w:color="auto" w:fill="FFFFFF"/>
      <w:spacing w:after="240" w:line="240" w:lineRule="atLeast"/>
      <w:jc w:val="right"/>
    </w:pPr>
    <w:rPr>
      <w:rFonts w:ascii="Times New Roman" w:hAnsi="Times New Roman" w:cs="Times New Roman"/>
      <w:i/>
      <w:iCs/>
      <w:color w:val="auto"/>
      <w:spacing w:val="2"/>
      <w:lang w:eastAsia="en-US"/>
    </w:rPr>
  </w:style>
  <w:style w:type="character" w:customStyle="1" w:styleId="Bodytext219pt1">
    <w:name w:val="Body text (21) + 9 pt1"/>
    <w:aliases w:val="Spacing 0 pt34"/>
    <w:rsid w:val="00352E64"/>
    <w:rPr>
      <w:rFonts w:ascii="Times New Roman" w:hAnsi="Times New Roman" w:cs="Times New Roman"/>
      <w:b/>
      <w:bCs/>
      <w:spacing w:val="5"/>
      <w:sz w:val="18"/>
      <w:szCs w:val="18"/>
      <w:u w:val="none"/>
    </w:rPr>
  </w:style>
  <w:style w:type="character" w:customStyle="1" w:styleId="Bodytext3Spacing1pt">
    <w:name w:val="Body text (3) + Spacing 1 pt"/>
    <w:rsid w:val="00352E64"/>
    <w:rPr>
      <w:rFonts w:ascii="Times New Roman" w:hAnsi="Times New Roman" w:cs="Times New Roman"/>
      <w:b/>
      <w:bCs/>
      <w:spacing w:val="33"/>
      <w:u w:val="none"/>
    </w:rPr>
  </w:style>
  <w:style w:type="character" w:customStyle="1" w:styleId="Heading242NotItalic">
    <w:name w:val="Heading #24 (2) + Not Italic"/>
    <w:aliases w:val="Spacing 0 pt33,Heading #18 (3) + Not Italic"/>
    <w:rsid w:val="00352E64"/>
    <w:rPr>
      <w:rFonts w:ascii="Times New Roman" w:hAnsi="Times New Roman" w:cs="Times New Roman"/>
      <w:i/>
      <w:iCs/>
      <w:spacing w:val="7"/>
      <w:u w:val="none"/>
    </w:rPr>
  </w:style>
  <w:style w:type="character" w:customStyle="1" w:styleId="Tableofcontents13">
    <w:name w:val="Table of contents (13)_"/>
    <w:link w:val="Tableofcontents130"/>
    <w:rsid w:val="00352E64"/>
    <w:rPr>
      <w:rFonts w:ascii="Times New Roman" w:hAnsi="Times New Roman" w:cs="Times New Roman"/>
      <w:b/>
      <w:bCs/>
      <w:spacing w:val="5"/>
      <w:sz w:val="18"/>
      <w:szCs w:val="18"/>
      <w:u w:val="none"/>
    </w:rPr>
  </w:style>
  <w:style w:type="paragraph" w:customStyle="1" w:styleId="Tableofcontents130">
    <w:name w:val="Table of contents (13)"/>
    <w:basedOn w:val="Normal"/>
    <w:link w:val="Tableofcontents13"/>
    <w:rsid w:val="00352E64"/>
    <w:pPr>
      <w:shd w:val="clear" w:color="auto" w:fill="FFFFFF"/>
      <w:spacing w:line="250" w:lineRule="exact"/>
      <w:jc w:val="both"/>
    </w:pPr>
    <w:rPr>
      <w:rFonts w:ascii="Times New Roman" w:hAnsi="Times New Roman" w:cs="Times New Roman"/>
      <w:b/>
      <w:bCs/>
      <w:color w:val="auto"/>
      <w:spacing w:val="5"/>
      <w:sz w:val="18"/>
      <w:szCs w:val="18"/>
      <w:lang w:eastAsia="en-US"/>
    </w:rPr>
  </w:style>
  <w:style w:type="character" w:customStyle="1" w:styleId="Picturecaption3">
    <w:name w:val="Picture caption (3)_"/>
    <w:link w:val="Picturecaption30"/>
    <w:rsid w:val="00352E64"/>
    <w:rPr>
      <w:rFonts w:ascii="Times New Roman" w:hAnsi="Times New Roman" w:cs="Times New Roman"/>
      <w:i/>
      <w:iCs/>
      <w:spacing w:val="2"/>
      <w:u w:val="none"/>
    </w:rPr>
  </w:style>
  <w:style w:type="paragraph" w:customStyle="1" w:styleId="Picturecaption30">
    <w:name w:val="Picture caption (3)"/>
    <w:basedOn w:val="Normal"/>
    <w:link w:val="Picturecaption3"/>
    <w:rsid w:val="00352E64"/>
    <w:pPr>
      <w:shd w:val="clear" w:color="auto" w:fill="FFFFFF"/>
      <w:spacing w:line="322" w:lineRule="exact"/>
      <w:jc w:val="both"/>
    </w:pPr>
    <w:rPr>
      <w:rFonts w:ascii="Times New Roman" w:hAnsi="Times New Roman" w:cs="Times New Roman"/>
      <w:i/>
      <w:iCs/>
      <w:color w:val="auto"/>
      <w:spacing w:val="2"/>
      <w:lang w:eastAsia="en-US"/>
    </w:rPr>
  </w:style>
  <w:style w:type="character" w:customStyle="1" w:styleId="BodytextSmallCaps1">
    <w:name w:val="Body text + Small Caps1"/>
    <w:aliases w:val="Spacing 0 pt32,Body text (7) + Italic"/>
    <w:rsid w:val="00352E64"/>
    <w:rPr>
      <w:rFonts w:ascii="Times New Roman" w:hAnsi="Times New Roman" w:cs="Times New Roman"/>
      <w:smallCaps/>
      <w:spacing w:val="7"/>
      <w:u w:val="none"/>
    </w:rPr>
  </w:style>
  <w:style w:type="character" w:customStyle="1" w:styleId="Bodytext10pt3">
    <w:name w:val="Body text + 10 pt3"/>
    <w:aliases w:val="Bold10,Spacing 0 pt31,Heading #20 (3) + 10 pt1,Spacing -1 pt1,Heading #20 + 8.5 pt1"/>
    <w:rsid w:val="00352E64"/>
    <w:rPr>
      <w:rFonts w:ascii="Times New Roman" w:hAnsi="Times New Roman" w:cs="Times New Roman"/>
      <w:b/>
      <w:bCs/>
      <w:spacing w:val="0"/>
      <w:sz w:val="20"/>
      <w:szCs w:val="20"/>
      <w:u w:val="none"/>
    </w:rPr>
  </w:style>
  <w:style w:type="character" w:customStyle="1" w:styleId="Bodytext13pt1">
    <w:name w:val="Body text + 13 pt1"/>
    <w:aliases w:val="Bold9,Italic5,Spacing 0 pt30,Heading #8 (4) + 11.5 pt,Body text (10) + Not Italic1"/>
    <w:rsid w:val="00352E64"/>
    <w:rPr>
      <w:rFonts w:ascii="Times New Roman" w:hAnsi="Times New Roman" w:cs="Times New Roman"/>
      <w:b/>
      <w:bCs/>
      <w:i/>
      <w:iCs/>
      <w:noProof/>
      <w:spacing w:val="0"/>
      <w:sz w:val="26"/>
      <w:szCs w:val="26"/>
      <w:u w:val="none"/>
    </w:rPr>
  </w:style>
  <w:style w:type="character" w:customStyle="1" w:styleId="BodytextSegoeUI1">
    <w:name w:val="Body text + Segoe UI1"/>
    <w:aliases w:val="5 pt1,Spacing 1 pt5,Scale 40%1"/>
    <w:rsid w:val="00352E64"/>
    <w:rPr>
      <w:rFonts w:ascii="Segoe UI" w:hAnsi="Segoe UI" w:cs="Segoe UI"/>
      <w:spacing w:val="31"/>
      <w:w w:val="40"/>
      <w:sz w:val="10"/>
      <w:szCs w:val="10"/>
      <w:u w:val="none"/>
    </w:rPr>
  </w:style>
  <w:style w:type="character" w:customStyle="1" w:styleId="Headerorfooter5Spacing0pt1">
    <w:name w:val="Header or footer (5) + Spacing 0 pt1"/>
    <w:rsid w:val="00352E64"/>
    <w:rPr>
      <w:rFonts w:ascii="Times New Roman" w:hAnsi="Times New Roman" w:cs="Times New Roman"/>
      <w:b/>
      <w:bCs/>
      <w:spacing w:val="9"/>
      <w:u w:val="none"/>
    </w:rPr>
  </w:style>
  <w:style w:type="character" w:customStyle="1" w:styleId="Bodytext500">
    <w:name w:val="Body text (50)_"/>
    <w:link w:val="Bodytext501"/>
    <w:rsid w:val="00352E64"/>
    <w:rPr>
      <w:rFonts w:ascii="Times New Roman" w:hAnsi="Times New Roman" w:cs="Times New Roman"/>
      <w:b/>
      <w:bCs/>
      <w:spacing w:val="4"/>
      <w:sz w:val="39"/>
      <w:szCs w:val="39"/>
      <w:u w:val="none"/>
    </w:rPr>
  </w:style>
  <w:style w:type="paragraph" w:customStyle="1" w:styleId="Bodytext501">
    <w:name w:val="Body text (50)"/>
    <w:basedOn w:val="Normal"/>
    <w:link w:val="Bodytext500"/>
    <w:rsid w:val="00352E64"/>
    <w:pPr>
      <w:shd w:val="clear" w:color="auto" w:fill="FFFFFF"/>
      <w:spacing w:after="900" w:line="240" w:lineRule="atLeast"/>
      <w:jc w:val="center"/>
    </w:pPr>
    <w:rPr>
      <w:rFonts w:ascii="Times New Roman" w:hAnsi="Times New Roman" w:cs="Times New Roman"/>
      <w:b/>
      <w:bCs/>
      <w:color w:val="auto"/>
      <w:spacing w:val="4"/>
      <w:sz w:val="39"/>
      <w:szCs w:val="39"/>
      <w:lang w:eastAsia="en-US"/>
    </w:rPr>
  </w:style>
  <w:style w:type="character" w:customStyle="1" w:styleId="Heading4">
    <w:name w:val="Heading #4_"/>
    <w:link w:val="Heading40"/>
    <w:rsid w:val="00352E64"/>
    <w:rPr>
      <w:rFonts w:ascii="Times New Roman" w:hAnsi="Times New Roman" w:cs="Times New Roman"/>
      <w:b/>
      <w:bCs/>
      <w:spacing w:val="-2"/>
      <w:sz w:val="44"/>
      <w:szCs w:val="44"/>
      <w:u w:val="none"/>
    </w:rPr>
  </w:style>
  <w:style w:type="paragraph" w:customStyle="1" w:styleId="Heading40">
    <w:name w:val="Heading #4"/>
    <w:basedOn w:val="Normal"/>
    <w:link w:val="Heading4"/>
    <w:rsid w:val="00352E64"/>
    <w:pPr>
      <w:shd w:val="clear" w:color="auto" w:fill="FFFFFF"/>
      <w:spacing w:before="900" w:after="720" w:line="571" w:lineRule="exact"/>
      <w:jc w:val="center"/>
      <w:outlineLvl w:val="3"/>
    </w:pPr>
    <w:rPr>
      <w:rFonts w:ascii="Times New Roman" w:hAnsi="Times New Roman" w:cs="Times New Roman"/>
      <w:b/>
      <w:bCs/>
      <w:color w:val="auto"/>
      <w:spacing w:val="-2"/>
      <w:sz w:val="44"/>
      <w:szCs w:val="44"/>
      <w:lang w:eastAsia="en-US"/>
    </w:rPr>
  </w:style>
  <w:style w:type="character" w:customStyle="1" w:styleId="Heading117">
    <w:name w:val="Heading #11 (7)_"/>
    <w:link w:val="Heading1170"/>
    <w:rsid w:val="00352E64"/>
    <w:rPr>
      <w:rFonts w:ascii="Times New Roman" w:hAnsi="Times New Roman" w:cs="Times New Roman"/>
      <w:b/>
      <w:bCs/>
      <w:spacing w:val="4"/>
      <w:sz w:val="39"/>
      <w:szCs w:val="39"/>
      <w:u w:val="none"/>
    </w:rPr>
  </w:style>
  <w:style w:type="paragraph" w:customStyle="1" w:styleId="Heading1170">
    <w:name w:val="Heading #11 (7)"/>
    <w:basedOn w:val="Normal"/>
    <w:link w:val="Heading117"/>
    <w:rsid w:val="00352E64"/>
    <w:pPr>
      <w:shd w:val="clear" w:color="auto" w:fill="FFFFFF"/>
      <w:spacing w:before="720" w:after="420" w:line="240" w:lineRule="atLeast"/>
      <w:jc w:val="center"/>
    </w:pPr>
    <w:rPr>
      <w:rFonts w:ascii="Times New Roman" w:hAnsi="Times New Roman" w:cs="Times New Roman"/>
      <w:b/>
      <w:bCs/>
      <w:color w:val="auto"/>
      <w:spacing w:val="4"/>
      <w:sz w:val="39"/>
      <w:szCs w:val="39"/>
      <w:lang w:eastAsia="en-US"/>
    </w:rPr>
  </w:style>
  <w:style w:type="character" w:customStyle="1" w:styleId="Bodytext9pt">
    <w:name w:val="Body text + 9 pt"/>
    <w:aliases w:val="Bold8,Spacing 0 pt29,Heading #17 + 10 pt"/>
    <w:rsid w:val="00352E64"/>
    <w:rPr>
      <w:rFonts w:ascii="Times New Roman" w:hAnsi="Times New Roman" w:cs="Times New Roman"/>
      <w:b/>
      <w:bCs/>
      <w:spacing w:val="5"/>
      <w:sz w:val="18"/>
      <w:szCs w:val="18"/>
      <w:u w:val="none"/>
    </w:rPr>
  </w:style>
  <w:style w:type="character" w:customStyle="1" w:styleId="Bodytext85pt">
    <w:name w:val="Body text + 8.5 pt"/>
    <w:aliases w:val="Bold7,Italic4,Spacing 1 pt4,Heading #19 (5) + 10 pt"/>
    <w:rsid w:val="00352E64"/>
    <w:rPr>
      <w:rFonts w:ascii="Times New Roman" w:hAnsi="Times New Roman" w:cs="Times New Roman"/>
      <w:b/>
      <w:bCs/>
      <w:i/>
      <w:iCs/>
      <w:spacing w:val="20"/>
      <w:sz w:val="17"/>
      <w:szCs w:val="17"/>
      <w:u w:val="none"/>
    </w:rPr>
  </w:style>
  <w:style w:type="character" w:customStyle="1" w:styleId="Headerorfooter13">
    <w:name w:val="Header or footer (13)_"/>
    <w:link w:val="Headerorfooter130"/>
    <w:rsid w:val="00352E64"/>
    <w:rPr>
      <w:rFonts w:ascii="Bookman Old Style" w:hAnsi="Bookman Old Style" w:cs="Bookman Old Style"/>
      <w:i/>
      <w:iCs/>
      <w:noProof/>
      <w:sz w:val="8"/>
      <w:szCs w:val="8"/>
      <w:u w:val="none"/>
    </w:rPr>
  </w:style>
  <w:style w:type="paragraph" w:customStyle="1" w:styleId="Headerorfooter130">
    <w:name w:val="Header or footer (13)"/>
    <w:basedOn w:val="Normal"/>
    <w:link w:val="Headerorfooter13"/>
    <w:rsid w:val="00352E64"/>
    <w:pPr>
      <w:shd w:val="clear" w:color="auto" w:fill="FFFFFF"/>
      <w:spacing w:line="240" w:lineRule="atLeast"/>
    </w:pPr>
    <w:rPr>
      <w:rFonts w:ascii="Bookman Old Style" w:hAnsi="Bookman Old Style" w:cs="Bookman Old Style"/>
      <w:i/>
      <w:iCs/>
      <w:noProof/>
      <w:color w:val="auto"/>
      <w:sz w:val="8"/>
      <w:szCs w:val="8"/>
      <w:lang w:eastAsia="en-US"/>
    </w:rPr>
  </w:style>
  <w:style w:type="character" w:customStyle="1" w:styleId="Footnote2">
    <w:name w:val="Footnote (2)_"/>
    <w:link w:val="Footnote20"/>
    <w:rsid w:val="00352E64"/>
    <w:rPr>
      <w:rFonts w:ascii="Times New Roman" w:hAnsi="Times New Roman" w:cs="Times New Roman"/>
      <w:b/>
      <w:bCs/>
      <w:spacing w:val="5"/>
      <w:sz w:val="18"/>
      <w:szCs w:val="18"/>
      <w:u w:val="none"/>
    </w:rPr>
  </w:style>
  <w:style w:type="paragraph" w:customStyle="1" w:styleId="Footnote20">
    <w:name w:val="Footnote (2)"/>
    <w:basedOn w:val="Normal"/>
    <w:link w:val="Footnote2"/>
    <w:rsid w:val="00352E64"/>
    <w:pPr>
      <w:shd w:val="clear" w:color="auto" w:fill="FFFFFF"/>
      <w:spacing w:line="221" w:lineRule="exact"/>
      <w:jc w:val="both"/>
    </w:pPr>
    <w:rPr>
      <w:rFonts w:ascii="Times New Roman" w:hAnsi="Times New Roman" w:cs="Times New Roman"/>
      <w:b/>
      <w:bCs/>
      <w:color w:val="auto"/>
      <w:spacing w:val="5"/>
      <w:sz w:val="18"/>
      <w:szCs w:val="18"/>
      <w:lang w:eastAsia="en-US"/>
    </w:rPr>
  </w:style>
  <w:style w:type="character" w:customStyle="1" w:styleId="Bodytext51">
    <w:name w:val="Body text (51)_"/>
    <w:link w:val="Bodytext510"/>
    <w:rsid w:val="00352E64"/>
    <w:rPr>
      <w:rFonts w:ascii="Times New Roman" w:hAnsi="Times New Roman" w:cs="Times New Roman"/>
      <w:b/>
      <w:bCs/>
      <w:spacing w:val="11"/>
      <w:sz w:val="31"/>
      <w:szCs w:val="31"/>
      <w:u w:val="none"/>
    </w:rPr>
  </w:style>
  <w:style w:type="paragraph" w:customStyle="1" w:styleId="Bodytext510">
    <w:name w:val="Body text (51)"/>
    <w:basedOn w:val="Normal"/>
    <w:link w:val="Bodytext51"/>
    <w:rsid w:val="00352E64"/>
    <w:pPr>
      <w:shd w:val="clear" w:color="auto" w:fill="FFFFFF"/>
      <w:spacing w:before="900" w:after="2520" w:line="240" w:lineRule="atLeast"/>
      <w:jc w:val="center"/>
    </w:pPr>
    <w:rPr>
      <w:rFonts w:ascii="Times New Roman" w:hAnsi="Times New Roman" w:cs="Times New Roman"/>
      <w:b/>
      <w:bCs/>
      <w:color w:val="auto"/>
      <w:spacing w:val="11"/>
      <w:sz w:val="31"/>
      <w:szCs w:val="31"/>
      <w:lang w:eastAsia="en-US"/>
    </w:rPr>
  </w:style>
  <w:style w:type="character" w:customStyle="1" w:styleId="Bodytext51SegoeUI">
    <w:name w:val="Body text (51) + Segoe UI"/>
    <w:aliases w:val="11.5 pt2,Spacing 0 pt28,Heading #12 (2) + 9.5 pt"/>
    <w:rsid w:val="00352E64"/>
    <w:rPr>
      <w:rFonts w:ascii="Segoe UI" w:hAnsi="Segoe UI" w:cs="Segoe UI"/>
      <w:b/>
      <w:bCs/>
      <w:spacing w:val="-4"/>
      <w:sz w:val="23"/>
      <w:szCs w:val="23"/>
      <w:u w:val="none"/>
    </w:rPr>
  </w:style>
  <w:style w:type="character" w:customStyle="1" w:styleId="Heading94">
    <w:name w:val="Heading #9 (4)_"/>
    <w:link w:val="Heading940"/>
    <w:rsid w:val="00352E64"/>
    <w:rPr>
      <w:rFonts w:ascii="Times New Roman" w:hAnsi="Times New Roman" w:cs="Times New Roman"/>
      <w:b/>
      <w:bCs/>
      <w:spacing w:val="4"/>
      <w:sz w:val="39"/>
      <w:szCs w:val="39"/>
      <w:u w:val="none"/>
    </w:rPr>
  </w:style>
  <w:style w:type="paragraph" w:customStyle="1" w:styleId="Heading940">
    <w:name w:val="Heading #9 (4)"/>
    <w:basedOn w:val="Normal"/>
    <w:link w:val="Heading94"/>
    <w:rsid w:val="00352E64"/>
    <w:pPr>
      <w:shd w:val="clear" w:color="auto" w:fill="FFFFFF"/>
      <w:spacing w:before="2520" w:after="4140" w:line="240" w:lineRule="atLeast"/>
      <w:jc w:val="center"/>
      <w:outlineLvl w:val="8"/>
    </w:pPr>
    <w:rPr>
      <w:rFonts w:ascii="Times New Roman" w:hAnsi="Times New Roman" w:cs="Times New Roman"/>
      <w:b/>
      <w:bCs/>
      <w:color w:val="auto"/>
      <w:spacing w:val="4"/>
      <w:sz w:val="39"/>
      <w:szCs w:val="39"/>
      <w:lang w:eastAsia="en-US"/>
    </w:rPr>
  </w:style>
  <w:style w:type="character" w:customStyle="1" w:styleId="Heading9429pt">
    <w:name w:val="Heading #9 (4) + 29 pt"/>
    <w:aliases w:val="Not Bold3,Spacing 0 pt27,Body text (11) + 10.5 pt,Body text + 12 pt"/>
    <w:rsid w:val="00352E64"/>
    <w:rPr>
      <w:rFonts w:ascii="Times New Roman" w:hAnsi="Times New Roman" w:cs="Times New Roman"/>
      <w:b/>
      <w:bCs/>
      <w:spacing w:val="-2"/>
      <w:sz w:val="58"/>
      <w:szCs w:val="58"/>
      <w:u w:val="none"/>
    </w:rPr>
  </w:style>
  <w:style w:type="character" w:customStyle="1" w:styleId="Bodytext105pt">
    <w:name w:val="Body text + 10.5 pt"/>
    <w:aliases w:val="Bold6,Spacing 0 pt26,Heading #20 + 8.5 pt"/>
    <w:rsid w:val="00352E64"/>
    <w:rPr>
      <w:rFonts w:ascii="Times New Roman" w:hAnsi="Times New Roman" w:cs="Times New Roman"/>
      <w:b/>
      <w:bCs/>
      <w:spacing w:val="8"/>
      <w:sz w:val="21"/>
      <w:szCs w:val="21"/>
      <w:u w:val="none"/>
    </w:rPr>
  </w:style>
  <w:style w:type="character" w:customStyle="1" w:styleId="Bodytext9pt1">
    <w:name w:val="Body text + 9 pt1"/>
    <w:aliases w:val="Bold5,Spacing 1 pt3,Body text (13) + 10 pt1"/>
    <w:rsid w:val="00352E64"/>
    <w:rPr>
      <w:rFonts w:ascii="Times New Roman" w:hAnsi="Times New Roman" w:cs="Times New Roman"/>
      <w:b/>
      <w:bCs/>
      <w:spacing w:val="28"/>
      <w:sz w:val="18"/>
      <w:szCs w:val="18"/>
      <w:u w:val="none"/>
    </w:rPr>
  </w:style>
  <w:style w:type="character" w:customStyle="1" w:styleId="Heading234">
    <w:name w:val="Heading #23 (4)_"/>
    <w:link w:val="Heading2340"/>
    <w:rsid w:val="00352E64"/>
    <w:rPr>
      <w:rFonts w:ascii="Times New Roman" w:hAnsi="Times New Roman" w:cs="Times New Roman"/>
      <w:sz w:val="33"/>
      <w:szCs w:val="33"/>
      <w:u w:val="none"/>
    </w:rPr>
  </w:style>
  <w:style w:type="paragraph" w:customStyle="1" w:styleId="Heading2340">
    <w:name w:val="Heading #23 (4)"/>
    <w:basedOn w:val="Normal"/>
    <w:link w:val="Heading234"/>
    <w:rsid w:val="00352E64"/>
    <w:pPr>
      <w:shd w:val="clear" w:color="auto" w:fill="FFFFFF"/>
      <w:spacing w:before="360" w:line="326" w:lineRule="exact"/>
      <w:jc w:val="center"/>
    </w:pPr>
    <w:rPr>
      <w:rFonts w:ascii="Times New Roman" w:hAnsi="Times New Roman" w:cs="Times New Roman"/>
      <w:color w:val="auto"/>
      <w:spacing w:val="-1"/>
      <w:sz w:val="33"/>
      <w:szCs w:val="33"/>
      <w:lang w:eastAsia="en-US"/>
    </w:rPr>
  </w:style>
  <w:style w:type="character" w:customStyle="1" w:styleId="Bodytext165pt">
    <w:name w:val="Body text + 16.5 pt"/>
    <w:aliases w:val="Spacing 0 pt25,Body text + 7.5 pt"/>
    <w:rsid w:val="00352E64"/>
    <w:rPr>
      <w:rFonts w:ascii="Times New Roman" w:hAnsi="Times New Roman" w:cs="Times New Roman"/>
      <w:spacing w:val="1"/>
      <w:sz w:val="33"/>
      <w:szCs w:val="33"/>
      <w:u w:val="none"/>
    </w:rPr>
  </w:style>
  <w:style w:type="character" w:customStyle="1" w:styleId="Bodytext4pt">
    <w:name w:val="Body text + 4 pt"/>
    <w:aliases w:val="Spacing 0 pt24,Scale 60%"/>
    <w:rsid w:val="00352E64"/>
    <w:rPr>
      <w:rFonts w:ascii="Times New Roman" w:hAnsi="Times New Roman" w:cs="Times New Roman"/>
      <w:spacing w:val="0"/>
      <w:w w:val="60"/>
      <w:sz w:val="8"/>
      <w:szCs w:val="8"/>
      <w:u w:val="none"/>
    </w:rPr>
  </w:style>
  <w:style w:type="character" w:customStyle="1" w:styleId="BodytextCalibri">
    <w:name w:val="Body text + Calibri"/>
    <w:aliases w:val="4 pt3,Italic3,Spacing 0 pt23"/>
    <w:rsid w:val="00352E64"/>
    <w:rPr>
      <w:rFonts w:ascii="Calibri" w:hAnsi="Calibri" w:cs="Calibri"/>
      <w:i/>
      <w:iCs/>
      <w:noProof/>
      <w:spacing w:val="0"/>
      <w:sz w:val="8"/>
      <w:szCs w:val="8"/>
      <w:u w:val="none"/>
    </w:rPr>
  </w:style>
  <w:style w:type="character" w:customStyle="1" w:styleId="Bodytext26">
    <w:name w:val="Body text (26)_"/>
    <w:link w:val="Bodytext260"/>
    <w:rsid w:val="00352E64"/>
    <w:rPr>
      <w:rFonts w:ascii="Times New Roman" w:hAnsi="Times New Roman" w:cs="Times New Roman"/>
      <w:b/>
      <w:bCs/>
      <w:spacing w:val="5"/>
      <w:sz w:val="22"/>
      <w:szCs w:val="22"/>
      <w:u w:val="none"/>
    </w:rPr>
  </w:style>
  <w:style w:type="paragraph" w:customStyle="1" w:styleId="Bodytext260">
    <w:name w:val="Body text (26)"/>
    <w:basedOn w:val="Normal"/>
    <w:link w:val="Bodytext26"/>
    <w:rsid w:val="00352E64"/>
    <w:pPr>
      <w:shd w:val="clear" w:color="auto" w:fill="FFFFFF"/>
      <w:spacing w:before="240" w:line="240" w:lineRule="atLeast"/>
      <w:jc w:val="both"/>
    </w:pPr>
    <w:rPr>
      <w:rFonts w:ascii="Times New Roman" w:hAnsi="Times New Roman" w:cs="Times New Roman"/>
      <w:b/>
      <w:bCs/>
      <w:color w:val="auto"/>
      <w:spacing w:val="5"/>
      <w:sz w:val="22"/>
      <w:szCs w:val="22"/>
      <w:lang w:eastAsia="en-US"/>
    </w:rPr>
  </w:style>
  <w:style w:type="character" w:customStyle="1" w:styleId="Bodytext26105pt">
    <w:name w:val="Body text (26) + 10.5 pt"/>
    <w:aliases w:val="Spacing 0 pt22"/>
    <w:rsid w:val="00352E64"/>
    <w:rPr>
      <w:rFonts w:ascii="Times New Roman" w:hAnsi="Times New Roman" w:cs="Times New Roman"/>
      <w:b/>
      <w:bCs/>
      <w:spacing w:val="8"/>
      <w:sz w:val="21"/>
      <w:szCs w:val="21"/>
      <w:u w:val="none"/>
    </w:rPr>
  </w:style>
  <w:style w:type="character" w:customStyle="1" w:styleId="BodytextMSMincho">
    <w:name w:val="Body text + MS Mincho"/>
    <w:aliases w:val="13.5 pt1,Spacing 0 pt21,Footnote (2) + 7.5 pt"/>
    <w:rsid w:val="00352E64"/>
    <w:rPr>
      <w:rFonts w:ascii="MS Mincho" w:eastAsia="MS Mincho" w:hAnsi="Times New Roman" w:cs="MS Mincho"/>
      <w:spacing w:val="0"/>
      <w:sz w:val="27"/>
      <w:szCs w:val="27"/>
      <w:u w:val="none"/>
    </w:rPr>
  </w:style>
  <w:style w:type="character" w:customStyle="1" w:styleId="Bodytext135pt">
    <w:name w:val="Body text + 13.5 pt"/>
    <w:aliases w:val="Bold4,Spacing 0 pt20"/>
    <w:rsid w:val="00352E64"/>
    <w:rPr>
      <w:rFonts w:ascii="Times New Roman" w:hAnsi="Times New Roman" w:cs="Times New Roman"/>
      <w:b/>
      <w:bCs/>
      <w:noProof/>
      <w:spacing w:val="0"/>
      <w:sz w:val="27"/>
      <w:szCs w:val="27"/>
      <w:u w:val="none"/>
    </w:rPr>
  </w:style>
  <w:style w:type="character" w:customStyle="1" w:styleId="Bodytext218pt">
    <w:name w:val="Body text (21) + 8 pt"/>
    <w:aliases w:val="Not Bold2,Spacing 0 pt19,Body text (33) + 8.5 pt"/>
    <w:rsid w:val="00352E64"/>
    <w:rPr>
      <w:rFonts w:ascii="Times New Roman" w:hAnsi="Times New Roman" w:cs="Times New Roman"/>
      <w:b/>
      <w:bCs/>
      <w:noProof/>
      <w:spacing w:val="0"/>
      <w:sz w:val="16"/>
      <w:szCs w:val="16"/>
      <w:u w:val="none"/>
    </w:rPr>
  </w:style>
  <w:style w:type="character" w:customStyle="1" w:styleId="Bodytext21Calibri">
    <w:name w:val="Body text (21) + Calibri"/>
    <w:aliases w:val="7.5 pt1,Not Bold1,Spacing 0 pt18,Body text (33) + 10.5 pt"/>
    <w:rsid w:val="00352E64"/>
    <w:rPr>
      <w:rFonts w:ascii="Calibri" w:hAnsi="Calibri" w:cs="Calibri"/>
      <w:b/>
      <w:bCs/>
      <w:spacing w:val="-2"/>
      <w:sz w:val="15"/>
      <w:szCs w:val="15"/>
      <w:u w:val="none"/>
    </w:rPr>
  </w:style>
  <w:style w:type="character" w:customStyle="1" w:styleId="Bodytext2295pt1">
    <w:name w:val="Body text (22) + 9.5 pt1"/>
    <w:rsid w:val="00352E64"/>
    <w:rPr>
      <w:rFonts w:ascii="Times New Roman" w:hAnsi="Times New Roman" w:cs="Times New Roman"/>
      <w:b/>
      <w:bCs/>
      <w:spacing w:val="3"/>
      <w:sz w:val="19"/>
      <w:szCs w:val="19"/>
      <w:u w:val="none"/>
    </w:rPr>
  </w:style>
  <w:style w:type="character" w:customStyle="1" w:styleId="Heading263">
    <w:name w:val="Heading #26 (3)_"/>
    <w:link w:val="Heading2630"/>
    <w:rsid w:val="00352E64"/>
    <w:rPr>
      <w:rFonts w:ascii="Times New Roman" w:hAnsi="Times New Roman" w:cs="Times New Roman"/>
      <w:b/>
      <w:bCs/>
      <w:spacing w:val="3"/>
      <w:u w:val="none"/>
    </w:rPr>
  </w:style>
  <w:style w:type="paragraph" w:customStyle="1" w:styleId="Heading2630">
    <w:name w:val="Heading #26 (3)"/>
    <w:basedOn w:val="Normal"/>
    <w:link w:val="Heading263"/>
    <w:rsid w:val="00352E64"/>
    <w:pPr>
      <w:shd w:val="clear" w:color="auto" w:fill="FFFFFF"/>
      <w:spacing w:before="900" w:after="300" w:line="240" w:lineRule="atLeast"/>
      <w:jc w:val="both"/>
    </w:pPr>
    <w:rPr>
      <w:rFonts w:ascii="Times New Roman" w:hAnsi="Times New Roman" w:cs="Times New Roman"/>
      <w:b/>
      <w:bCs/>
      <w:color w:val="auto"/>
      <w:spacing w:val="3"/>
      <w:lang w:eastAsia="en-US"/>
    </w:rPr>
  </w:style>
  <w:style w:type="character" w:customStyle="1" w:styleId="Heading263NotBold">
    <w:name w:val="Heading #26 (3) + Not Bold"/>
    <w:aliases w:val="Spacing 0 pt17,Body text + Impact1,10 pt2"/>
    <w:rsid w:val="00352E64"/>
    <w:rPr>
      <w:rFonts w:ascii="Times New Roman" w:hAnsi="Times New Roman" w:cs="Times New Roman"/>
      <w:b/>
      <w:bCs/>
      <w:spacing w:val="7"/>
      <w:u w:val="none"/>
    </w:rPr>
  </w:style>
  <w:style w:type="character" w:customStyle="1" w:styleId="Heading263155pt">
    <w:name w:val="Heading #26 (3) + 15.5 pt"/>
    <w:aliases w:val="Spacing 0 pt16"/>
    <w:rsid w:val="00352E64"/>
    <w:rPr>
      <w:rFonts w:ascii="Times New Roman" w:hAnsi="Times New Roman" w:cs="Times New Roman"/>
      <w:b/>
      <w:bCs/>
      <w:spacing w:val="3"/>
      <w:sz w:val="31"/>
      <w:szCs w:val="31"/>
      <w:u w:val="none"/>
    </w:rPr>
  </w:style>
  <w:style w:type="character" w:customStyle="1" w:styleId="BodytextMSMincho1">
    <w:name w:val="Body text + MS Mincho1"/>
    <w:aliases w:val="4 pt2,Italic2,Spacing 0 pt15,Scale 150%,Body text + 19 pt,Footnote + Italic"/>
    <w:rsid w:val="00352E64"/>
    <w:rPr>
      <w:rFonts w:ascii="MS Mincho" w:eastAsia="MS Mincho" w:hAnsi="Times New Roman" w:cs="MS Mincho"/>
      <w:i/>
      <w:iCs/>
      <w:noProof/>
      <w:spacing w:val="0"/>
      <w:w w:val="150"/>
      <w:sz w:val="8"/>
      <w:szCs w:val="8"/>
      <w:u w:val="none"/>
    </w:rPr>
  </w:style>
  <w:style w:type="character" w:customStyle="1" w:styleId="BodytextBookmanOldStyle">
    <w:name w:val="Body text + Bookman Old Style"/>
    <w:aliases w:val="4 pt1,Bold3,Spacing 1 pt2,Body text (8) + 19 pt,Body text + 8 pt"/>
    <w:rsid w:val="00352E64"/>
    <w:rPr>
      <w:rFonts w:ascii="Bookman Old Style" w:hAnsi="Bookman Old Style" w:cs="Bookman Old Style"/>
      <w:b/>
      <w:bCs/>
      <w:spacing w:val="29"/>
      <w:sz w:val="8"/>
      <w:szCs w:val="8"/>
      <w:u w:val="none"/>
    </w:rPr>
  </w:style>
  <w:style w:type="character" w:customStyle="1" w:styleId="BodytextConstantia">
    <w:name w:val="Body text + Constantia"/>
    <w:aliases w:val="4.5 pt1,Spacing 0 pt14"/>
    <w:rsid w:val="00352E64"/>
    <w:rPr>
      <w:rFonts w:ascii="Constantia" w:hAnsi="Constantia" w:cs="Constantia"/>
      <w:noProof/>
      <w:spacing w:val="0"/>
      <w:sz w:val="9"/>
      <w:szCs w:val="9"/>
      <w:u w:val="none"/>
    </w:rPr>
  </w:style>
  <w:style w:type="character" w:customStyle="1" w:styleId="Heading263SegoeUI">
    <w:name w:val="Heading #26 (3) + Segoe UI"/>
    <w:aliases w:val="17 pt,Spacing 0 pt13,Body text (33) + Not Bold"/>
    <w:rsid w:val="00352E64"/>
    <w:rPr>
      <w:rFonts w:ascii="Segoe UI" w:hAnsi="Segoe UI" w:cs="Segoe UI"/>
      <w:b/>
      <w:bCs/>
      <w:spacing w:val="-7"/>
      <w:sz w:val="34"/>
      <w:szCs w:val="34"/>
      <w:u w:val="none"/>
    </w:rPr>
  </w:style>
  <w:style w:type="character" w:customStyle="1" w:styleId="Bodytext155pt1">
    <w:name w:val="Body text + 15.5 pt1"/>
    <w:aliases w:val="Bold2,Spacing 0 pt12,Body text + 14.5 pt"/>
    <w:rsid w:val="00352E64"/>
    <w:rPr>
      <w:rFonts w:ascii="Times New Roman" w:hAnsi="Times New Roman" w:cs="Times New Roman"/>
      <w:b/>
      <w:bCs/>
      <w:spacing w:val="1"/>
      <w:sz w:val="31"/>
      <w:szCs w:val="31"/>
      <w:u w:val="none"/>
    </w:rPr>
  </w:style>
  <w:style w:type="character" w:customStyle="1" w:styleId="Footnote3">
    <w:name w:val="Footnote (3)_"/>
    <w:link w:val="Footnote30"/>
    <w:rsid w:val="00352E64"/>
    <w:rPr>
      <w:rFonts w:ascii="Times New Roman" w:hAnsi="Times New Roman" w:cs="Times New Roman"/>
      <w:b/>
      <w:bCs/>
      <w:spacing w:val="3"/>
      <w:sz w:val="19"/>
      <w:szCs w:val="19"/>
      <w:u w:val="none"/>
    </w:rPr>
  </w:style>
  <w:style w:type="paragraph" w:customStyle="1" w:styleId="Footnote30">
    <w:name w:val="Footnote (3)"/>
    <w:basedOn w:val="Normal"/>
    <w:link w:val="Footnote3"/>
    <w:rsid w:val="00352E64"/>
    <w:pPr>
      <w:shd w:val="clear" w:color="auto" w:fill="FFFFFF"/>
      <w:spacing w:line="230" w:lineRule="exact"/>
      <w:jc w:val="both"/>
    </w:pPr>
    <w:rPr>
      <w:rFonts w:ascii="Times New Roman" w:hAnsi="Times New Roman" w:cs="Times New Roman"/>
      <w:b/>
      <w:bCs/>
      <w:color w:val="auto"/>
      <w:spacing w:val="3"/>
      <w:sz w:val="19"/>
      <w:szCs w:val="19"/>
      <w:lang w:eastAsia="en-US"/>
    </w:rPr>
  </w:style>
  <w:style w:type="character" w:customStyle="1" w:styleId="Footnote3Italic">
    <w:name w:val="Footnote (3) + Italic"/>
    <w:aliases w:val="Spacing 0 pt11,Body text + Tahoma"/>
    <w:rsid w:val="00352E64"/>
    <w:rPr>
      <w:rFonts w:ascii="Times New Roman" w:hAnsi="Times New Roman" w:cs="Times New Roman"/>
      <w:b/>
      <w:bCs/>
      <w:i/>
      <w:iCs/>
      <w:noProof/>
      <w:spacing w:val="4"/>
      <w:sz w:val="19"/>
      <w:szCs w:val="19"/>
      <w:u w:val="none"/>
    </w:rPr>
  </w:style>
  <w:style w:type="character" w:customStyle="1" w:styleId="Heading235">
    <w:name w:val="Heading #23 (5)_"/>
    <w:link w:val="Heading2350"/>
    <w:rsid w:val="00352E64"/>
    <w:rPr>
      <w:rFonts w:ascii="Times New Roman" w:hAnsi="Times New Roman" w:cs="Times New Roman"/>
      <w:b/>
      <w:bCs/>
      <w:spacing w:val="3"/>
      <w:u w:val="none"/>
    </w:rPr>
  </w:style>
  <w:style w:type="paragraph" w:customStyle="1" w:styleId="Heading2350">
    <w:name w:val="Heading #23 (5)"/>
    <w:basedOn w:val="Normal"/>
    <w:link w:val="Heading235"/>
    <w:rsid w:val="00352E64"/>
    <w:pPr>
      <w:shd w:val="clear" w:color="auto" w:fill="FFFFFF"/>
      <w:spacing w:line="326" w:lineRule="exact"/>
      <w:jc w:val="center"/>
    </w:pPr>
    <w:rPr>
      <w:rFonts w:ascii="Times New Roman" w:hAnsi="Times New Roman" w:cs="Times New Roman"/>
      <w:b/>
      <w:bCs/>
      <w:color w:val="auto"/>
      <w:spacing w:val="3"/>
      <w:lang w:eastAsia="en-US"/>
    </w:rPr>
  </w:style>
  <w:style w:type="character" w:customStyle="1" w:styleId="Heading264">
    <w:name w:val="Heading #26 (4)_"/>
    <w:link w:val="Heading2640"/>
    <w:rsid w:val="00352E64"/>
    <w:rPr>
      <w:rFonts w:ascii="Times New Roman" w:hAnsi="Times New Roman" w:cs="Times New Roman"/>
      <w:b/>
      <w:bCs/>
      <w:spacing w:val="7"/>
      <w:sz w:val="22"/>
      <w:szCs w:val="22"/>
      <w:u w:val="none"/>
    </w:rPr>
  </w:style>
  <w:style w:type="paragraph" w:customStyle="1" w:styleId="Heading2640">
    <w:name w:val="Heading #26 (4)"/>
    <w:basedOn w:val="Normal"/>
    <w:link w:val="Heading264"/>
    <w:rsid w:val="00352E64"/>
    <w:pPr>
      <w:shd w:val="clear" w:color="auto" w:fill="FFFFFF"/>
      <w:spacing w:line="322" w:lineRule="exact"/>
    </w:pPr>
    <w:rPr>
      <w:rFonts w:ascii="Times New Roman" w:hAnsi="Times New Roman" w:cs="Times New Roman"/>
      <w:b/>
      <w:bCs/>
      <w:color w:val="auto"/>
      <w:spacing w:val="7"/>
      <w:sz w:val="22"/>
      <w:szCs w:val="22"/>
      <w:lang w:eastAsia="en-US"/>
    </w:rPr>
  </w:style>
  <w:style w:type="character" w:customStyle="1" w:styleId="Heading26412pt">
    <w:name w:val="Heading #26 (4) + 12 pt"/>
    <w:rsid w:val="00352E64"/>
    <w:rPr>
      <w:rFonts w:ascii="Times New Roman" w:hAnsi="Times New Roman" w:cs="Times New Roman"/>
      <w:b/>
      <w:bCs/>
      <w:spacing w:val="7"/>
      <w:sz w:val="24"/>
      <w:szCs w:val="24"/>
      <w:u w:val="none"/>
    </w:rPr>
  </w:style>
  <w:style w:type="character" w:customStyle="1" w:styleId="Heading262Spacing1pt">
    <w:name w:val="Heading #26 (2) + Spacing 1 pt"/>
    <w:rsid w:val="00352E64"/>
    <w:rPr>
      <w:rFonts w:ascii="Times New Roman" w:hAnsi="Times New Roman" w:cs="Times New Roman"/>
      <w:b/>
      <w:bCs/>
      <w:spacing w:val="33"/>
      <w:u w:val="none"/>
    </w:rPr>
  </w:style>
  <w:style w:type="character" w:customStyle="1" w:styleId="Bodytext10pt2">
    <w:name w:val="Body text + 10 pt2"/>
    <w:aliases w:val="Bold1,Spacing 0 pt10,Body text + Dotum,17.5 pt,Body text + 11 pt1"/>
    <w:rsid w:val="00352E64"/>
    <w:rPr>
      <w:rFonts w:ascii="Times New Roman" w:hAnsi="Times New Roman" w:cs="Times New Roman"/>
      <w:b/>
      <w:bCs/>
      <w:spacing w:val="6"/>
      <w:sz w:val="20"/>
      <w:szCs w:val="20"/>
      <w:u w:val="none"/>
    </w:rPr>
  </w:style>
  <w:style w:type="character" w:customStyle="1" w:styleId="Bodytext10pt1">
    <w:name w:val="Body text + 10 pt1"/>
    <w:aliases w:val="Spacing 0 pt9"/>
    <w:rsid w:val="00352E64"/>
    <w:rPr>
      <w:rFonts w:ascii="Times New Roman" w:hAnsi="Times New Roman" w:cs="Times New Roman"/>
      <w:noProof/>
      <w:spacing w:val="0"/>
      <w:sz w:val="20"/>
      <w:szCs w:val="20"/>
      <w:u w:val="none"/>
    </w:rPr>
  </w:style>
  <w:style w:type="character" w:customStyle="1" w:styleId="BodytextBold1">
    <w:name w:val="Body text + Bold1"/>
    <w:aliases w:val="Spacing 0 pt8,Scale 20%,Body text + Microsoft Sans Serif,10 pt1"/>
    <w:rsid w:val="00352E64"/>
    <w:rPr>
      <w:rFonts w:ascii="Times New Roman" w:hAnsi="Times New Roman" w:cs="Times New Roman"/>
      <w:b/>
      <w:bCs/>
      <w:spacing w:val="12"/>
      <w:u w:val="none"/>
    </w:rPr>
  </w:style>
  <w:style w:type="character" w:customStyle="1" w:styleId="Bodytext3NotBold1">
    <w:name w:val="Body text (3) + Not Bold1"/>
    <w:aliases w:val="Spacing 0 pt7,Body text + Dotum1"/>
    <w:rsid w:val="00352E64"/>
    <w:rPr>
      <w:rFonts w:ascii="Times New Roman" w:hAnsi="Times New Roman" w:cs="Times New Roman"/>
      <w:b/>
      <w:bCs/>
      <w:spacing w:val="7"/>
      <w:u w:val="none"/>
    </w:rPr>
  </w:style>
  <w:style w:type="character" w:customStyle="1" w:styleId="Heading172Spacing0pt">
    <w:name w:val="Heading #17 (2) + Spacing 0 pt"/>
    <w:rsid w:val="00352E64"/>
    <w:rPr>
      <w:rFonts w:ascii="Times New Roman" w:hAnsi="Times New Roman" w:cs="Times New Roman"/>
      <w:spacing w:val="7"/>
      <w:u w:val="none"/>
    </w:rPr>
  </w:style>
  <w:style w:type="character" w:customStyle="1" w:styleId="Heading263SegoeUI1">
    <w:name w:val="Heading #26 (3) + Segoe UI1"/>
    <w:aliases w:val="11.5 pt1,Spacing 0 pt6"/>
    <w:rsid w:val="00352E64"/>
    <w:rPr>
      <w:rFonts w:ascii="Segoe UI" w:hAnsi="Segoe UI" w:cs="Segoe UI"/>
      <w:b/>
      <w:bCs/>
      <w:spacing w:val="-4"/>
      <w:sz w:val="23"/>
      <w:szCs w:val="23"/>
      <w:u w:val="none"/>
    </w:rPr>
  </w:style>
  <w:style w:type="character" w:customStyle="1" w:styleId="Heading263Tahoma">
    <w:name w:val="Heading #26 (3) + Tahoma"/>
    <w:aliases w:val="14.5 pt,Spacing 0 pt5,Heading #19 + 12 pt"/>
    <w:rsid w:val="00352E64"/>
    <w:rPr>
      <w:rFonts w:ascii="Tahoma" w:hAnsi="Tahoma" w:cs="Tahoma"/>
      <w:b/>
      <w:bCs/>
      <w:spacing w:val="6"/>
      <w:sz w:val="29"/>
      <w:szCs w:val="29"/>
      <w:u w:val="none"/>
    </w:rPr>
  </w:style>
  <w:style w:type="character" w:customStyle="1" w:styleId="BodytextSpacing1pt">
    <w:name w:val="Body text + Spacing 1 pt"/>
    <w:rsid w:val="00352E64"/>
    <w:rPr>
      <w:rFonts w:ascii="Times New Roman" w:hAnsi="Times New Roman" w:cs="Times New Roman"/>
      <w:spacing w:val="33"/>
      <w:u w:val="none"/>
    </w:rPr>
  </w:style>
  <w:style w:type="character" w:customStyle="1" w:styleId="Heading226">
    <w:name w:val="Heading #22 (6)_"/>
    <w:link w:val="Heading2260"/>
    <w:rsid w:val="00352E64"/>
    <w:rPr>
      <w:rFonts w:ascii="Times New Roman" w:hAnsi="Times New Roman" w:cs="Times New Roman"/>
      <w:i/>
      <w:iCs/>
      <w:spacing w:val="2"/>
      <w:u w:val="none"/>
    </w:rPr>
  </w:style>
  <w:style w:type="paragraph" w:customStyle="1" w:styleId="Heading2260">
    <w:name w:val="Heading #22 (6)"/>
    <w:basedOn w:val="Normal"/>
    <w:link w:val="Heading226"/>
    <w:rsid w:val="00352E64"/>
    <w:pPr>
      <w:shd w:val="clear" w:color="auto" w:fill="FFFFFF"/>
      <w:spacing w:before="420" w:after="900" w:line="240" w:lineRule="atLeast"/>
      <w:jc w:val="both"/>
    </w:pPr>
    <w:rPr>
      <w:rFonts w:ascii="Times New Roman" w:hAnsi="Times New Roman" w:cs="Times New Roman"/>
      <w:i/>
      <w:iCs/>
      <w:color w:val="auto"/>
      <w:spacing w:val="2"/>
      <w:lang w:eastAsia="en-US"/>
    </w:rPr>
  </w:style>
  <w:style w:type="character" w:customStyle="1" w:styleId="Heading226NotItalic">
    <w:name w:val="Heading #22 (6) + Not Italic"/>
    <w:aliases w:val="Spacing 0 pt4,Heading #20 (4) + Not Italic"/>
    <w:rsid w:val="00352E64"/>
    <w:rPr>
      <w:rFonts w:ascii="Times New Roman" w:hAnsi="Times New Roman" w:cs="Times New Roman"/>
      <w:i/>
      <w:iCs/>
      <w:spacing w:val="7"/>
      <w:u w:val="none"/>
    </w:rPr>
  </w:style>
  <w:style w:type="character" w:customStyle="1" w:styleId="Heading265">
    <w:name w:val="Heading #26 (5)_"/>
    <w:link w:val="Heading2650"/>
    <w:rsid w:val="00352E64"/>
    <w:rPr>
      <w:rFonts w:ascii="Times New Roman" w:hAnsi="Times New Roman" w:cs="Times New Roman"/>
      <w:b/>
      <w:bCs/>
      <w:spacing w:val="8"/>
      <w:sz w:val="21"/>
      <w:szCs w:val="21"/>
      <w:u w:val="none"/>
    </w:rPr>
  </w:style>
  <w:style w:type="paragraph" w:customStyle="1" w:styleId="Heading2650">
    <w:name w:val="Heading #26 (5)"/>
    <w:basedOn w:val="Normal"/>
    <w:link w:val="Heading265"/>
    <w:rsid w:val="00352E64"/>
    <w:pPr>
      <w:shd w:val="clear" w:color="auto" w:fill="FFFFFF"/>
      <w:spacing w:line="677" w:lineRule="exact"/>
      <w:jc w:val="both"/>
    </w:pPr>
    <w:rPr>
      <w:rFonts w:ascii="Times New Roman" w:hAnsi="Times New Roman" w:cs="Times New Roman"/>
      <w:b/>
      <w:bCs/>
      <w:color w:val="auto"/>
      <w:spacing w:val="8"/>
      <w:sz w:val="21"/>
      <w:szCs w:val="21"/>
      <w:lang w:eastAsia="en-US"/>
    </w:rPr>
  </w:style>
  <w:style w:type="character" w:customStyle="1" w:styleId="Heading26Spacing1pt">
    <w:name w:val="Heading #26 + Spacing 1 pt"/>
    <w:rsid w:val="00352E64"/>
    <w:rPr>
      <w:rFonts w:ascii="Times New Roman" w:hAnsi="Times New Roman" w:cs="Times New Roman"/>
      <w:spacing w:val="33"/>
      <w:u w:val="none"/>
    </w:rPr>
  </w:style>
  <w:style w:type="character" w:customStyle="1" w:styleId="TableofcontentsSpacing0pt1">
    <w:name w:val="Table of contents + Spacing 0 pt1"/>
    <w:rsid w:val="00352E64"/>
    <w:rPr>
      <w:rFonts w:ascii="Times New Roman" w:hAnsi="Times New Roman" w:cs="Times New Roman"/>
      <w:spacing w:val="7"/>
      <w:u w:val="none"/>
    </w:rPr>
  </w:style>
  <w:style w:type="character" w:customStyle="1" w:styleId="Tableofcontents9Spacing0pt">
    <w:name w:val="Table of contents (9) + Spacing 0 pt"/>
    <w:rsid w:val="00352E64"/>
    <w:rPr>
      <w:rFonts w:ascii="Times New Roman" w:hAnsi="Times New Roman" w:cs="Times New Roman"/>
      <w:i/>
      <w:iCs/>
      <w:spacing w:val="2"/>
      <w:u w:val="none"/>
    </w:rPr>
  </w:style>
  <w:style w:type="character" w:customStyle="1" w:styleId="Tableofcontents9NotItalic1">
    <w:name w:val="Table of contents (9) + Not Italic1"/>
    <w:aliases w:val="Spacing 0 pt3"/>
    <w:rsid w:val="00352E64"/>
    <w:rPr>
      <w:rFonts w:ascii="Times New Roman" w:hAnsi="Times New Roman" w:cs="Times New Roman"/>
      <w:i/>
      <w:iCs/>
      <w:spacing w:val="7"/>
      <w:u w:val="none"/>
    </w:rPr>
  </w:style>
  <w:style w:type="character" w:customStyle="1" w:styleId="TableofcontentsItalic1">
    <w:name w:val="Table of contents + Italic1"/>
    <w:aliases w:val="Spacing 0 pt2"/>
    <w:rsid w:val="00352E64"/>
    <w:rPr>
      <w:rFonts w:ascii="Times New Roman" w:hAnsi="Times New Roman" w:cs="Times New Roman"/>
      <w:i/>
      <w:iCs/>
      <w:spacing w:val="2"/>
      <w:u w:val="none"/>
    </w:rPr>
  </w:style>
  <w:style w:type="character" w:customStyle="1" w:styleId="Tableofcontents14">
    <w:name w:val="Table of contents (14)_"/>
    <w:link w:val="Tableofcontents140"/>
    <w:rsid w:val="00352E64"/>
    <w:rPr>
      <w:rFonts w:ascii="Times New Roman" w:hAnsi="Times New Roman" w:cs="Times New Roman"/>
      <w:i/>
      <w:iCs/>
      <w:spacing w:val="-2"/>
      <w:u w:val="none"/>
    </w:rPr>
  </w:style>
  <w:style w:type="paragraph" w:customStyle="1" w:styleId="Tableofcontents140">
    <w:name w:val="Table of contents (14)"/>
    <w:basedOn w:val="Normal"/>
    <w:link w:val="Tableofcontents14"/>
    <w:rsid w:val="00352E64"/>
    <w:pPr>
      <w:shd w:val="clear" w:color="auto" w:fill="FFFFFF"/>
      <w:spacing w:after="120" w:line="240" w:lineRule="atLeast"/>
      <w:jc w:val="both"/>
    </w:pPr>
    <w:rPr>
      <w:rFonts w:ascii="Times New Roman" w:hAnsi="Times New Roman" w:cs="Times New Roman"/>
      <w:i/>
      <w:iCs/>
      <w:color w:val="auto"/>
      <w:spacing w:val="-2"/>
      <w:lang w:eastAsia="en-US"/>
    </w:rPr>
  </w:style>
  <w:style w:type="character" w:customStyle="1" w:styleId="Tableofcontents14Bold">
    <w:name w:val="Table of contents (14) + Bold"/>
    <w:aliases w:val="Not Italic1,Spacing 0 pt1,Table of contents (3) + Not Bold,Heading #20 + 12 pt"/>
    <w:rsid w:val="00352E64"/>
    <w:rPr>
      <w:rFonts w:ascii="Times New Roman" w:hAnsi="Times New Roman" w:cs="Times New Roman"/>
      <w:b/>
      <w:bCs/>
      <w:i/>
      <w:iCs/>
      <w:spacing w:val="12"/>
      <w:u w:val="none"/>
    </w:rPr>
  </w:style>
  <w:style w:type="character" w:customStyle="1" w:styleId="Tableofcontents3Spacing1pt">
    <w:name w:val="Table of contents (3) + Spacing 1 pt"/>
    <w:rsid w:val="00352E64"/>
    <w:rPr>
      <w:rFonts w:ascii="Segoe UI" w:hAnsi="Segoe UI" w:cs="Segoe UI"/>
      <w:spacing w:val="31"/>
      <w:w w:val="40"/>
      <w:sz w:val="10"/>
      <w:szCs w:val="10"/>
      <w:u w:val="none"/>
    </w:rPr>
  </w:style>
  <w:style w:type="character" w:customStyle="1" w:styleId="Heading254">
    <w:name w:val="Heading #25 (4)_"/>
    <w:link w:val="Heading2540"/>
    <w:rsid w:val="00352E64"/>
    <w:rPr>
      <w:rFonts w:ascii="Times New Roman" w:hAnsi="Times New Roman" w:cs="Times New Roman"/>
      <w:b/>
      <w:bCs/>
      <w:spacing w:val="7"/>
      <w:sz w:val="22"/>
      <w:szCs w:val="22"/>
      <w:u w:val="none"/>
    </w:rPr>
  </w:style>
  <w:style w:type="paragraph" w:customStyle="1" w:styleId="Heading2540">
    <w:name w:val="Heading #25 (4)"/>
    <w:basedOn w:val="Normal"/>
    <w:link w:val="Heading254"/>
    <w:rsid w:val="00352E64"/>
    <w:pPr>
      <w:shd w:val="clear" w:color="auto" w:fill="FFFFFF"/>
      <w:spacing w:before="120" w:line="547" w:lineRule="exact"/>
      <w:jc w:val="both"/>
    </w:pPr>
    <w:rPr>
      <w:rFonts w:ascii="Times New Roman" w:hAnsi="Times New Roman" w:cs="Times New Roman"/>
      <w:b/>
      <w:bCs/>
      <w:color w:val="auto"/>
      <w:spacing w:val="7"/>
      <w:sz w:val="22"/>
      <w:szCs w:val="22"/>
      <w:lang w:eastAsia="en-US"/>
    </w:rPr>
  </w:style>
  <w:style w:type="character" w:customStyle="1" w:styleId="Heading25495pt">
    <w:name w:val="Heading #25 (4) + 9.5 pt"/>
    <w:aliases w:val="Italic1,Spacing 1 pt1,Footnote (2) + Bold"/>
    <w:rsid w:val="00352E64"/>
    <w:rPr>
      <w:rFonts w:ascii="Times New Roman" w:hAnsi="Times New Roman" w:cs="Times New Roman"/>
      <w:b/>
      <w:bCs/>
      <w:i/>
      <w:iCs/>
      <w:spacing w:val="25"/>
      <w:sz w:val="19"/>
      <w:szCs w:val="19"/>
      <w:u w:val="none"/>
    </w:rPr>
  </w:style>
  <w:style w:type="table" w:styleId="TableGrid">
    <w:name w:val="Table Grid"/>
    <w:basedOn w:val="TableNormal"/>
    <w:uiPriority w:val="59"/>
    <w:rsid w:val="003905FF"/>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SmallCaps">
    <w:name w:val="Body text (2) + Small Caps"/>
    <w:rsid w:val="001738DD"/>
    <w:rPr>
      <w:rFonts w:ascii="Times New Roman" w:hAnsi="Times New Roman" w:cs="Times New Roman"/>
      <w:b/>
      <w:bCs/>
      <w:smallCaps/>
      <w:spacing w:val="4"/>
      <w:sz w:val="21"/>
      <w:szCs w:val="21"/>
      <w:u w:val="none"/>
    </w:rPr>
  </w:style>
  <w:style w:type="character" w:customStyle="1" w:styleId="Bodytext6SmallCaps">
    <w:name w:val="Body text (6) + Small Caps"/>
    <w:rsid w:val="001738DD"/>
    <w:rPr>
      <w:rFonts w:ascii="Times New Roman" w:hAnsi="Times New Roman" w:cs="Times New Roman"/>
      <w:b/>
      <w:bCs/>
      <w:smallCaps/>
      <w:spacing w:val="5"/>
      <w:sz w:val="17"/>
      <w:szCs w:val="17"/>
      <w:u w:val="none"/>
    </w:rPr>
  </w:style>
  <w:style w:type="character" w:customStyle="1" w:styleId="Bodytext7Spacing0pt">
    <w:name w:val="Body text (7) + Spacing 0 pt"/>
    <w:rsid w:val="001738DD"/>
    <w:rPr>
      <w:rFonts w:ascii="Times New Roman" w:hAnsi="Times New Roman" w:cs="Times New Roman"/>
      <w:spacing w:val="1"/>
      <w:sz w:val="21"/>
      <w:szCs w:val="21"/>
      <w:u w:val="none"/>
    </w:rPr>
  </w:style>
  <w:style w:type="character" w:customStyle="1" w:styleId="Heading8Spacing0pt">
    <w:name w:val="Heading #8 + Spacing 0 pt"/>
    <w:rsid w:val="001738DD"/>
    <w:rPr>
      <w:rFonts w:ascii="Times New Roman" w:hAnsi="Times New Roman" w:cs="Times New Roman"/>
      <w:spacing w:val="1"/>
      <w:sz w:val="21"/>
      <w:szCs w:val="21"/>
      <w:u w:val="none"/>
    </w:rPr>
  </w:style>
  <w:style w:type="character" w:customStyle="1" w:styleId="Bodytext8NotItalic">
    <w:name w:val="Body text (8) + Not Italic"/>
    <w:rsid w:val="001738DD"/>
    <w:rPr>
      <w:rFonts w:ascii="Times New Roman" w:hAnsi="Times New Roman" w:cs="Times New Roman"/>
      <w:i/>
      <w:iCs/>
      <w:spacing w:val="1"/>
      <w:w w:val="80"/>
      <w:sz w:val="21"/>
      <w:szCs w:val="21"/>
      <w:u w:val="none"/>
    </w:rPr>
  </w:style>
  <w:style w:type="character" w:customStyle="1" w:styleId="Heading52">
    <w:name w:val="Heading #5 (2)_"/>
    <w:link w:val="Heading520"/>
    <w:rsid w:val="001738DD"/>
    <w:rPr>
      <w:rFonts w:ascii="Impact" w:hAnsi="Impact"/>
      <w:sz w:val="22"/>
      <w:szCs w:val="22"/>
      <w:lang w:bidi="ar-SA"/>
    </w:rPr>
  </w:style>
  <w:style w:type="paragraph" w:customStyle="1" w:styleId="Heading520">
    <w:name w:val="Heading #5 (2)"/>
    <w:basedOn w:val="Normal"/>
    <w:link w:val="Heading52"/>
    <w:rsid w:val="001738DD"/>
    <w:pPr>
      <w:shd w:val="clear" w:color="auto" w:fill="FFFFFF"/>
      <w:spacing w:before="60" w:after="480" w:line="240" w:lineRule="atLeast"/>
      <w:jc w:val="both"/>
      <w:outlineLvl w:val="4"/>
    </w:pPr>
    <w:rPr>
      <w:rFonts w:ascii="Impact" w:eastAsia="Times New Roman" w:hAnsi="Impact" w:cs="Times New Roman"/>
      <w:color w:val="auto"/>
      <w:sz w:val="22"/>
      <w:szCs w:val="22"/>
      <w:lang w:val="en-US" w:eastAsia="en-US"/>
    </w:rPr>
  </w:style>
  <w:style w:type="character" w:customStyle="1" w:styleId="Heading52Verdana">
    <w:name w:val="Heading #5 (2) + Verdana"/>
    <w:aliases w:val="10 pt"/>
    <w:rsid w:val="001738DD"/>
    <w:rPr>
      <w:rFonts w:ascii="Verdana" w:hAnsi="Verdana" w:cs="Verdana"/>
      <w:noProof/>
      <w:sz w:val="20"/>
      <w:szCs w:val="20"/>
      <w:lang w:bidi="ar-SA"/>
    </w:rPr>
  </w:style>
  <w:style w:type="character" w:customStyle="1" w:styleId="Heading42">
    <w:name w:val="Heading #4 (2)_"/>
    <w:link w:val="Heading420"/>
    <w:rsid w:val="001738DD"/>
    <w:rPr>
      <w:rFonts w:ascii="Impact" w:hAnsi="Impact"/>
      <w:lang w:bidi="ar-SA"/>
    </w:rPr>
  </w:style>
  <w:style w:type="paragraph" w:customStyle="1" w:styleId="Heading420">
    <w:name w:val="Heading #4 (2)"/>
    <w:basedOn w:val="Normal"/>
    <w:link w:val="Heading42"/>
    <w:rsid w:val="001738DD"/>
    <w:pPr>
      <w:shd w:val="clear" w:color="auto" w:fill="FFFFFF"/>
      <w:spacing w:before="120" w:after="60" w:line="240" w:lineRule="atLeast"/>
      <w:jc w:val="both"/>
      <w:outlineLvl w:val="3"/>
    </w:pPr>
    <w:rPr>
      <w:rFonts w:ascii="Impact" w:eastAsia="Times New Roman" w:hAnsi="Impact" w:cs="Times New Roman"/>
      <w:color w:val="auto"/>
      <w:sz w:val="20"/>
      <w:szCs w:val="20"/>
      <w:lang w:val="en-US" w:eastAsia="en-US"/>
    </w:rPr>
  </w:style>
  <w:style w:type="character" w:customStyle="1" w:styleId="Heading4295pt">
    <w:name w:val="Heading #4 (2) + 9.5 pt"/>
    <w:rsid w:val="001738DD"/>
    <w:rPr>
      <w:rFonts w:ascii="Impact" w:hAnsi="Impact"/>
      <w:noProof/>
      <w:sz w:val="19"/>
      <w:szCs w:val="19"/>
      <w:lang w:bidi="ar-SA"/>
    </w:rPr>
  </w:style>
  <w:style w:type="character" w:customStyle="1" w:styleId="Heading53">
    <w:name w:val="Heading #5 (3)_"/>
    <w:link w:val="Heading530"/>
    <w:rsid w:val="001738DD"/>
    <w:rPr>
      <w:spacing w:val="22"/>
      <w:sz w:val="17"/>
      <w:szCs w:val="17"/>
      <w:lang w:bidi="ar-SA"/>
    </w:rPr>
  </w:style>
  <w:style w:type="paragraph" w:customStyle="1" w:styleId="Heading530">
    <w:name w:val="Heading #5 (3)"/>
    <w:basedOn w:val="Normal"/>
    <w:link w:val="Heading53"/>
    <w:rsid w:val="001738DD"/>
    <w:pPr>
      <w:shd w:val="clear" w:color="auto" w:fill="FFFFFF"/>
      <w:spacing w:line="240" w:lineRule="atLeast"/>
      <w:jc w:val="both"/>
      <w:outlineLvl w:val="4"/>
    </w:pPr>
    <w:rPr>
      <w:rFonts w:ascii="Times New Roman" w:eastAsia="Times New Roman" w:hAnsi="Times New Roman" w:cs="Times New Roman"/>
      <w:color w:val="auto"/>
      <w:spacing w:val="22"/>
      <w:sz w:val="17"/>
      <w:szCs w:val="17"/>
      <w:lang w:val="en-US" w:eastAsia="en-US"/>
    </w:rPr>
  </w:style>
  <w:style w:type="character" w:customStyle="1" w:styleId="Heading62">
    <w:name w:val="Heading #6 (2)_"/>
    <w:link w:val="Heading620"/>
    <w:rsid w:val="001738DD"/>
    <w:rPr>
      <w:rFonts w:ascii="Impact" w:hAnsi="Impact"/>
      <w:noProof/>
      <w:sz w:val="23"/>
      <w:szCs w:val="23"/>
      <w:lang w:bidi="ar-SA"/>
    </w:rPr>
  </w:style>
  <w:style w:type="paragraph" w:customStyle="1" w:styleId="Heading620">
    <w:name w:val="Heading #6 (2)"/>
    <w:basedOn w:val="Normal"/>
    <w:link w:val="Heading62"/>
    <w:rsid w:val="001738DD"/>
    <w:pPr>
      <w:shd w:val="clear" w:color="auto" w:fill="FFFFFF"/>
      <w:spacing w:before="360" w:after="420" w:line="240" w:lineRule="atLeast"/>
      <w:jc w:val="center"/>
      <w:outlineLvl w:val="5"/>
    </w:pPr>
    <w:rPr>
      <w:rFonts w:ascii="Impact" w:eastAsia="Times New Roman" w:hAnsi="Impact" w:cs="Times New Roman"/>
      <w:noProof/>
      <w:color w:val="auto"/>
      <w:sz w:val="23"/>
      <w:szCs w:val="23"/>
      <w:lang w:val="en-US" w:eastAsia="en-US"/>
    </w:rPr>
  </w:style>
  <w:style w:type="character" w:customStyle="1" w:styleId="Heading62Verdana">
    <w:name w:val="Heading #6 (2) + Verdana"/>
    <w:aliases w:val="10.5 pt4"/>
    <w:rsid w:val="001738DD"/>
    <w:rPr>
      <w:rFonts w:ascii="Verdana" w:hAnsi="Verdana" w:cs="Verdana"/>
      <w:noProof/>
      <w:sz w:val="21"/>
      <w:szCs w:val="21"/>
      <w:lang w:bidi="ar-SA"/>
    </w:rPr>
  </w:style>
  <w:style w:type="character" w:customStyle="1" w:styleId="Heading82">
    <w:name w:val="Heading #8 (2)_"/>
    <w:link w:val="Heading820"/>
    <w:rsid w:val="001738DD"/>
    <w:rPr>
      <w:spacing w:val="1"/>
      <w:sz w:val="21"/>
      <w:szCs w:val="21"/>
      <w:lang w:bidi="ar-SA"/>
    </w:rPr>
  </w:style>
  <w:style w:type="paragraph" w:customStyle="1" w:styleId="Heading820">
    <w:name w:val="Heading #8 (2)"/>
    <w:basedOn w:val="Normal"/>
    <w:link w:val="Heading82"/>
    <w:rsid w:val="001738DD"/>
    <w:pPr>
      <w:shd w:val="clear" w:color="auto" w:fill="FFFFFF"/>
      <w:spacing w:after="540" w:line="240" w:lineRule="atLeast"/>
      <w:jc w:val="both"/>
      <w:outlineLvl w:val="7"/>
    </w:pPr>
    <w:rPr>
      <w:rFonts w:ascii="Times New Roman" w:eastAsia="Times New Roman" w:hAnsi="Times New Roman" w:cs="Times New Roman"/>
      <w:color w:val="auto"/>
      <w:spacing w:val="1"/>
      <w:sz w:val="21"/>
      <w:szCs w:val="21"/>
      <w:lang w:val="en-US" w:eastAsia="en-US"/>
    </w:rPr>
  </w:style>
  <w:style w:type="character" w:customStyle="1" w:styleId="Heading82Italic">
    <w:name w:val="Heading #8 (2) + Italic"/>
    <w:rsid w:val="001738DD"/>
    <w:rPr>
      <w:i/>
      <w:iCs/>
      <w:spacing w:val="1"/>
      <w:sz w:val="21"/>
      <w:szCs w:val="21"/>
      <w:lang w:bidi="ar-SA"/>
    </w:rPr>
  </w:style>
  <w:style w:type="character" w:customStyle="1" w:styleId="BodytextSpacing0pt4">
    <w:name w:val="Body text + Spacing 0 pt4"/>
    <w:rsid w:val="001738DD"/>
    <w:rPr>
      <w:rFonts w:ascii="Times New Roman" w:hAnsi="Times New Roman" w:cs="Times New Roman"/>
      <w:noProof/>
      <w:spacing w:val="4"/>
      <w:sz w:val="21"/>
      <w:szCs w:val="21"/>
      <w:u w:val="none"/>
    </w:rPr>
  </w:style>
  <w:style w:type="character" w:customStyle="1" w:styleId="Heading7NotItalic">
    <w:name w:val="Heading #7 + Not Italic"/>
    <w:rsid w:val="001738DD"/>
    <w:rPr>
      <w:rFonts w:ascii="Times New Roman" w:hAnsi="Times New Roman" w:cs="Times New Roman"/>
      <w:b/>
      <w:bCs/>
      <w:i/>
      <w:iCs/>
      <w:spacing w:val="1"/>
      <w:sz w:val="21"/>
      <w:szCs w:val="21"/>
      <w:u w:val="none"/>
    </w:rPr>
  </w:style>
  <w:style w:type="character" w:customStyle="1" w:styleId="HeaderorfooterItalic">
    <w:name w:val="Header or footer + Italic"/>
    <w:rsid w:val="001738DD"/>
    <w:rPr>
      <w:rFonts w:ascii="Times New Roman" w:hAnsi="Times New Roman" w:cs="Times New Roman"/>
      <w:b/>
      <w:bCs/>
      <w:i/>
      <w:iCs/>
      <w:spacing w:val="6"/>
      <w:sz w:val="21"/>
      <w:szCs w:val="21"/>
      <w:u w:val="none"/>
    </w:rPr>
  </w:style>
  <w:style w:type="character" w:customStyle="1" w:styleId="TableofcontentsNotItalic">
    <w:name w:val="Table of contents + Not Italic"/>
    <w:rsid w:val="001738DD"/>
    <w:rPr>
      <w:rFonts w:ascii="Times New Roman" w:hAnsi="Times New Roman" w:cs="Times New Roman"/>
      <w:i/>
      <w:iCs/>
      <w:noProof/>
      <w:spacing w:val="1"/>
      <w:sz w:val="21"/>
      <w:szCs w:val="21"/>
      <w:u w:val="none"/>
    </w:rPr>
  </w:style>
  <w:style w:type="character" w:customStyle="1" w:styleId="Heading63">
    <w:name w:val="Heading #6 (3)_"/>
    <w:link w:val="Heading630"/>
    <w:rsid w:val="001738DD"/>
    <w:rPr>
      <w:rFonts w:ascii="Impact" w:hAnsi="Impact"/>
      <w:noProof/>
      <w:sz w:val="22"/>
      <w:szCs w:val="22"/>
      <w:lang w:bidi="ar-SA"/>
    </w:rPr>
  </w:style>
  <w:style w:type="paragraph" w:customStyle="1" w:styleId="Heading630">
    <w:name w:val="Heading #6 (3)"/>
    <w:basedOn w:val="Normal"/>
    <w:link w:val="Heading63"/>
    <w:rsid w:val="001738DD"/>
    <w:pPr>
      <w:shd w:val="clear" w:color="auto" w:fill="FFFFFF"/>
      <w:spacing w:before="480" w:after="240" w:line="240" w:lineRule="atLeast"/>
      <w:jc w:val="center"/>
      <w:outlineLvl w:val="5"/>
    </w:pPr>
    <w:rPr>
      <w:rFonts w:ascii="Impact" w:eastAsia="Times New Roman" w:hAnsi="Impact" w:cs="Times New Roman"/>
      <w:noProof/>
      <w:color w:val="auto"/>
      <w:sz w:val="22"/>
      <w:szCs w:val="22"/>
      <w:lang w:val="en-US" w:eastAsia="en-US"/>
    </w:rPr>
  </w:style>
  <w:style w:type="character" w:customStyle="1" w:styleId="Heading63Verdana">
    <w:name w:val="Heading #6 (3) + Verdana"/>
    <w:aliases w:val="10 pt5"/>
    <w:rsid w:val="001738DD"/>
    <w:rPr>
      <w:rFonts w:ascii="Verdana" w:hAnsi="Verdana" w:cs="Verdana"/>
      <w:noProof/>
      <w:sz w:val="20"/>
      <w:szCs w:val="20"/>
      <w:lang w:bidi="ar-SA"/>
    </w:rPr>
  </w:style>
  <w:style w:type="character" w:customStyle="1" w:styleId="Bodytext11pt">
    <w:name w:val="Body text + 11 pt"/>
    <w:rsid w:val="001738DD"/>
    <w:rPr>
      <w:rFonts w:ascii="Times New Roman" w:hAnsi="Times New Roman" w:cs="Times New Roman"/>
      <w:spacing w:val="1"/>
      <w:sz w:val="22"/>
      <w:szCs w:val="22"/>
      <w:u w:val="none"/>
    </w:rPr>
  </w:style>
  <w:style w:type="character" w:customStyle="1" w:styleId="Heading83">
    <w:name w:val="Heading #8 (3)_"/>
    <w:link w:val="Heading830"/>
    <w:rsid w:val="001738DD"/>
    <w:rPr>
      <w:i/>
      <w:iCs/>
      <w:spacing w:val="1"/>
      <w:sz w:val="21"/>
      <w:szCs w:val="21"/>
      <w:lang w:bidi="ar-SA"/>
    </w:rPr>
  </w:style>
  <w:style w:type="paragraph" w:customStyle="1" w:styleId="Heading830">
    <w:name w:val="Heading #8 (3)"/>
    <w:basedOn w:val="Normal"/>
    <w:link w:val="Heading83"/>
    <w:rsid w:val="001738DD"/>
    <w:pPr>
      <w:shd w:val="clear" w:color="auto" w:fill="FFFFFF"/>
      <w:spacing w:after="180" w:line="240" w:lineRule="atLeast"/>
      <w:jc w:val="both"/>
      <w:outlineLvl w:val="7"/>
    </w:pPr>
    <w:rPr>
      <w:rFonts w:ascii="Times New Roman" w:eastAsia="Times New Roman" w:hAnsi="Times New Roman" w:cs="Times New Roman"/>
      <w:i/>
      <w:iCs/>
      <w:color w:val="auto"/>
      <w:spacing w:val="1"/>
      <w:sz w:val="21"/>
      <w:szCs w:val="21"/>
      <w:lang w:val="en-US" w:eastAsia="en-US"/>
    </w:rPr>
  </w:style>
  <w:style w:type="character" w:customStyle="1" w:styleId="Heading83NotItalic">
    <w:name w:val="Heading #8 (3) + Not Italic"/>
    <w:rsid w:val="001738DD"/>
    <w:rPr>
      <w:i/>
      <w:iCs/>
      <w:spacing w:val="1"/>
      <w:sz w:val="21"/>
      <w:szCs w:val="21"/>
      <w:lang w:bidi="ar-SA"/>
    </w:rPr>
  </w:style>
  <w:style w:type="character" w:customStyle="1" w:styleId="Heading32">
    <w:name w:val="Heading #3 (2)_"/>
    <w:link w:val="Heading320"/>
    <w:rsid w:val="001738DD"/>
    <w:rPr>
      <w:b/>
      <w:bCs/>
      <w:spacing w:val="32"/>
      <w:sz w:val="19"/>
      <w:szCs w:val="19"/>
      <w:lang w:bidi="ar-SA"/>
    </w:rPr>
  </w:style>
  <w:style w:type="paragraph" w:customStyle="1" w:styleId="Heading320">
    <w:name w:val="Heading #3 (2)"/>
    <w:basedOn w:val="Normal"/>
    <w:link w:val="Heading32"/>
    <w:rsid w:val="001738DD"/>
    <w:pPr>
      <w:shd w:val="clear" w:color="auto" w:fill="FFFFFF"/>
      <w:spacing w:line="240" w:lineRule="atLeast"/>
      <w:jc w:val="both"/>
      <w:outlineLvl w:val="2"/>
    </w:pPr>
    <w:rPr>
      <w:rFonts w:ascii="Times New Roman" w:eastAsia="Times New Roman" w:hAnsi="Times New Roman" w:cs="Times New Roman"/>
      <w:b/>
      <w:bCs/>
      <w:color w:val="auto"/>
      <w:spacing w:val="32"/>
      <w:sz w:val="19"/>
      <w:szCs w:val="19"/>
      <w:lang w:val="en-US" w:eastAsia="en-US"/>
    </w:rPr>
  </w:style>
  <w:style w:type="character" w:customStyle="1" w:styleId="Heading64">
    <w:name w:val="Heading #6 (4)_"/>
    <w:link w:val="Heading640"/>
    <w:rsid w:val="001738DD"/>
    <w:rPr>
      <w:rFonts w:ascii="Impact" w:hAnsi="Impact"/>
      <w:noProof/>
      <w:sz w:val="22"/>
      <w:szCs w:val="22"/>
      <w:lang w:bidi="ar-SA"/>
    </w:rPr>
  </w:style>
  <w:style w:type="paragraph" w:customStyle="1" w:styleId="Heading640">
    <w:name w:val="Heading #6 (4)"/>
    <w:basedOn w:val="Normal"/>
    <w:link w:val="Heading64"/>
    <w:rsid w:val="001738DD"/>
    <w:pPr>
      <w:shd w:val="clear" w:color="auto" w:fill="FFFFFF"/>
      <w:spacing w:before="540" w:after="540" w:line="240" w:lineRule="atLeast"/>
      <w:jc w:val="center"/>
      <w:outlineLvl w:val="5"/>
    </w:pPr>
    <w:rPr>
      <w:rFonts w:ascii="Impact" w:eastAsia="Times New Roman" w:hAnsi="Impact" w:cs="Times New Roman"/>
      <w:noProof/>
      <w:color w:val="auto"/>
      <w:sz w:val="22"/>
      <w:szCs w:val="22"/>
      <w:lang w:val="en-US" w:eastAsia="en-US"/>
    </w:rPr>
  </w:style>
  <w:style w:type="character" w:customStyle="1" w:styleId="Heading64Verdana">
    <w:name w:val="Heading #6 (4) + Verdana"/>
    <w:aliases w:val="10.5 pt2"/>
    <w:rsid w:val="001738DD"/>
    <w:rPr>
      <w:rFonts w:ascii="Verdana" w:hAnsi="Verdana" w:cs="Verdana"/>
      <w:noProof/>
      <w:sz w:val="21"/>
      <w:szCs w:val="21"/>
      <w:lang w:bidi="ar-SA"/>
    </w:rPr>
  </w:style>
  <w:style w:type="character" w:customStyle="1" w:styleId="BodytextSpacing0pt3">
    <w:name w:val="Body text + Spacing 0 pt3"/>
    <w:rsid w:val="001738DD"/>
    <w:rPr>
      <w:rFonts w:ascii="Times New Roman" w:hAnsi="Times New Roman" w:cs="Times New Roman"/>
      <w:spacing w:val="4"/>
      <w:sz w:val="21"/>
      <w:szCs w:val="21"/>
      <w:u w:val="none"/>
    </w:rPr>
  </w:style>
  <w:style w:type="character" w:customStyle="1" w:styleId="TablecaptionNotItalic">
    <w:name w:val="Table caption + Not Italic"/>
    <w:rsid w:val="001738DD"/>
    <w:rPr>
      <w:rFonts w:ascii="Times New Roman" w:hAnsi="Times New Roman" w:cs="Times New Roman"/>
      <w:i/>
      <w:iCs/>
      <w:spacing w:val="1"/>
      <w:sz w:val="21"/>
      <w:szCs w:val="21"/>
      <w:u w:val="none"/>
    </w:rPr>
  </w:style>
  <w:style w:type="character" w:customStyle="1" w:styleId="Heading54">
    <w:name w:val="Heading #5 (4)_"/>
    <w:link w:val="Heading540"/>
    <w:rsid w:val="001738DD"/>
    <w:rPr>
      <w:rFonts w:ascii="Impact" w:hAnsi="Impact"/>
      <w:sz w:val="22"/>
      <w:szCs w:val="22"/>
      <w:lang w:bidi="ar-SA"/>
    </w:rPr>
  </w:style>
  <w:style w:type="paragraph" w:customStyle="1" w:styleId="Heading540">
    <w:name w:val="Heading #5 (4)"/>
    <w:basedOn w:val="Normal"/>
    <w:link w:val="Heading54"/>
    <w:rsid w:val="001738DD"/>
    <w:pPr>
      <w:shd w:val="clear" w:color="auto" w:fill="FFFFFF"/>
      <w:spacing w:line="240" w:lineRule="atLeast"/>
      <w:jc w:val="both"/>
      <w:outlineLvl w:val="4"/>
    </w:pPr>
    <w:rPr>
      <w:rFonts w:ascii="Impact" w:eastAsia="Times New Roman" w:hAnsi="Impact" w:cs="Times New Roman"/>
      <w:color w:val="auto"/>
      <w:sz w:val="22"/>
      <w:szCs w:val="22"/>
      <w:lang w:val="en-US" w:eastAsia="en-US"/>
    </w:rPr>
  </w:style>
  <w:style w:type="character" w:customStyle="1" w:styleId="Heading54Verdana">
    <w:name w:val="Heading #5 (4) + Verdana"/>
    <w:aliases w:val="10.5 pt1"/>
    <w:rsid w:val="001738DD"/>
    <w:rPr>
      <w:rFonts w:ascii="Verdana" w:hAnsi="Verdana" w:cs="Verdana"/>
      <w:noProof/>
      <w:sz w:val="21"/>
      <w:szCs w:val="21"/>
      <w:lang w:bidi="ar-SA"/>
    </w:rPr>
  </w:style>
  <w:style w:type="character" w:customStyle="1" w:styleId="Bodytext11pt3">
    <w:name w:val="Body text + 11 pt3"/>
    <w:rsid w:val="001738DD"/>
    <w:rPr>
      <w:rFonts w:ascii="Times New Roman" w:hAnsi="Times New Roman" w:cs="Times New Roman"/>
      <w:spacing w:val="1"/>
      <w:sz w:val="22"/>
      <w:szCs w:val="22"/>
      <w:u w:val="none"/>
    </w:rPr>
  </w:style>
  <w:style w:type="character" w:customStyle="1" w:styleId="Bodytext13Spacing0pt">
    <w:name w:val="Body text (13) + Spacing 0 pt"/>
    <w:rsid w:val="001738DD"/>
    <w:rPr>
      <w:rFonts w:ascii="Times New Roman" w:hAnsi="Times New Roman" w:cs="Times New Roman"/>
      <w:b/>
      <w:bCs/>
      <w:noProof/>
      <w:spacing w:val="2"/>
      <w:sz w:val="21"/>
      <w:szCs w:val="21"/>
      <w:u w:val="none"/>
    </w:rPr>
  </w:style>
  <w:style w:type="character" w:customStyle="1" w:styleId="Bodytext2Spacing0pt1">
    <w:name w:val="Body text (2) + Spacing 0 pt1"/>
    <w:rsid w:val="001738DD"/>
    <w:rPr>
      <w:rFonts w:ascii="Times New Roman" w:hAnsi="Times New Roman" w:cs="Times New Roman"/>
      <w:b/>
      <w:bCs/>
      <w:spacing w:val="5"/>
      <w:sz w:val="21"/>
      <w:szCs w:val="21"/>
      <w:u w:val="none"/>
    </w:rPr>
  </w:style>
  <w:style w:type="character" w:customStyle="1" w:styleId="Tablecaption3Spacing0pt">
    <w:name w:val="Table caption (3) + Spacing 0 pt"/>
    <w:rsid w:val="001738DD"/>
    <w:rPr>
      <w:rFonts w:ascii="Times New Roman" w:hAnsi="Times New Roman" w:cs="Times New Roman"/>
      <w:b/>
      <w:bCs/>
      <w:spacing w:val="6"/>
      <w:sz w:val="17"/>
      <w:szCs w:val="17"/>
      <w:u w:val="none"/>
    </w:rPr>
  </w:style>
  <w:style w:type="character" w:customStyle="1" w:styleId="Heading202NotBold">
    <w:name w:val="Heading #20 (2) + Not Bold"/>
    <w:rsid w:val="001738DD"/>
    <w:rPr>
      <w:rFonts w:ascii="Times New Roman" w:hAnsi="Times New Roman" w:cs="Times New Roman"/>
      <w:b/>
      <w:bCs/>
      <w:spacing w:val="5"/>
      <w:sz w:val="21"/>
      <w:szCs w:val="21"/>
      <w:u w:val="none"/>
    </w:rPr>
  </w:style>
  <w:style w:type="character" w:customStyle="1" w:styleId="Heading15295pt">
    <w:name w:val="Heading #15 (2) + 9.5 pt"/>
    <w:rsid w:val="001738DD"/>
    <w:rPr>
      <w:rFonts w:ascii="Impact" w:hAnsi="Impact" w:cs="Impact"/>
      <w:noProof/>
      <w:spacing w:val="6"/>
      <w:sz w:val="19"/>
      <w:szCs w:val="19"/>
      <w:u w:val="none"/>
    </w:rPr>
  </w:style>
  <w:style w:type="character" w:customStyle="1" w:styleId="Heading202NotBold1">
    <w:name w:val="Heading #20 (2) + Not Bold1"/>
    <w:rsid w:val="001738DD"/>
    <w:rPr>
      <w:rFonts w:ascii="Times New Roman" w:hAnsi="Times New Roman" w:cs="Times New Roman"/>
      <w:b/>
      <w:bCs/>
      <w:spacing w:val="5"/>
      <w:sz w:val="21"/>
      <w:szCs w:val="21"/>
      <w:u w:val="single"/>
    </w:rPr>
  </w:style>
  <w:style w:type="character" w:customStyle="1" w:styleId="Heading142">
    <w:name w:val="Heading #14 (2)_"/>
    <w:link w:val="Heading1420"/>
    <w:rsid w:val="001738DD"/>
    <w:rPr>
      <w:rFonts w:ascii="Impact" w:hAnsi="Impact"/>
      <w:noProof/>
      <w:sz w:val="22"/>
      <w:szCs w:val="22"/>
      <w:lang w:bidi="ar-SA"/>
    </w:rPr>
  </w:style>
  <w:style w:type="paragraph" w:customStyle="1" w:styleId="Heading1420">
    <w:name w:val="Heading #14 (2)"/>
    <w:basedOn w:val="Normal"/>
    <w:link w:val="Heading142"/>
    <w:rsid w:val="001738DD"/>
    <w:pPr>
      <w:shd w:val="clear" w:color="auto" w:fill="FFFFFF"/>
      <w:spacing w:before="600" w:after="1680" w:line="240" w:lineRule="atLeast"/>
      <w:jc w:val="center"/>
    </w:pPr>
    <w:rPr>
      <w:rFonts w:ascii="Impact" w:eastAsia="Times New Roman" w:hAnsi="Impact" w:cs="Times New Roman"/>
      <w:noProof/>
      <w:color w:val="auto"/>
      <w:sz w:val="22"/>
      <w:szCs w:val="22"/>
      <w:lang w:val="en-US" w:eastAsia="en-US"/>
    </w:rPr>
  </w:style>
  <w:style w:type="character" w:customStyle="1" w:styleId="Heading142MSReferenceSansSerif">
    <w:name w:val="Heading #14 (2) + MS Reference Sans Serif"/>
    <w:aliases w:val="10 pt4"/>
    <w:rsid w:val="001738DD"/>
    <w:rPr>
      <w:rFonts w:ascii="MS Reference Sans Serif" w:hAnsi="MS Reference Sans Serif" w:cs="MS Reference Sans Serif"/>
      <w:noProof/>
      <w:sz w:val="20"/>
      <w:szCs w:val="20"/>
      <w:lang w:bidi="ar-SA"/>
    </w:rPr>
  </w:style>
  <w:style w:type="character" w:customStyle="1" w:styleId="Heading143">
    <w:name w:val="Heading #14 (3)_"/>
    <w:link w:val="Heading1430"/>
    <w:rsid w:val="001738DD"/>
    <w:rPr>
      <w:rFonts w:ascii="Tahoma" w:hAnsi="Tahoma"/>
      <w:spacing w:val="21"/>
      <w:lang w:bidi="ar-SA"/>
    </w:rPr>
  </w:style>
  <w:style w:type="paragraph" w:customStyle="1" w:styleId="Heading1430">
    <w:name w:val="Heading #14 (3)"/>
    <w:basedOn w:val="Normal"/>
    <w:link w:val="Heading143"/>
    <w:rsid w:val="001738DD"/>
    <w:pPr>
      <w:shd w:val="clear" w:color="auto" w:fill="FFFFFF"/>
      <w:spacing w:before="60" w:after="240" w:line="240" w:lineRule="atLeast"/>
      <w:jc w:val="both"/>
    </w:pPr>
    <w:rPr>
      <w:rFonts w:ascii="Tahoma" w:eastAsia="Times New Roman" w:hAnsi="Tahoma" w:cs="Times New Roman"/>
      <w:color w:val="auto"/>
      <w:spacing w:val="21"/>
      <w:sz w:val="20"/>
      <w:szCs w:val="20"/>
      <w:lang w:val="en-US" w:eastAsia="en-US"/>
    </w:rPr>
  </w:style>
  <w:style w:type="character" w:customStyle="1" w:styleId="Heading143Spacing0pt">
    <w:name w:val="Heading #14 (3) + Spacing 0 pt"/>
    <w:rsid w:val="001738DD"/>
    <w:rPr>
      <w:rFonts w:ascii="Tahoma" w:hAnsi="Tahoma"/>
      <w:noProof/>
      <w:spacing w:val="0"/>
      <w:lang w:bidi="ar-SA"/>
    </w:rPr>
  </w:style>
  <w:style w:type="character" w:customStyle="1" w:styleId="Heading144">
    <w:name w:val="Heading #14 (4)_"/>
    <w:link w:val="Heading1440"/>
    <w:rsid w:val="001738DD"/>
    <w:rPr>
      <w:b/>
      <w:bCs/>
      <w:spacing w:val="4"/>
      <w:lang w:bidi="ar-SA"/>
    </w:rPr>
  </w:style>
  <w:style w:type="paragraph" w:customStyle="1" w:styleId="Heading1440">
    <w:name w:val="Heading #14 (4)"/>
    <w:basedOn w:val="Normal"/>
    <w:link w:val="Heading144"/>
    <w:rsid w:val="001738DD"/>
    <w:pPr>
      <w:shd w:val="clear" w:color="auto" w:fill="FFFFFF"/>
      <w:spacing w:before="660" w:after="60" w:line="240" w:lineRule="atLeast"/>
      <w:jc w:val="both"/>
    </w:pPr>
    <w:rPr>
      <w:rFonts w:ascii="Times New Roman" w:eastAsia="Times New Roman" w:hAnsi="Times New Roman" w:cs="Times New Roman"/>
      <w:b/>
      <w:bCs/>
      <w:color w:val="auto"/>
      <w:spacing w:val="4"/>
      <w:sz w:val="20"/>
      <w:szCs w:val="20"/>
      <w:lang w:val="en-US" w:eastAsia="en-US"/>
    </w:rPr>
  </w:style>
  <w:style w:type="character" w:customStyle="1" w:styleId="Heading19Bold">
    <w:name w:val="Heading #19 + Bold"/>
    <w:rsid w:val="001738DD"/>
    <w:rPr>
      <w:rFonts w:ascii="Times New Roman" w:hAnsi="Times New Roman" w:cs="Times New Roman"/>
      <w:b/>
      <w:bCs/>
      <w:spacing w:val="5"/>
      <w:sz w:val="21"/>
      <w:szCs w:val="21"/>
      <w:u w:val="none"/>
    </w:rPr>
  </w:style>
  <w:style w:type="character" w:customStyle="1" w:styleId="Heading33">
    <w:name w:val="Heading #3 (3)_"/>
    <w:link w:val="Heading330"/>
    <w:rsid w:val="001738DD"/>
    <w:rPr>
      <w:spacing w:val="5"/>
      <w:sz w:val="21"/>
      <w:szCs w:val="21"/>
      <w:lang w:bidi="ar-SA"/>
    </w:rPr>
  </w:style>
  <w:style w:type="paragraph" w:customStyle="1" w:styleId="Heading330">
    <w:name w:val="Heading #3 (3)"/>
    <w:basedOn w:val="Normal"/>
    <w:link w:val="Heading33"/>
    <w:rsid w:val="001738DD"/>
    <w:pPr>
      <w:shd w:val="clear" w:color="auto" w:fill="FFFFFF"/>
      <w:spacing w:after="240" w:line="240" w:lineRule="atLeast"/>
      <w:jc w:val="both"/>
      <w:outlineLvl w:val="2"/>
    </w:pPr>
    <w:rPr>
      <w:rFonts w:ascii="Times New Roman" w:eastAsia="Times New Roman" w:hAnsi="Times New Roman" w:cs="Times New Roman"/>
      <w:color w:val="auto"/>
      <w:spacing w:val="5"/>
      <w:sz w:val="21"/>
      <w:szCs w:val="21"/>
      <w:lang w:val="en-US" w:eastAsia="en-US"/>
    </w:rPr>
  </w:style>
  <w:style w:type="character" w:customStyle="1" w:styleId="Heading20Italic1">
    <w:name w:val="Heading #20 + Italic1"/>
    <w:aliases w:val="Spacing -1 pt4"/>
    <w:rsid w:val="001738DD"/>
    <w:rPr>
      <w:rFonts w:ascii="Times New Roman" w:hAnsi="Times New Roman" w:cs="Times New Roman"/>
      <w:i/>
      <w:iCs/>
      <w:spacing w:val="-23"/>
      <w:sz w:val="21"/>
      <w:szCs w:val="21"/>
      <w:u w:val="none"/>
    </w:rPr>
  </w:style>
  <w:style w:type="character" w:customStyle="1" w:styleId="Heading133">
    <w:name w:val="Heading #13 (3)_"/>
    <w:link w:val="Heading1330"/>
    <w:rsid w:val="001738DD"/>
    <w:rPr>
      <w:rFonts w:ascii="Impact" w:hAnsi="Impact"/>
      <w:sz w:val="22"/>
      <w:szCs w:val="22"/>
      <w:lang w:bidi="ar-SA"/>
    </w:rPr>
  </w:style>
  <w:style w:type="paragraph" w:customStyle="1" w:styleId="Heading1330">
    <w:name w:val="Heading #13 (3)"/>
    <w:basedOn w:val="Normal"/>
    <w:link w:val="Heading133"/>
    <w:rsid w:val="001738DD"/>
    <w:pPr>
      <w:shd w:val="clear" w:color="auto" w:fill="FFFFFF"/>
      <w:spacing w:line="273" w:lineRule="exact"/>
      <w:jc w:val="both"/>
    </w:pPr>
    <w:rPr>
      <w:rFonts w:ascii="Impact" w:eastAsia="Times New Roman" w:hAnsi="Impact" w:cs="Times New Roman"/>
      <w:color w:val="auto"/>
      <w:sz w:val="22"/>
      <w:szCs w:val="22"/>
      <w:lang w:val="en-US" w:eastAsia="en-US"/>
    </w:rPr>
  </w:style>
  <w:style w:type="character" w:customStyle="1" w:styleId="Heading133MSReferenceSansSerif">
    <w:name w:val="Heading #13 (3) + MS Reference Sans Serif"/>
    <w:aliases w:val="10 pt3"/>
    <w:rsid w:val="001738DD"/>
    <w:rPr>
      <w:rFonts w:ascii="MS Reference Sans Serif" w:hAnsi="MS Reference Sans Serif" w:cs="MS Reference Sans Serif"/>
      <w:noProof/>
      <w:sz w:val="20"/>
      <w:szCs w:val="20"/>
      <w:lang w:bidi="ar-SA"/>
    </w:rPr>
  </w:style>
  <w:style w:type="character" w:customStyle="1" w:styleId="Heading1914pt">
    <w:name w:val="Heading #19 + 14 pt"/>
    <w:aliases w:val="Spacing -1 pt3"/>
    <w:rsid w:val="001738DD"/>
    <w:rPr>
      <w:rFonts w:ascii="Times New Roman" w:hAnsi="Times New Roman" w:cs="Times New Roman"/>
      <w:b/>
      <w:bCs/>
      <w:spacing w:val="-31"/>
      <w:sz w:val="28"/>
      <w:szCs w:val="28"/>
      <w:u w:val="none"/>
    </w:rPr>
  </w:style>
  <w:style w:type="character" w:customStyle="1" w:styleId="Heading145">
    <w:name w:val="Heading #14 (5)_"/>
    <w:link w:val="Heading1450"/>
    <w:rsid w:val="001738DD"/>
    <w:rPr>
      <w:rFonts w:ascii="Impact" w:hAnsi="Impact"/>
      <w:sz w:val="22"/>
      <w:szCs w:val="22"/>
      <w:lang w:bidi="ar-SA"/>
    </w:rPr>
  </w:style>
  <w:style w:type="paragraph" w:customStyle="1" w:styleId="Heading1450">
    <w:name w:val="Heading #14 (5)"/>
    <w:basedOn w:val="Normal"/>
    <w:link w:val="Heading145"/>
    <w:rsid w:val="001738DD"/>
    <w:pPr>
      <w:shd w:val="clear" w:color="auto" w:fill="FFFFFF"/>
      <w:spacing w:before="180" w:after="540" w:line="240" w:lineRule="atLeast"/>
      <w:jc w:val="both"/>
    </w:pPr>
    <w:rPr>
      <w:rFonts w:ascii="Impact" w:eastAsia="Times New Roman" w:hAnsi="Impact" w:cs="Times New Roman"/>
      <w:color w:val="auto"/>
      <w:sz w:val="22"/>
      <w:szCs w:val="22"/>
      <w:lang w:val="en-US" w:eastAsia="en-US"/>
    </w:rPr>
  </w:style>
  <w:style w:type="character" w:customStyle="1" w:styleId="Heading145Dotum">
    <w:name w:val="Heading #14 (5) + Dotum"/>
    <w:rsid w:val="001738DD"/>
    <w:rPr>
      <w:rFonts w:ascii="Dotum" w:eastAsia="Dotum" w:hAnsi="Impact" w:cs="Dotum"/>
      <w:noProof/>
      <w:sz w:val="22"/>
      <w:szCs w:val="22"/>
      <w:lang w:bidi="ar-SA"/>
    </w:rPr>
  </w:style>
  <w:style w:type="character" w:customStyle="1" w:styleId="Heading146">
    <w:name w:val="Heading #14 (6)_"/>
    <w:link w:val="Heading1460"/>
    <w:rsid w:val="001738DD"/>
    <w:rPr>
      <w:rFonts w:ascii="Impact" w:hAnsi="Impact"/>
      <w:noProof/>
      <w:sz w:val="23"/>
      <w:szCs w:val="23"/>
      <w:lang w:bidi="ar-SA"/>
    </w:rPr>
  </w:style>
  <w:style w:type="paragraph" w:customStyle="1" w:styleId="Heading1460">
    <w:name w:val="Heading #14 (6)"/>
    <w:basedOn w:val="Normal"/>
    <w:link w:val="Heading146"/>
    <w:rsid w:val="001738DD"/>
    <w:pPr>
      <w:shd w:val="clear" w:color="auto" w:fill="FFFFFF"/>
      <w:spacing w:before="960" w:after="540" w:line="240" w:lineRule="atLeast"/>
      <w:jc w:val="both"/>
    </w:pPr>
    <w:rPr>
      <w:rFonts w:ascii="Impact" w:eastAsia="Times New Roman" w:hAnsi="Impact" w:cs="Times New Roman"/>
      <w:noProof/>
      <w:color w:val="auto"/>
      <w:sz w:val="23"/>
      <w:szCs w:val="23"/>
      <w:lang w:val="en-US" w:eastAsia="en-US"/>
    </w:rPr>
  </w:style>
  <w:style w:type="character" w:customStyle="1" w:styleId="Heading14610pt">
    <w:name w:val="Heading #14 (6) + 10 pt"/>
    <w:rsid w:val="001738DD"/>
    <w:rPr>
      <w:rFonts w:ascii="Impact" w:hAnsi="Impact"/>
      <w:noProof/>
      <w:sz w:val="20"/>
      <w:szCs w:val="20"/>
      <w:lang w:bidi="ar-SA"/>
    </w:rPr>
  </w:style>
  <w:style w:type="character" w:customStyle="1" w:styleId="Bodytext5Spacing0pt">
    <w:name w:val="Body text (5) + Spacing 0 pt"/>
    <w:rsid w:val="001738DD"/>
    <w:rPr>
      <w:rFonts w:ascii="Times New Roman" w:hAnsi="Times New Roman" w:cs="Times New Roman"/>
      <w:b/>
      <w:bCs/>
      <w:i/>
      <w:iCs/>
      <w:spacing w:val="5"/>
      <w:w w:val="66"/>
      <w:sz w:val="17"/>
      <w:szCs w:val="17"/>
      <w:u w:val="none"/>
    </w:rPr>
  </w:style>
  <w:style w:type="character" w:customStyle="1" w:styleId="Headerorfooter2Spacing0pt">
    <w:name w:val="Header or footer (2) + Spacing 0 pt"/>
    <w:rsid w:val="001738DD"/>
    <w:rPr>
      <w:rFonts w:ascii="Times New Roman" w:hAnsi="Times New Roman" w:cs="Times New Roman"/>
      <w:noProof/>
      <w:spacing w:val="3"/>
      <w:sz w:val="19"/>
      <w:szCs w:val="19"/>
      <w:u w:val="none"/>
    </w:rPr>
  </w:style>
  <w:style w:type="character" w:customStyle="1" w:styleId="Heading2014pt">
    <w:name w:val="Heading #20 + 14 pt"/>
    <w:aliases w:val="Spacing -1 pt2"/>
    <w:rsid w:val="001738DD"/>
    <w:rPr>
      <w:rFonts w:ascii="Times New Roman" w:hAnsi="Times New Roman" w:cs="Times New Roman"/>
      <w:spacing w:val="-31"/>
      <w:sz w:val="28"/>
      <w:szCs w:val="28"/>
      <w:u w:val="none"/>
    </w:rPr>
  </w:style>
  <w:style w:type="character" w:customStyle="1" w:styleId="Heading147">
    <w:name w:val="Heading #14 (7)_"/>
    <w:link w:val="Heading1470"/>
    <w:rsid w:val="001738DD"/>
    <w:rPr>
      <w:rFonts w:ascii="Impact" w:hAnsi="Impact"/>
      <w:sz w:val="22"/>
      <w:szCs w:val="22"/>
      <w:lang w:bidi="ar-SA"/>
    </w:rPr>
  </w:style>
  <w:style w:type="paragraph" w:customStyle="1" w:styleId="Heading1470">
    <w:name w:val="Heading #14 (7)"/>
    <w:basedOn w:val="Normal"/>
    <w:link w:val="Heading147"/>
    <w:rsid w:val="001738DD"/>
    <w:pPr>
      <w:shd w:val="clear" w:color="auto" w:fill="FFFFFF"/>
      <w:spacing w:after="180" w:line="240" w:lineRule="atLeast"/>
      <w:jc w:val="both"/>
    </w:pPr>
    <w:rPr>
      <w:rFonts w:ascii="Impact" w:eastAsia="Times New Roman" w:hAnsi="Impact" w:cs="Times New Roman"/>
      <w:color w:val="auto"/>
      <w:sz w:val="22"/>
      <w:szCs w:val="22"/>
      <w:lang w:val="en-US" w:eastAsia="en-US"/>
    </w:rPr>
  </w:style>
  <w:style w:type="character" w:customStyle="1" w:styleId="Heading14710pt">
    <w:name w:val="Heading #14 (7) + 10 pt"/>
    <w:rsid w:val="001738DD"/>
    <w:rPr>
      <w:rFonts w:ascii="Impact" w:hAnsi="Impact"/>
      <w:noProof/>
      <w:sz w:val="20"/>
      <w:szCs w:val="20"/>
      <w:lang w:bidi="ar-SA"/>
    </w:rPr>
  </w:style>
  <w:style w:type="character" w:customStyle="1" w:styleId="Bodytext6105pt1">
    <w:name w:val="Body text (6) + 10.5 pt1"/>
    <w:rsid w:val="001738DD"/>
    <w:rPr>
      <w:rFonts w:ascii="Times New Roman" w:hAnsi="Times New Roman" w:cs="Times New Roman"/>
      <w:b/>
      <w:bCs/>
      <w:spacing w:val="5"/>
      <w:sz w:val="21"/>
      <w:szCs w:val="21"/>
      <w:u w:val="none"/>
    </w:rPr>
  </w:style>
  <w:style w:type="character" w:customStyle="1" w:styleId="Heading203">
    <w:name w:val="Heading #20 (3)_"/>
    <w:link w:val="Heading2030"/>
    <w:rsid w:val="001738DD"/>
    <w:rPr>
      <w:spacing w:val="4"/>
      <w:sz w:val="21"/>
      <w:szCs w:val="21"/>
      <w:lang w:bidi="ar-SA"/>
    </w:rPr>
  </w:style>
  <w:style w:type="paragraph" w:customStyle="1" w:styleId="Heading2030">
    <w:name w:val="Heading #20 (3)"/>
    <w:basedOn w:val="Normal"/>
    <w:link w:val="Heading203"/>
    <w:rsid w:val="001738DD"/>
    <w:pPr>
      <w:shd w:val="clear" w:color="auto" w:fill="FFFFFF"/>
      <w:spacing w:after="180" w:line="240" w:lineRule="atLeast"/>
      <w:jc w:val="both"/>
    </w:pPr>
    <w:rPr>
      <w:rFonts w:ascii="Times New Roman" w:eastAsia="Times New Roman" w:hAnsi="Times New Roman" w:cs="Times New Roman"/>
      <w:color w:val="auto"/>
      <w:spacing w:val="4"/>
      <w:sz w:val="21"/>
      <w:szCs w:val="21"/>
      <w:lang w:val="en-US" w:eastAsia="en-US"/>
    </w:rPr>
  </w:style>
  <w:style w:type="character" w:customStyle="1" w:styleId="Heading194">
    <w:name w:val="Heading #19 (4)_"/>
    <w:link w:val="Heading1940"/>
    <w:rsid w:val="001738DD"/>
    <w:rPr>
      <w:b/>
      <w:bCs/>
      <w:spacing w:val="5"/>
      <w:sz w:val="21"/>
      <w:szCs w:val="21"/>
      <w:lang w:bidi="ar-SA"/>
    </w:rPr>
  </w:style>
  <w:style w:type="paragraph" w:customStyle="1" w:styleId="Heading1940">
    <w:name w:val="Heading #19 (4)"/>
    <w:basedOn w:val="Normal"/>
    <w:link w:val="Heading194"/>
    <w:rsid w:val="001738DD"/>
    <w:pPr>
      <w:shd w:val="clear" w:color="auto" w:fill="FFFFFF"/>
      <w:spacing w:before="420" w:after="420" w:line="240" w:lineRule="atLeast"/>
      <w:jc w:val="both"/>
    </w:pPr>
    <w:rPr>
      <w:rFonts w:ascii="Times New Roman" w:eastAsia="Times New Roman" w:hAnsi="Times New Roman" w:cs="Times New Roman"/>
      <w:b/>
      <w:bCs/>
      <w:color w:val="auto"/>
      <w:spacing w:val="5"/>
      <w:sz w:val="21"/>
      <w:szCs w:val="21"/>
      <w:lang w:val="en-US" w:eastAsia="en-US"/>
    </w:rPr>
  </w:style>
  <w:style w:type="character" w:customStyle="1" w:styleId="Heading134">
    <w:name w:val="Heading #13 (4)_"/>
    <w:link w:val="Heading1340"/>
    <w:rsid w:val="001738DD"/>
    <w:rPr>
      <w:rFonts w:ascii="Impact" w:hAnsi="Impact"/>
      <w:sz w:val="23"/>
      <w:szCs w:val="23"/>
      <w:lang w:bidi="ar-SA"/>
    </w:rPr>
  </w:style>
  <w:style w:type="paragraph" w:customStyle="1" w:styleId="Heading1340">
    <w:name w:val="Heading #13 (4)"/>
    <w:basedOn w:val="Normal"/>
    <w:link w:val="Heading134"/>
    <w:rsid w:val="001738DD"/>
    <w:pPr>
      <w:shd w:val="clear" w:color="auto" w:fill="FFFFFF"/>
      <w:spacing w:before="60" w:line="240" w:lineRule="atLeast"/>
      <w:jc w:val="both"/>
    </w:pPr>
    <w:rPr>
      <w:rFonts w:ascii="Impact" w:eastAsia="Times New Roman" w:hAnsi="Impact" w:cs="Times New Roman"/>
      <w:color w:val="auto"/>
      <w:sz w:val="23"/>
      <w:szCs w:val="23"/>
      <w:lang w:val="en-US" w:eastAsia="en-US"/>
    </w:rPr>
  </w:style>
  <w:style w:type="character" w:customStyle="1" w:styleId="Heading13410pt">
    <w:name w:val="Heading #13 (4) + 10 pt"/>
    <w:rsid w:val="001738DD"/>
    <w:rPr>
      <w:rFonts w:ascii="Impact" w:hAnsi="Impact"/>
      <w:noProof/>
      <w:sz w:val="20"/>
      <w:szCs w:val="20"/>
      <w:lang w:bidi="ar-SA"/>
    </w:rPr>
  </w:style>
  <w:style w:type="character" w:customStyle="1" w:styleId="Heading84">
    <w:name w:val="Heading #8 (4)_"/>
    <w:link w:val="Heading840"/>
    <w:rsid w:val="001738DD"/>
    <w:rPr>
      <w:spacing w:val="-31"/>
      <w:sz w:val="28"/>
      <w:szCs w:val="28"/>
      <w:lang w:bidi="ar-SA"/>
    </w:rPr>
  </w:style>
  <w:style w:type="paragraph" w:customStyle="1" w:styleId="Heading840">
    <w:name w:val="Heading #8 (4)"/>
    <w:basedOn w:val="Normal"/>
    <w:link w:val="Heading84"/>
    <w:rsid w:val="001738DD"/>
    <w:pPr>
      <w:shd w:val="clear" w:color="auto" w:fill="FFFFFF"/>
      <w:spacing w:before="240" w:after="420" w:line="289" w:lineRule="exact"/>
      <w:ind w:firstLine="820"/>
      <w:outlineLvl w:val="7"/>
    </w:pPr>
    <w:rPr>
      <w:rFonts w:ascii="Times New Roman" w:eastAsia="Times New Roman" w:hAnsi="Times New Roman" w:cs="Times New Roman"/>
      <w:color w:val="auto"/>
      <w:spacing w:val="-31"/>
      <w:sz w:val="28"/>
      <w:szCs w:val="28"/>
      <w:lang w:val="en-US" w:eastAsia="en-US"/>
    </w:rPr>
  </w:style>
  <w:style w:type="character" w:customStyle="1" w:styleId="Heading84Spacing0pt">
    <w:name w:val="Heading #8 (4) + Spacing 0 pt"/>
    <w:rsid w:val="001738DD"/>
    <w:rPr>
      <w:spacing w:val="10"/>
      <w:sz w:val="28"/>
      <w:szCs w:val="28"/>
      <w:lang w:bidi="ar-SA"/>
    </w:rPr>
  </w:style>
  <w:style w:type="character" w:customStyle="1" w:styleId="Bodytext675pt">
    <w:name w:val="Body text (6) + 7.5 pt"/>
    <w:rsid w:val="001738DD"/>
    <w:rPr>
      <w:rFonts w:ascii="Times New Roman" w:hAnsi="Times New Roman" w:cs="Times New Roman"/>
      <w:b/>
      <w:bCs/>
      <w:spacing w:val="5"/>
      <w:sz w:val="15"/>
      <w:szCs w:val="15"/>
      <w:u w:val="none"/>
    </w:rPr>
  </w:style>
  <w:style w:type="character" w:customStyle="1" w:styleId="Bodytext7Spacing0pt1">
    <w:name w:val="Body text (7) + Spacing 0 pt1"/>
    <w:rsid w:val="001738DD"/>
    <w:rPr>
      <w:rFonts w:ascii="Times New Roman" w:hAnsi="Times New Roman" w:cs="Times New Roman"/>
      <w:spacing w:val="5"/>
      <w:sz w:val="21"/>
      <w:szCs w:val="21"/>
      <w:u w:val="none"/>
    </w:rPr>
  </w:style>
  <w:style w:type="character" w:customStyle="1" w:styleId="Heading195">
    <w:name w:val="Heading #19 (5)_"/>
    <w:link w:val="Heading1950"/>
    <w:rsid w:val="001738DD"/>
    <w:rPr>
      <w:spacing w:val="4"/>
      <w:sz w:val="21"/>
      <w:szCs w:val="21"/>
      <w:lang w:bidi="ar-SA"/>
    </w:rPr>
  </w:style>
  <w:style w:type="paragraph" w:customStyle="1" w:styleId="Heading1950">
    <w:name w:val="Heading #19 (5)"/>
    <w:basedOn w:val="Normal"/>
    <w:link w:val="Heading195"/>
    <w:rsid w:val="001738DD"/>
    <w:pPr>
      <w:shd w:val="clear" w:color="auto" w:fill="FFFFFF"/>
      <w:spacing w:line="298" w:lineRule="exact"/>
      <w:jc w:val="both"/>
    </w:pPr>
    <w:rPr>
      <w:rFonts w:ascii="Times New Roman" w:eastAsia="Times New Roman" w:hAnsi="Times New Roman" w:cs="Times New Roman"/>
      <w:color w:val="auto"/>
      <w:spacing w:val="4"/>
      <w:sz w:val="21"/>
      <w:szCs w:val="21"/>
      <w:lang w:val="en-US" w:eastAsia="en-US"/>
    </w:rPr>
  </w:style>
  <w:style w:type="character" w:customStyle="1" w:styleId="Bodytext8Spacing-1pt">
    <w:name w:val="Body text (8) + Spacing -1 pt"/>
    <w:rsid w:val="001738DD"/>
    <w:rPr>
      <w:rFonts w:ascii="Times New Roman" w:hAnsi="Times New Roman" w:cs="Times New Roman"/>
      <w:i/>
      <w:iCs/>
      <w:spacing w:val="-23"/>
      <w:w w:val="80"/>
      <w:sz w:val="21"/>
      <w:szCs w:val="21"/>
      <w:u w:val="none"/>
    </w:rPr>
  </w:style>
  <w:style w:type="character" w:customStyle="1" w:styleId="Heading122">
    <w:name w:val="Heading #12 (2)_"/>
    <w:link w:val="Heading1220"/>
    <w:rsid w:val="001738DD"/>
    <w:rPr>
      <w:b/>
      <w:bCs/>
      <w:spacing w:val="11"/>
      <w:lang w:bidi="ar-SA"/>
    </w:rPr>
  </w:style>
  <w:style w:type="paragraph" w:customStyle="1" w:styleId="Heading1220">
    <w:name w:val="Heading #12 (2)"/>
    <w:basedOn w:val="Normal"/>
    <w:link w:val="Heading122"/>
    <w:rsid w:val="001738DD"/>
    <w:pPr>
      <w:shd w:val="clear" w:color="auto" w:fill="FFFFFF"/>
      <w:spacing w:before="300" w:after="420" w:line="240" w:lineRule="atLeast"/>
      <w:jc w:val="both"/>
    </w:pPr>
    <w:rPr>
      <w:rFonts w:ascii="Times New Roman" w:eastAsia="Times New Roman" w:hAnsi="Times New Roman" w:cs="Times New Roman"/>
      <w:b/>
      <w:bCs/>
      <w:color w:val="auto"/>
      <w:spacing w:val="11"/>
      <w:sz w:val="20"/>
      <w:szCs w:val="20"/>
      <w:lang w:val="en-US" w:eastAsia="en-US"/>
    </w:rPr>
  </w:style>
  <w:style w:type="character" w:customStyle="1" w:styleId="Bodytext27">
    <w:name w:val="Body text (27)_"/>
    <w:link w:val="Bodytext270"/>
    <w:rsid w:val="001738DD"/>
    <w:rPr>
      <w:b/>
      <w:bCs/>
      <w:spacing w:val="12"/>
      <w:sz w:val="21"/>
      <w:szCs w:val="21"/>
      <w:lang w:bidi="ar-SA"/>
    </w:rPr>
  </w:style>
  <w:style w:type="paragraph" w:customStyle="1" w:styleId="Bodytext270">
    <w:name w:val="Body text (27)"/>
    <w:basedOn w:val="Normal"/>
    <w:link w:val="Bodytext27"/>
    <w:rsid w:val="001738DD"/>
    <w:pPr>
      <w:shd w:val="clear" w:color="auto" w:fill="FFFFFF"/>
      <w:spacing w:before="180" w:after="480" w:line="240" w:lineRule="atLeast"/>
      <w:jc w:val="both"/>
    </w:pPr>
    <w:rPr>
      <w:rFonts w:ascii="Times New Roman" w:eastAsia="Times New Roman" w:hAnsi="Times New Roman" w:cs="Times New Roman"/>
      <w:b/>
      <w:bCs/>
      <w:color w:val="auto"/>
      <w:spacing w:val="12"/>
      <w:sz w:val="21"/>
      <w:szCs w:val="21"/>
      <w:lang w:val="en-US" w:eastAsia="en-US"/>
    </w:rPr>
  </w:style>
  <w:style w:type="character" w:customStyle="1" w:styleId="Bodytext27Spacing0pt">
    <w:name w:val="Body text (27) + Spacing 0 pt"/>
    <w:rsid w:val="001738DD"/>
    <w:rPr>
      <w:b/>
      <w:bCs/>
      <w:spacing w:val="-14"/>
      <w:sz w:val="21"/>
      <w:szCs w:val="21"/>
      <w:lang w:bidi="ar-SA"/>
    </w:rPr>
  </w:style>
  <w:style w:type="character" w:customStyle="1" w:styleId="Heading183Spacing1pt">
    <w:name w:val="Heading #18 (3) + Spacing 1 pt"/>
    <w:rsid w:val="001738DD"/>
    <w:rPr>
      <w:rFonts w:ascii="Times New Roman" w:hAnsi="Times New Roman" w:cs="Times New Roman"/>
      <w:i/>
      <w:iCs/>
      <w:noProof/>
      <w:spacing w:val="36"/>
      <w:sz w:val="21"/>
      <w:szCs w:val="21"/>
      <w:u w:val="none"/>
    </w:rPr>
  </w:style>
  <w:style w:type="character" w:customStyle="1" w:styleId="Heading43">
    <w:name w:val="Heading #4 (3)_"/>
    <w:link w:val="Heading430"/>
    <w:rsid w:val="001738DD"/>
    <w:rPr>
      <w:b/>
      <w:bCs/>
      <w:sz w:val="39"/>
      <w:szCs w:val="39"/>
      <w:lang w:bidi="ar-SA"/>
    </w:rPr>
  </w:style>
  <w:style w:type="paragraph" w:customStyle="1" w:styleId="Heading430">
    <w:name w:val="Heading #4 (3)"/>
    <w:basedOn w:val="Normal"/>
    <w:link w:val="Heading43"/>
    <w:rsid w:val="001738DD"/>
    <w:pPr>
      <w:shd w:val="clear" w:color="auto" w:fill="FFFFFF"/>
      <w:spacing w:before="720" w:after="600" w:line="473" w:lineRule="exact"/>
      <w:jc w:val="center"/>
      <w:outlineLvl w:val="3"/>
    </w:pPr>
    <w:rPr>
      <w:rFonts w:ascii="Times New Roman" w:eastAsia="Times New Roman" w:hAnsi="Times New Roman" w:cs="Times New Roman"/>
      <w:b/>
      <w:bCs/>
      <w:color w:val="auto"/>
      <w:sz w:val="39"/>
      <w:szCs w:val="39"/>
      <w:lang w:val="en-US" w:eastAsia="en-US"/>
    </w:rPr>
  </w:style>
  <w:style w:type="character" w:customStyle="1" w:styleId="Heading65">
    <w:name w:val="Heading #6 (5)_"/>
    <w:link w:val="Heading650"/>
    <w:rsid w:val="001738DD"/>
    <w:rPr>
      <w:b/>
      <w:bCs/>
      <w:spacing w:val="1"/>
      <w:sz w:val="35"/>
      <w:szCs w:val="35"/>
      <w:lang w:bidi="ar-SA"/>
    </w:rPr>
  </w:style>
  <w:style w:type="paragraph" w:customStyle="1" w:styleId="Heading650">
    <w:name w:val="Heading #6 (5)"/>
    <w:basedOn w:val="Normal"/>
    <w:link w:val="Heading65"/>
    <w:rsid w:val="001738DD"/>
    <w:pPr>
      <w:shd w:val="clear" w:color="auto" w:fill="FFFFFF"/>
      <w:spacing w:before="2220" w:after="3660" w:line="240" w:lineRule="atLeast"/>
      <w:outlineLvl w:val="5"/>
    </w:pPr>
    <w:rPr>
      <w:rFonts w:ascii="Times New Roman" w:eastAsia="Times New Roman" w:hAnsi="Times New Roman" w:cs="Times New Roman"/>
      <w:b/>
      <w:bCs/>
      <w:color w:val="auto"/>
      <w:spacing w:val="1"/>
      <w:sz w:val="35"/>
      <w:szCs w:val="35"/>
      <w:lang w:val="en-US" w:eastAsia="en-US"/>
    </w:rPr>
  </w:style>
  <w:style w:type="character" w:customStyle="1" w:styleId="Heading135">
    <w:name w:val="Heading #13 (5)_"/>
    <w:link w:val="Heading1350"/>
    <w:rsid w:val="001738DD"/>
    <w:rPr>
      <w:b/>
      <w:bCs/>
      <w:spacing w:val="6"/>
      <w:sz w:val="27"/>
      <w:szCs w:val="27"/>
      <w:lang w:bidi="ar-SA"/>
    </w:rPr>
  </w:style>
  <w:style w:type="paragraph" w:customStyle="1" w:styleId="Heading1350">
    <w:name w:val="Heading #13 (5)"/>
    <w:basedOn w:val="Normal"/>
    <w:link w:val="Heading135"/>
    <w:rsid w:val="001738DD"/>
    <w:pPr>
      <w:shd w:val="clear" w:color="auto" w:fill="FFFFFF"/>
      <w:spacing w:before="3660" w:line="240" w:lineRule="atLeast"/>
    </w:pPr>
    <w:rPr>
      <w:rFonts w:ascii="Times New Roman" w:eastAsia="Times New Roman" w:hAnsi="Times New Roman" w:cs="Times New Roman"/>
      <w:b/>
      <w:bCs/>
      <w:color w:val="auto"/>
      <w:spacing w:val="6"/>
      <w:sz w:val="27"/>
      <w:szCs w:val="27"/>
      <w:lang w:val="en-US" w:eastAsia="en-US"/>
    </w:rPr>
  </w:style>
  <w:style w:type="character" w:customStyle="1" w:styleId="Bodytext11pt2">
    <w:name w:val="Body text + 11 pt2"/>
    <w:rsid w:val="001738DD"/>
    <w:rPr>
      <w:rFonts w:ascii="Times New Roman" w:hAnsi="Times New Roman" w:cs="Times New Roman"/>
      <w:spacing w:val="1"/>
      <w:sz w:val="22"/>
      <w:szCs w:val="22"/>
      <w:u w:val="none"/>
    </w:rPr>
  </w:style>
  <w:style w:type="character" w:customStyle="1" w:styleId="Footnote275pt1">
    <w:name w:val="Footnote (2) + 7.5 pt1"/>
    <w:rsid w:val="001738DD"/>
    <w:rPr>
      <w:rFonts w:ascii="Times New Roman" w:hAnsi="Times New Roman" w:cs="Times New Roman"/>
      <w:b/>
      <w:bCs/>
      <w:spacing w:val="6"/>
      <w:sz w:val="15"/>
      <w:szCs w:val="15"/>
      <w:u w:val="none"/>
    </w:rPr>
  </w:style>
  <w:style w:type="character" w:customStyle="1" w:styleId="Footnote85pt">
    <w:name w:val="Footnote + 8.5 pt"/>
    <w:rsid w:val="001738DD"/>
    <w:rPr>
      <w:rFonts w:ascii="Times New Roman" w:hAnsi="Times New Roman" w:cs="Times New Roman"/>
      <w:spacing w:val="6"/>
      <w:sz w:val="17"/>
      <w:szCs w:val="17"/>
      <w:u w:val="none"/>
    </w:rPr>
  </w:style>
  <w:style w:type="character" w:customStyle="1" w:styleId="FootnoteSpacing0pt">
    <w:name w:val="Footnote + Spacing 0 pt"/>
    <w:rsid w:val="001738DD"/>
    <w:rPr>
      <w:rFonts w:ascii="Times New Roman" w:hAnsi="Times New Roman" w:cs="Times New Roman"/>
      <w:spacing w:val="5"/>
      <w:sz w:val="15"/>
      <w:szCs w:val="15"/>
      <w:u w:val="none"/>
    </w:rPr>
  </w:style>
  <w:style w:type="character" w:customStyle="1" w:styleId="Heading173NotBold">
    <w:name w:val="Heading #17 (3) + Not Bold"/>
    <w:rsid w:val="001738DD"/>
    <w:rPr>
      <w:rFonts w:ascii="Times New Roman" w:hAnsi="Times New Roman" w:cs="Times New Roman"/>
      <w:b/>
      <w:bCs/>
      <w:i/>
      <w:iCs/>
      <w:spacing w:val="5"/>
      <w:sz w:val="21"/>
      <w:szCs w:val="21"/>
      <w:u w:val="none"/>
    </w:rPr>
  </w:style>
  <w:style w:type="character" w:customStyle="1" w:styleId="Heading204">
    <w:name w:val="Heading #20 (4)_"/>
    <w:link w:val="Heading2040"/>
    <w:rsid w:val="001738DD"/>
    <w:rPr>
      <w:i/>
      <w:iCs/>
      <w:spacing w:val="1"/>
      <w:sz w:val="21"/>
      <w:szCs w:val="21"/>
      <w:lang w:bidi="ar-SA"/>
    </w:rPr>
  </w:style>
  <w:style w:type="paragraph" w:customStyle="1" w:styleId="Heading2040">
    <w:name w:val="Heading #20 (4)"/>
    <w:basedOn w:val="Normal"/>
    <w:link w:val="Heading204"/>
    <w:rsid w:val="001738DD"/>
    <w:pPr>
      <w:shd w:val="clear" w:color="auto" w:fill="FFFFFF"/>
      <w:spacing w:before="180" w:after="360" w:line="240" w:lineRule="atLeast"/>
      <w:jc w:val="both"/>
    </w:pPr>
    <w:rPr>
      <w:rFonts w:ascii="Times New Roman" w:eastAsia="Times New Roman" w:hAnsi="Times New Roman" w:cs="Times New Roman"/>
      <w:i/>
      <w:iCs/>
      <w:color w:val="auto"/>
      <w:spacing w:val="1"/>
      <w:sz w:val="21"/>
      <w:szCs w:val="21"/>
      <w:lang w:val="en-US" w:eastAsia="en-US"/>
    </w:rPr>
  </w:style>
  <w:style w:type="character" w:customStyle="1" w:styleId="Bodytext3485pt">
    <w:name w:val="Body text (34) + 8.5 pt"/>
    <w:rsid w:val="001738DD"/>
    <w:rPr>
      <w:rFonts w:ascii="Times New Roman" w:hAnsi="Times New Roman" w:cs="Times New Roman"/>
      <w:noProof/>
      <w:spacing w:val="6"/>
      <w:sz w:val="17"/>
      <w:szCs w:val="17"/>
      <w:u w:val="none"/>
    </w:rPr>
  </w:style>
  <w:style w:type="paragraph" w:customStyle="1" w:styleId="Bodytext1a">
    <w:name w:val="Body text1"/>
    <w:basedOn w:val="Normal"/>
    <w:rsid w:val="001738DD"/>
    <w:pPr>
      <w:shd w:val="clear" w:color="auto" w:fill="FFFFFF"/>
      <w:spacing w:before="240" w:after="240" w:line="276" w:lineRule="exact"/>
      <w:ind w:hanging="720"/>
      <w:jc w:val="both"/>
    </w:pPr>
    <w:rPr>
      <w:rFonts w:ascii="Times New Roman" w:hAnsi="Times New Roman" w:cs="Times New Roman"/>
      <w:color w:val="auto"/>
      <w:spacing w:val="1"/>
      <w:sz w:val="21"/>
      <w:szCs w:val="21"/>
      <w:lang w:eastAsia="en-US"/>
    </w:rPr>
  </w:style>
  <w:style w:type="paragraph" w:customStyle="1" w:styleId="Bodytext131">
    <w:name w:val="Body text (13)1"/>
    <w:basedOn w:val="Normal"/>
    <w:rsid w:val="001738DD"/>
    <w:pPr>
      <w:shd w:val="clear" w:color="auto" w:fill="FFFFFF"/>
      <w:spacing w:before="180" w:line="240" w:lineRule="atLeast"/>
      <w:jc w:val="both"/>
    </w:pPr>
    <w:rPr>
      <w:rFonts w:ascii="Times New Roman" w:hAnsi="Times New Roman" w:cs="Times New Roman"/>
      <w:color w:val="auto"/>
      <w:spacing w:val="4"/>
      <w:sz w:val="21"/>
      <w:szCs w:val="21"/>
      <w:lang w:eastAsia="en-US"/>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
    <w:qFormat/>
    <w:rsid w:val="00745A0B"/>
    <w:rPr>
      <w:sz w:val="20"/>
      <w:szCs w:val="20"/>
    </w:rPr>
  </w:style>
  <w:style w:type="character" w:styleId="FootnoteReference">
    <w:name w:val="footnote reference"/>
    <w:aliases w:val="Footnote text,ftref,BearingPoint,16 Point,Superscript 6 Point,fr,Footnote Text1,Ref,de nota al pie,Footnote + Arial,Black,Footnote Text11,BVI fnr,Footnote text + 13 pt,Footnote symbol,Footnote reference number"/>
    <w:link w:val="ftrefCharCharCharCharCharCharCharCharCharCharCharCharCharCharCharCharCharChar1CharCharCharCharCharCharCharCharCharChar"/>
    <w:qFormat/>
    <w:rsid w:val="00745A0B"/>
    <w:rPr>
      <w:vertAlign w:val="superscript"/>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 Cha Char1"/>
    <w:link w:val="FootnoteText"/>
    <w:uiPriority w:val="99"/>
    <w:rsid w:val="006577CB"/>
    <w:rPr>
      <w:color w:val="000000"/>
    </w:rPr>
  </w:style>
  <w:style w:type="paragraph" w:styleId="Header">
    <w:name w:val="header"/>
    <w:basedOn w:val="Normal"/>
    <w:link w:val="HeaderChar"/>
    <w:uiPriority w:val="99"/>
    <w:unhideWhenUsed/>
    <w:rsid w:val="006577CB"/>
    <w:pPr>
      <w:widowControl/>
      <w:tabs>
        <w:tab w:val="center" w:pos="4680"/>
        <w:tab w:val="right" w:pos="9360"/>
      </w:tabs>
    </w:pPr>
    <w:rPr>
      <w:rFonts w:ascii="Calibri" w:eastAsia="Calibri" w:hAnsi="Calibri" w:cs="Times New Roman"/>
      <w:color w:val="auto"/>
      <w:sz w:val="22"/>
      <w:szCs w:val="22"/>
      <w:lang w:val="en-US" w:eastAsia="en-US"/>
    </w:rPr>
  </w:style>
  <w:style w:type="character" w:customStyle="1" w:styleId="HeaderChar">
    <w:name w:val="Header Char"/>
    <w:link w:val="Header"/>
    <w:uiPriority w:val="99"/>
    <w:rsid w:val="006577CB"/>
    <w:rPr>
      <w:rFonts w:ascii="Calibri" w:eastAsia="Calibri" w:hAnsi="Calibri" w:cs="Times New Roman"/>
      <w:sz w:val="22"/>
      <w:szCs w:val="22"/>
      <w:lang w:val="en-US" w:eastAsia="en-US"/>
    </w:rPr>
  </w:style>
  <w:style w:type="paragraph" w:styleId="Footer">
    <w:name w:val="footer"/>
    <w:basedOn w:val="Normal"/>
    <w:link w:val="FooterChar"/>
    <w:uiPriority w:val="99"/>
    <w:unhideWhenUsed/>
    <w:rsid w:val="006577CB"/>
    <w:pPr>
      <w:widowControl/>
      <w:tabs>
        <w:tab w:val="center" w:pos="4680"/>
        <w:tab w:val="right" w:pos="9360"/>
      </w:tabs>
    </w:pPr>
    <w:rPr>
      <w:rFonts w:ascii="Calibri" w:eastAsia="Calibri" w:hAnsi="Calibri" w:cs="Times New Roman"/>
      <w:color w:val="auto"/>
      <w:sz w:val="22"/>
      <w:szCs w:val="22"/>
      <w:lang w:val="en-US" w:eastAsia="en-US"/>
    </w:rPr>
  </w:style>
  <w:style w:type="character" w:customStyle="1" w:styleId="FooterChar">
    <w:name w:val="Footer Char"/>
    <w:link w:val="Footer"/>
    <w:uiPriority w:val="99"/>
    <w:rsid w:val="006577CB"/>
    <w:rPr>
      <w:rFonts w:ascii="Calibri" w:eastAsia="Calibri" w:hAnsi="Calibri" w:cs="Times New Roman"/>
      <w:sz w:val="22"/>
      <w:szCs w:val="22"/>
      <w:lang w:val="en-US" w:eastAsia="en-US"/>
    </w:rPr>
  </w:style>
  <w:style w:type="paragraph" w:styleId="NormalWeb">
    <w:name w:val="Normal (Web)"/>
    <w:aliases w:val="webb,Char Char Char Char Char Char Char Char Char Char,Char Char Char Char Char Char Char Char Char Char Char,Normal (Web) Char Char, Char Char25,Char Char25, Char Char Char,Char Char Char,Обычный (веб)1,Обычный (веб) Знак,普通(Web)1,Char Cha"/>
    <w:basedOn w:val="Normal"/>
    <w:link w:val="NormalWebChar"/>
    <w:uiPriority w:val="99"/>
    <w:unhideWhenUsed/>
    <w:qFormat/>
    <w:rsid w:val="006577CB"/>
    <w:pPr>
      <w:widowControl/>
      <w:spacing w:line="312" w:lineRule="auto"/>
    </w:pPr>
    <w:rPr>
      <w:rFonts w:ascii="Times New Roman" w:eastAsia="Times New Roman" w:hAnsi="Times New Roman" w:cs="Times New Roman"/>
      <w:color w:val="auto"/>
      <w:lang w:val="en-US" w:eastAsia="en-US"/>
    </w:rPr>
  </w:style>
  <w:style w:type="paragraph" w:styleId="ListParagraph">
    <w:name w:val="List Paragraph"/>
    <w:basedOn w:val="Normal"/>
    <w:uiPriority w:val="34"/>
    <w:qFormat/>
    <w:rsid w:val="006577CB"/>
    <w:pPr>
      <w:widowControl/>
      <w:spacing w:after="200" w:line="276" w:lineRule="auto"/>
      <w:ind w:left="720"/>
      <w:contextualSpacing/>
    </w:pPr>
    <w:rPr>
      <w:rFonts w:ascii="Calibri" w:eastAsia="Calibri" w:hAnsi="Calibri" w:cs="Times New Roman"/>
      <w:color w:val="auto"/>
      <w:sz w:val="22"/>
      <w:szCs w:val="22"/>
      <w:lang w:val="en-US" w:eastAsia="en-US"/>
    </w:rPr>
  </w:style>
  <w:style w:type="character" w:styleId="Strong">
    <w:name w:val="Strong"/>
    <w:uiPriority w:val="22"/>
    <w:qFormat/>
    <w:rsid w:val="006577CB"/>
    <w:rPr>
      <w:b/>
      <w:bCs/>
    </w:rPr>
  </w:style>
  <w:style w:type="character" w:styleId="CommentReference">
    <w:name w:val="annotation reference"/>
    <w:rsid w:val="006577CB"/>
    <w:rPr>
      <w:sz w:val="16"/>
      <w:szCs w:val="16"/>
    </w:rPr>
  </w:style>
  <w:style w:type="paragraph" w:styleId="CommentText">
    <w:name w:val="annotation text"/>
    <w:basedOn w:val="Normal"/>
    <w:link w:val="CommentTextChar"/>
    <w:rsid w:val="006577CB"/>
    <w:rPr>
      <w:sz w:val="20"/>
      <w:szCs w:val="20"/>
    </w:rPr>
  </w:style>
  <w:style w:type="character" w:customStyle="1" w:styleId="CommentTextChar">
    <w:name w:val="Comment Text Char"/>
    <w:link w:val="CommentText"/>
    <w:rsid w:val="006577CB"/>
    <w:rPr>
      <w:color w:val="000000"/>
    </w:rPr>
  </w:style>
  <w:style w:type="character" w:customStyle="1" w:styleId="normal-h1">
    <w:name w:val="normal-h1"/>
    <w:rsid w:val="006577CB"/>
    <w:rPr>
      <w:rFonts w:ascii="Times New Roman" w:hAnsi="Times New Roman" w:cs="Times New Roman" w:hint="default"/>
      <w:sz w:val="28"/>
      <w:szCs w:val="28"/>
    </w:rPr>
  </w:style>
  <w:style w:type="paragraph" w:styleId="BalloonText">
    <w:name w:val="Balloon Text"/>
    <w:basedOn w:val="Normal"/>
    <w:link w:val="BalloonTextChar"/>
    <w:uiPriority w:val="99"/>
    <w:unhideWhenUsed/>
    <w:rsid w:val="006577CB"/>
    <w:pPr>
      <w:widowControl/>
    </w:pPr>
    <w:rPr>
      <w:rFonts w:ascii="Segoe UI" w:eastAsia="Calibri" w:hAnsi="Segoe UI" w:cs="Segoe UI"/>
      <w:color w:val="auto"/>
      <w:sz w:val="18"/>
      <w:szCs w:val="18"/>
      <w:lang w:val="en-US" w:eastAsia="en-US"/>
    </w:rPr>
  </w:style>
  <w:style w:type="character" w:customStyle="1" w:styleId="BalloonTextChar">
    <w:name w:val="Balloon Text Char"/>
    <w:link w:val="BalloonText"/>
    <w:uiPriority w:val="99"/>
    <w:rsid w:val="006577CB"/>
    <w:rPr>
      <w:rFonts w:ascii="Segoe UI" w:eastAsia="Calibri" w:hAnsi="Segoe UI" w:cs="Segoe UI"/>
      <w:sz w:val="18"/>
      <w:szCs w:val="18"/>
      <w:lang w:val="en-US" w:eastAsia="en-US"/>
    </w:rPr>
  </w:style>
  <w:style w:type="paragraph" w:customStyle="1" w:styleId="normal-p">
    <w:name w:val="normal-p"/>
    <w:basedOn w:val="Normal"/>
    <w:rsid w:val="006577CB"/>
    <w:pPr>
      <w:widowControl/>
    </w:pPr>
    <w:rPr>
      <w:rFonts w:ascii="Times New Roman" w:eastAsia="Times New Roman" w:hAnsi="Times New Roman" w:cs="Times New Roman"/>
      <w:color w:val="auto"/>
      <w:sz w:val="20"/>
      <w:szCs w:val="20"/>
      <w:lang w:val="en-US" w:eastAsia="en-US"/>
    </w:rPr>
  </w:style>
  <w:style w:type="paragraph" w:customStyle="1" w:styleId="pbody">
    <w:name w:val="pbody"/>
    <w:basedOn w:val="Normal"/>
    <w:rsid w:val="006577CB"/>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CommentSubject">
    <w:name w:val="annotation subject"/>
    <w:basedOn w:val="CommentText"/>
    <w:next w:val="CommentText"/>
    <w:link w:val="CommentSubjectChar"/>
    <w:uiPriority w:val="99"/>
    <w:unhideWhenUsed/>
    <w:rsid w:val="006577CB"/>
    <w:pPr>
      <w:widowControl/>
      <w:spacing w:after="200"/>
    </w:pPr>
    <w:rPr>
      <w:rFonts w:ascii="Calibri" w:eastAsia="Calibri" w:hAnsi="Calibri" w:cs="Times New Roman"/>
      <w:b/>
      <w:bCs/>
      <w:color w:val="auto"/>
      <w:lang w:val="en-US" w:eastAsia="en-US"/>
    </w:rPr>
  </w:style>
  <w:style w:type="character" w:customStyle="1" w:styleId="CommentSubjectChar">
    <w:name w:val="Comment Subject Char"/>
    <w:link w:val="CommentSubject"/>
    <w:uiPriority w:val="99"/>
    <w:rsid w:val="006577CB"/>
    <w:rPr>
      <w:rFonts w:ascii="Calibri" w:eastAsia="Calibri" w:hAnsi="Calibri" w:cs="Times New Roman"/>
      <w:b/>
      <w:bCs/>
      <w:color w:val="000000"/>
      <w:lang w:val="en-US" w:eastAsia="en-US"/>
    </w:rPr>
  </w:style>
  <w:style w:type="paragraph" w:styleId="Revision">
    <w:name w:val="Revision"/>
    <w:hidden/>
    <w:uiPriority w:val="99"/>
    <w:semiHidden/>
    <w:rsid w:val="006577CB"/>
    <w:rPr>
      <w:rFonts w:ascii="Calibri" w:eastAsia="Calibri" w:hAnsi="Calibri" w:cs="Times New Roman"/>
      <w:sz w:val="22"/>
      <w:szCs w:val="22"/>
    </w:rPr>
  </w:style>
  <w:style w:type="character" w:customStyle="1" w:styleId="fontstyle01">
    <w:name w:val="fontstyle01"/>
    <w:rsid w:val="007D6CD2"/>
    <w:rPr>
      <w:rFonts w:ascii="TimesNewRomanPS-ItalicMT" w:hAnsi="TimesNewRomanPS-ItalicMT" w:hint="default"/>
      <w:b w:val="0"/>
      <w:bCs w:val="0"/>
      <w:i/>
      <w:iCs/>
      <w:color w:val="000000"/>
      <w:sz w:val="24"/>
      <w:szCs w:val="24"/>
    </w:rPr>
  </w:style>
  <w:style w:type="paragraph" w:customStyle="1" w:styleId="Char4">
    <w:name w:val="Char4"/>
    <w:basedOn w:val="Normal"/>
    <w:semiHidden/>
    <w:rsid w:val="00C52E76"/>
    <w:pPr>
      <w:widowControl/>
      <w:spacing w:after="160" w:line="240" w:lineRule="exact"/>
    </w:pPr>
    <w:rPr>
      <w:rFonts w:ascii="Arial" w:eastAsia="Times New Roman" w:hAnsi="Arial" w:cs="Arial"/>
      <w:color w:val="auto"/>
      <w:sz w:val="22"/>
      <w:szCs w:val="22"/>
      <w:lang w:val="en-US" w:eastAsia="en-US"/>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rsid w:val="00655DCF"/>
    <w:rPr>
      <w:lang w:val="en-US" w:eastAsia="en-US" w:bidi="ar-SA"/>
    </w:rPr>
  </w:style>
  <w:style w:type="paragraph" w:customStyle="1" w:styleId="ftrefCharCharCharCharCharCharCharCharCharCharCharCharCharCharCharCharCharChar1CharCharCharCharCharCharCharCharCharChar">
    <w:name w:val="ftref Char Char Char Char Char Char Char Char Char Char Char Char Char Char Char Char Char Char1 Char Char Char Char Char Char Char Char Char Char"/>
    <w:basedOn w:val="Normal"/>
    <w:link w:val="FootnoteReference"/>
    <w:rsid w:val="00655DCF"/>
    <w:pPr>
      <w:widowControl/>
      <w:spacing w:after="160" w:line="240" w:lineRule="exact"/>
      <w:jc w:val="both"/>
    </w:pPr>
    <w:rPr>
      <w:color w:val="auto"/>
      <w:sz w:val="20"/>
      <w:szCs w:val="20"/>
      <w:vertAlign w:val="superscript"/>
      <w:lang w:val="en-US" w:eastAsia="en-US"/>
    </w:rPr>
  </w:style>
  <w:style w:type="paragraph" w:customStyle="1" w:styleId="iu">
    <w:name w:val="Điều"/>
    <w:basedOn w:val="Normal"/>
    <w:link w:val="iuChar"/>
    <w:qFormat/>
    <w:rsid w:val="00790093"/>
    <w:pPr>
      <w:widowControl/>
      <w:spacing w:before="120" w:after="120" w:line="360" w:lineRule="exact"/>
      <w:ind w:firstLine="562"/>
      <w:jc w:val="both"/>
      <w:outlineLvl w:val="1"/>
    </w:pPr>
    <w:rPr>
      <w:rFonts w:ascii="Times New Roman" w:eastAsia="Calibri" w:hAnsi="Times New Roman" w:cs="Times New Roman"/>
      <w:b/>
      <w:color w:val="auto"/>
      <w:sz w:val="28"/>
      <w:lang w:val="nl-NL" w:eastAsia="en-US"/>
    </w:rPr>
  </w:style>
  <w:style w:type="character" w:customStyle="1" w:styleId="iuChar">
    <w:name w:val="Điều Char"/>
    <w:link w:val="iu"/>
    <w:rsid w:val="00790093"/>
    <w:rPr>
      <w:rFonts w:ascii="Times New Roman" w:eastAsia="Calibri" w:hAnsi="Times New Roman" w:cs="Times New Roman"/>
      <w:b/>
      <w:sz w:val="28"/>
      <w:szCs w:val="24"/>
      <w:lang w:val="nl-NL"/>
    </w:rPr>
  </w:style>
  <w:style w:type="paragraph" w:customStyle="1" w:styleId="CharChar38">
    <w:name w:val="Char Char38"/>
    <w:basedOn w:val="Normal"/>
    <w:semiHidden/>
    <w:rsid w:val="00CF4536"/>
    <w:pPr>
      <w:widowControl/>
      <w:spacing w:after="160" w:line="240" w:lineRule="exact"/>
    </w:pPr>
    <w:rPr>
      <w:rFonts w:ascii="Arial" w:eastAsia="Times New Roman" w:hAnsi="Arial" w:cs="Arial"/>
      <w:color w:val="auto"/>
      <w:sz w:val="22"/>
      <w:szCs w:val="22"/>
      <w:lang w:val="en-US" w:eastAsia="en-US"/>
    </w:rPr>
  </w:style>
  <w:style w:type="paragraph" w:styleId="EndnoteText">
    <w:name w:val="endnote text"/>
    <w:basedOn w:val="Normal"/>
    <w:link w:val="EndnoteTextChar"/>
    <w:semiHidden/>
    <w:unhideWhenUsed/>
    <w:rsid w:val="00466AE5"/>
    <w:rPr>
      <w:sz w:val="20"/>
      <w:szCs w:val="20"/>
    </w:rPr>
  </w:style>
  <w:style w:type="character" w:customStyle="1" w:styleId="EndnoteTextChar">
    <w:name w:val="Endnote Text Char"/>
    <w:basedOn w:val="DefaultParagraphFont"/>
    <w:link w:val="EndnoteText"/>
    <w:semiHidden/>
    <w:rsid w:val="00466AE5"/>
    <w:rPr>
      <w:color w:val="000000"/>
      <w:lang w:val="vi-VN" w:eastAsia="vi-VN"/>
    </w:rPr>
  </w:style>
  <w:style w:type="character" w:styleId="EndnoteReference">
    <w:name w:val="endnote reference"/>
    <w:basedOn w:val="DefaultParagraphFont"/>
    <w:semiHidden/>
    <w:unhideWhenUsed/>
    <w:rsid w:val="00466AE5"/>
    <w:rPr>
      <w:vertAlign w:val="superscript"/>
    </w:rPr>
  </w:style>
  <w:style w:type="character" w:customStyle="1" w:styleId="NormalWebChar">
    <w:name w:val="Normal (Web) Char"/>
    <w:aliases w:val="webb Char,Char Char Char Char Char Char Char Char Char Char Char1,Char Char Char Char Char Char Char Char Char Char Char Char,Normal (Web) Char Char Char, Char Char25 Char,Char Char25 Char, Char Char Char Char,Char Char Char Char"/>
    <w:link w:val="NormalWeb"/>
    <w:uiPriority w:val="99"/>
    <w:qFormat/>
    <w:locked/>
    <w:rsid w:val="00C40D4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1822">
      <w:bodyDiv w:val="1"/>
      <w:marLeft w:val="0"/>
      <w:marRight w:val="0"/>
      <w:marTop w:val="0"/>
      <w:marBottom w:val="0"/>
      <w:divBdr>
        <w:top w:val="none" w:sz="0" w:space="0" w:color="auto"/>
        <w:left w:val="none" w:sz="0" w:space="0" w:color="auto"/>
        <w:bottom w:val="none" w:sz="0" w:space="0" w:color="auto"/>
        <w:right w:val="none" w:sz="0" w:space="0" w:color="auto"/>
      </w:divBdr>
    </w:div>
    <w:div w:id="98062838">
      <w:bodyDiv w:val="1"/>
      <w:marLeft w:val="0"/>
      <w:marRight w:val="0"/>
      <w:marTop w:val="0"/>
      <w:marBottom w:val="0"/>
      <w:divBdr>
        <w:top w:val="none" w:sz="0" w:space="0" w:color="auto"/>
        <w:left w:val="none" w:sz="0" w:space="0" w:color="auto"/>
        <w:bottom w:val="none" w:sz="0" w:space="0" w:color="auto"/>
        <w:right w:val="none" w:sz="0" w:space="0" w:color="auto"/>
      </w:divBdr>
    </w:div>
    <w:div w:id="261259175">
      <w:bodyDiv w:val="1"/>
      <w:marLeft w:val="0"/>
      <w:marRight w:val="0"/>
      <w:marTop w:val="0"/>
      <w:marBottom w:val="0"/>
      <w:divBdr>
        <w:top w:val="none" w:sz="0" w:space="0" w:color="auto"/>
        <w:left w:val="none" w:sz="0" w:space="0" w:color="auto"/>
        <w:bottom w:val="none" w:sz="0" w:space="0" w:color="auto"/>
        <w:right w:val="none" w:sz="0" w:space="0" w:color="auto"/>
      </w:divBdr>
    </w:div>
    <w:div w:id="415252615">
      <w:bodyDiv w:val="1"/>
      <w:marLeft w:val="0"/>
      <w:marRight w:val="0"/>
      <w:marTop w:val="0"/>
      <w:marBottom w:val="0"/>
      <w:divBdr>
        <w:top w:val="none" w:sz="0" w:space="0" w:color="auto"/>
        <w:left w:val="none" w:sz="0" w:space="0" w:color="auto"/>
        <w:bottom w:val="none" w:sz="0" w:space="0" w:color="auto"/>
        <w:right w:val="none" w:sz="0" w:space="0" w:color="auto"/>
      </w:divBdr>
    </w:div>
    <w:div w:id="750195109">
      <w:bodyDiv w:val="1"/>
      <w:marLeft w:val="0"/>
      <w:marRight w:val="0"/>
      <w:marTop w:val="0"/>
      <w:marBottom w:val="0"/>
      <w:divBdr>
        <w:top w:val="none" w:sz="0" w:space="0" w:color="auto"/>
        <w:left w:val="none" w:sz="0" w:space="0" w:color="auto"/>
        <w:bottom w:val="none" w:sz="0" w:space="0" w:color="auto"/>
        <w:right w:val="none" w:sz="0" w:space="0" w:color="auto"/>
      </w:divBdr>
    </w:div>
    <w:div w:id="761532764">
      <w:bodyDiv w:val="1"/>
      <w:marLeft w:val="0"/>
      <w:marRight w:val="0"/>
      <w:marTop w:val="0"/>
      <w:marBottom w:val="0"/>
      <w:divBdr>
        <w:top w:val="none" w:sz="0" w:space="0" w:color="auto"/>
        <w:left w:val="none" w:sz="0" w:space="0" w:color="auto"/>
        <w:bottom w:val="none" w:sz="0" w:space="0" w:color="auto"/>
        <w:right w:val="none" w:sz="0" w:space="0" w:color="auto"/>
      </w:divBdr>
    </w:div>
    <w:div w:id="772556422">
      <w:bodyDiv w:val="1"/>
      <w:marLeft w:val="0"/>
      <w:marRight w:val="0"/>
      <w:marTop w:val="0"/>
      <w:marBottom w:val="0"/>
      <w:divBdr>
        <w:top w:val="none" w:sz="0" w:space="0" w:color="auto"/>
        <w:left w:val="none" w:sz="0" w:space="0" w:color="auto"/>
        <w:bottom w:val="none" w:sz="0" w:space="0" w:color="auto"/>
        <w:right w:val="none" w:sz="0" w:space="0" w:color="auto"/>
      </w:divBdr>
    </w:div>
    <w:div w:id="865219161">
      <w:bodyDiv w:val="1"/>
      <w:marLeft w:val="0"/>
      <w:marRight w:val="0"/>
      <w:marTop w:val="0"/>
      <w:marBottom w:val="0"/>
      <w:divBdr>
        <w:top w:val="none" w:sz="0" w:space="0" w:color="auto"/>
        <w:left w:val="none" w:sz="0" w:space="0" w:color="auto"/>
        <w:bottom w:val="none" w:sz="0" w:space="0" w:color="auto"/>
        <w:right w:val="none" w:sz="0" w:space="0" w:color="auto"/>
      </w:divBdr>
    </w:div>
    <w:div w:id="907879831">
      <w:bodyDiv w:val="1"/>
      <w:marLeft w:val="0"/>
      <w:marRight w:val="0"/>
      <w:marTop w:val="0"/>
      <w:marBottom w:val="0"/>
      <w:divBdr>
        <w:top w:val="none" w:sz="0" w:space="0" w:color="auto"/>
        <w:left w:val="none" w:sz="0" w:space="0" w:color="auto"/>
        <w:bottom w:val="none" w:sz="0" w:space="0" w:color="auto"/>
        <w:right w:val="none" w:sz="0" w:space="0" w:color="auto"/>
      </w:divBdr>
    </w:div>
    <w:div w:id="961617739">
      <w:bodyDiv w:val="1"/>
      <w:marLeft w:val="0"/>
      <w:marRight w:val="0"/>
      <w:marTop w:val="0"/>
      <w:marBottom w:val="0"/>
      <w:divBdr>
        <w:top w:val="none" w:sz="0" w:space="0" w:color="auto"/>
        <w:left w:val="none" w:sz="0" w:space="0" w:color="auto"/>
        <w:bottom w:val="none" w:sz="0" w:space="0" w:color="auto"/>
        <w:right w:val="none" w:sz="0" w:space="0" w:color="auto"/>
      </w:divBdr>
      <w:divsChild>
        <w:div w:id="71781266">
          <w:marLeft w:val="0"/>
          <w:marRight w:val="0"/>
          <w:marTop w:val="0"/>
          <w:marBottom w:val="0"/>
          <w:divBdr>
            <w:top w:val="none" w:sz="0" w:space="0" w:color="auto"/>
            <w:left w:val="none" w:sz="0" w:space="0" w:color="auto"/>
            <w:bottom w:val="none" w:sz="0" w:space="0" w:color="auto"/>
            <w:right w:val="none" w:sz="0" w:space="0" w:color="auto"/>
          </w:divBdr>
          <w:divsChild>
            <w:div w:id="1020468219">
              <w:marLeft w:val="0"/>
              <w:marRight w:val="0"/>
              <w:marTop w:val="0"/>
              <w:marBottom w:val="0"/>
              <w:divBdr>
                <w:top w:val="none" w:sz="0" w:space="0" w:color="auto"/>
                <w:left w:val="none" w:sz="0" w:space="0" w:color="auto"/>
                <w:bottom w:val="none" w:sz="0" w:space="0" w:color="auto"/>
                <w:right w:val="none" w:sz="0" w:space="0" w:color="auto"/>
              </w:divBdr>
              <w:divsChild>
                <w:div w:id="1304236822">
                  <w:marLeft w:val="0"/>
                  <w:marRight w:val="0"/>
                  <w:marTop w:val="0"/>
                  <w:marBottom w:val="0"/>
                  <w:divBdr>
                    <w:top w:val="none" w:sz="0" w:space="0" w:color="auto"/>
                    <w:left w:val="none" w:sz="0" w:space="0" w:color="auto"/>
                    <w:bottom w:val="none" w:sz="0" w:space="0" w:color="auto"/>
                    <w:right w:val="none" w:sz="0" w:space="0" w:color="auto"/>
                  </w:divBdr>
                  <w:divsChild>
                    <w:div w:id="1488547973">
                      <w:marLeft w:val="0"/>
                      <w:marRight w:val="0"/>
                      <w:marTop w:val="0"/>
                      <w:marBottom w:val="0"/>
                      <w:divBdr>
                        <w:top w:val="none" w:sz="0" w:space="0" w:color="auto"/>
                        <w:left w:val="none" w:sz="0" w:space="0" w:color="auto"/>
                        <w:bottom w:val="none" w:sz="0" w:space="0" w:color="auto"/>
                        <w:right w:val="none" w:sz="0" w:space="0" w:color="auto"/>
                      </w:divBdr>
                      <w:divsChild>
                        <w:div w:id="2135635073">
                          <w:marLeft w:val="0"/>
                          <w:marRight w:val="0"/>
                          <w:marTop w:val="0"/>
                          <w:marBottom w:val="0"/>
                          <w:divBdr>
                            <w:top w:val="none" w:sz="0" w:space="0" w:color="auto"/>
                            <w:left w:val="none" w:sz="0" w:space="0" w:color="auto"/>
                            <w:bottom w:val="none" w:sz="0" w:space="0" w:color="auto"/>
                            <w:right w:val="none" w:sz="0" w:space="0" w:color="auto"/>
                          </w:divBdr>
                          <w:divsChild>
                            <w:div w:id="1167398526">
                              <w:marLeft w:val="0"/>
                              <w:marRight w:val="0"/>
                              <w:marTop w:val="0"/>
                              <w:marBottom w:val="0"/>
                              <w:divBdr>
                                <w:top w:val="none" w:sz="0" w:space="0" w:color="auto"/>
                                <w:left w:val="none" w:sz="0" w:space="0" w:color="auto"/>
                                <w:bottom w:val="none" w:sz="0" w:space="0" w:color="auto"/>
                                <w:right w:val="none" w:sz="0" w:space="0" w:color="auto"/>
                              </w:divBdr>
                              <w:divsChild>
                                <w:div w:id="1215627749">
                                  <w:marLeft w:val="0"/>
                                  <w:marRight w:val="0"/>
                                  <w:marTop w:val="0"/>
                                  <w:marBottom w:val="0"/>
                                  <w:divBdr>
                                    <w:top w:val="none" w:sz="0" w:space="0" w:color="auto"/>
                                    <w:left w:val="none" w:sz="0" w:space="0" w:color="auto"/>
                                    <w:bottom w:val="none" w:sz="0" w:space="0" w:color="auto"/>
                                    <w:right w:val="none" w:sz="0" w:space="0" w:color="auto"/>
                                  </w:divBdr>
                                  <w:divsChild>
                                    <w:div w:id="2025400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7512876">
          <w:marLeft w:val="0"/>
          <w:marRight w:val="0"/>
          <w:marTop w:val="0"/>
          <w:marBottom w:val="0"/>
          <w:divBdr>
            <w:top w:val="none" w:sz="0" w:space="0" w:color="auto"/>
            <w:left w:val="none" w:sz="0" w:space="0" w:color="auto"/>
            <w:bottom w:val="none" w:sz="0" w:space="0" w:color="auto"/>
            <w:right w:val="none" w:sz="0" w:space="0" w:color="auto"/>
          </w:divBdr>
          <w:divsChild>
            <w:div w:id="1834644427">
              <w:marLeft w:val="0"/>
              <w:marRight w:val="0"/>
              <w:marTop w:val="0"/>
              <w:marBottom w:val="0"/>
              <w:divBdr>
                <w:top w:val="none" w:sz="0" w:space="0" w:color="auto"/>
                <w:left w:val="none" w:sz="0" w:space="0" w:color="auto"/>
                <w:bottom w:val="none" w:sz="0" w:space="0" w:color="auto"/>
                <w:right w:val="none" w:sz="0" w:space="0" w:color="auto"/>
              </w:divBdr>
              <w:divsChild>
                <w:div w:id="1783836044">
                  <w:marLeft w:val="0"/>
                  <w:marRight w:val="0"/>
                  <w:marTop w:val="0"/>
                  <w:marBottom w:val="0"/>
                  <w:divBdr>
                    <w:top w:val="none" w:sz="0" w:space="0" w:color="auto"/>
                    <w:left w:val="none" w:sz="0" w:space="0" w:color="auto"/>
                    <w:bottom w:val="none" w:sz="0" w:space="0" w:color="auto"/>
                    <w:right w:val="none" w:sz="0" w:space="0" w:color="auto"/>
                  </w:divBdr>
                  <w:divsChild>
                    <w:div w:id="480509995">
                      <w:marLeft w:val="0"/>
                      <w:marRight w:val="0"/>
                      <w:marTop w:val="0"/>
                      <w:marBottom w:val="0"/>
                      <w:divBdr>
                        <w:top w:val="none" w:sz="0" w:space="0" w:color="auto"/>
                        <w:left w:val="none" w:sz="0" w:space="0" w:color="auto"/>
                        <w:bottom w:val="none" w:sz="0" w:space="0" w:color="auto"/>
                        <w:right w:val="none" w:sz="0" w:space="0" w:color="auto"/>
                      </w:divBdr>
                      <w:divsChild>
                        <w:div w:id="828012056">
                          <w:marLeft w:val="0"/>
                          <w:marRight w:val="0"/>
                          <w:marTop w:val="0"/>
                          <w:marBottom w:val="0"/>
                          <w:divBdr>
                            <w:top w:val="none" w:sz="0" w:space="0" w:color="auto"/>
                            <w:left w:val="none" w:sz="0" w:space="0" w:color="auto"/>
                            <w:bottom w:val="none" w:sz="0" w:space="0" w:color="auto"/>
                            <w:right w:val="none" w:sz="0" w:space="0" w:color="auto"/>
                          </w:divBdr>
                          <w:divsChild>
                            <w:div w:id="1593927141">
                              <w:marLeft w:val="0"/>
                              <w:marRight w:val="0"/>
                              <w:marTop w:val="0"/>
                              <w:marBottom w:val="0"/>
                              <w:divBdr>
                                <w:top w:val="none" w:sz="0" w:space="0" w:color="auto"/>
                                <w:left w:val="none" w:sz="0" w:space="0" w:color="auto"/>
                                <w:bottom w:val="none" w:sz="0" w:space="0" w:color="auto"/>
                                <w:right w:val="none" w:sz="0" w:space="0" w:color="auto"/>
                              </w:divBdr>
                              <w:divsChild>
                                <w:div w:id="1658922029">
                                  <w:marLeft w:val="0"/>
                                  <w:marRight w:val="0"/>
                                  <w:marTop w:val="0"/>
                                  <w:marBottom w:val="0"/>
                                  <w:divBdr>
                                    <w:top w:val="none" w:sz="0" w:space="0" w:color="auto"/>
                                    <w:left w:val="none" w:sz="0" w:space="0" w:color="auto"/>
                                    <w:bottom w:val="none" w:sz="0" w:space="0" w:color="auto"/>
                                    <w:right w:val="none" w:sz="0" w:space="0" w:color="auto"/>
                                  </w:divBdr>
                                  <w:divsChild>
                                    <w:div w:id="407190812">
                                      <w:marLeft w:val="0"/>
                                      <w:marRight w:val="0"/>
                                      <w:marTop w:val="0"/>
                                      <w:marBottom w:val="0"/>
                                      <w:divBdr>
                                        <w:top w:val="none" w:sz="0" w:space="0" w:color="auto"/>
                                        <w:left w:val="none" w:sz="0" w:space="0" w:color="auto"/>
                                        <w:bottom w:val="none" w:sz="0" w:space="0" w:color="auto"/>
                                        <w:right w:val="none" w:sz="0" w:space="0" w:color="auto"/>
                                      </w:divBdr>
                                      <w:divsChild>
                                        <w:div w:id="1047291888">
                                          <w:marLeft w:val="0"/>
                                          <w:marRight w:val="0"/>
                                          <w:marTop w:val="0"/>
                                          <w:marBottom w:val="0"/>
                                          <w:divBdr>
                                            <w:top w:val="none" w:sz="0" w:space="0" w:color="auto"/>
                                            <w:left w:val="none" w:sz="0" w:space="0" w:color="auto"/>
                                            <w:bottom w:val="none" w:sz="0" w:space="0" w:color="auto"/>
                                            <w:right w:val="none" w:sz="0" w:space="0" w:color="auto"/>
                                          </w:divBdr>
                                          <w:divsChild>
                                            <w:div w:id="212634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3916300">
      <w:bodyDiv w:val="1"/>
      <w:marLeft w:val="0"/>
      <w:marRight w:val="0"/>
      <w:marTop w:val="0"/>
      <w:marBottom w:val="0"/>
      <w:divBdr>
        <w:top w:val="none" w:sz="0" w:space="0" w:color="auto"/>
        <w:left w:val="none" w:sz="0" w:space="0" w:color="auto"/>
        <w:bottom w:val="none" w:sz="0" w:space="0" w:color="auto"/>
        <w:right w:val="none" w:sz="0" w:space="0" w:color="auto"/>
      </w:divBdr>
    </w:div>
    <w:div w:id="1119492704">
      <w:bodyDiv w:val="1"/>
      <w:marLeft w:val="0"/>
      <w:marRight w:val="0"/>
      <w:marTop w:val="0"/>
      <w:marBottom w:val="0"/>
      <w:divBdr>
        <w:top w:val="none" w:sz="0" w:space="0" w:color="auto"/>
        <w:left w:val="none" w:sz="0" w:space="0" w:color="auto"/>
        <w:bottom w:val="none" w:sz="0" w:space="0" w:color="auto"/>
        <w:right w:val="none" w:sz="0" w:space="0" w:color="auto"/>
      </w:divBdr>
    </w:div>
    <w:div w:id="1149054681">
      <w:bodyDiv w:val="1"/>
      <w:marLeft w:val="0"/>
      <w:marRight w:val="0"/>
      <w:marTop w:val="0"/>
      <w:marBottom w:val="0"/>
      <w:divBdr>
        <w:top w:val="none" w:sz="0" w:space="0" w:color="auto"/>
        <w:left w:val="none" w:sz="0" w:space="0" w:color="auto"/>
        <w:bottom w:val="none" w:sz="0" w:space="0" w:color="auto"/>
        <w:right w:val="none" w:sz="0" w:space="0" w:color="auto"/>
      </w:divBdr>
    </w:div>
    <w:div w:id="1524593394">
      <w:bodyDiv w:val="1"/>
      <w:marLeft w:val="0"/>
      <w:marRight w:val="0"/>
      <w:marTop w:val="0"/>
      <w:marBottom w:val="0"/>
      <w:divBdr>
        <w:top w:val="none" w:sz="0" w:space="0" w:color="auto"/>
        <w:left w:val="none" w:sz="0" w:space="0" w:color="auto"/>
        <w:bottom w:val="none" w:sz="0" w:space="0" w:color="auto"/>
        <w:right w:val="none" w:sz="0" w:space="0" w:color="auto"/>
      </w:divBdr>
    </w:div>
    <w:div w:id="1787583009">
      <w:bodyDiv w:val="1"/>
      <w:marLeft w:val="0"/>
      <w:marRight w:val="0"/>
      <w:marTop w:val="0"/>
      <w:marBottom w:val="0"/>
      <w:divBdr>
        <w:top w:val="none" w:sz="0" w:space="0" w:color="auto"/>
        <w:left w:val="none" w:sz="0" w:space="0" w:color="auto"/>
        <w:bottom w:val="none" w:sz="0" w:space="0" w:color="auto"/>
        <w:right w:val="none" w:sz="0" w:space="0" w:color="auto"/>
      </w:divBdr>
    </w:div>
    <w:div w:id="1858613537">
      <w:bodyDiv w:val="1"/>
      <w:marLeft w:val="0"/>
      <w:marRight w:val="0"/>
      <w:marTop w:val="0"/>
      <w:marBottom w:val="0"/>
      <w:divBdr>
        <w:top w:val="none" w:sz="0" w:space="0" w:color="auto"/>
        <w:left w:val="none" w:sz="0" w:space="0" w:color="auto"/>
        <w:bottom w:val="none" w:sz="0" w:space="0" w:color="auto"/>
        <w:right w:val="none" w:sz="0" w:space="0" w:color="auto"/>
      </w:divBdr>
    </w:div>
    <w:div w:id="1915580564">
      <w:bodyDiv w:val="1"/>
      <w:marLeft w:val="0"/>
      <w:marRight w:val="0"/>
      <w:marTop w:val="0"/>
      <w:marBottom w:val="0"/>
      <w:divBdr>
        <w:top w:val="none" w:sz="0" w:space="0" w:color="auto"/>
        <w:left w:val="none" w:sz="0" w:space="0" w:color="auto"/>
        <w:bottom w:val="none" w:sz="0" w:space="0" w:color="auto"/>
        <w:right w:val="none" w:sz="0" w:space="0" w:color="auto"/>
      </w:divBdr>
    </w:div>
    <w:div w:id="1949777435">
      <w:bodyDiv w:val="1"/>
      <w:marLeft w:val="0"/>
      <w:marRight w:val="0"/>
      <w:marTop w:val="0"/>
      <w:marBottom w:val="0"/>
      <w:divBdr>
        <w:top w:val="none" w:sz="0" w:space="0" w:color="auto"/>
        <w:left w:val="none" w:sz="0" w:space="0" w:color="auto"/>
        <w:bottom w:val="none" w:sz="0" w:space="0" w:color="auto"/>
        <w:right w:val="none" w:sz="0" w:space="0" w:color="auto"/>
      </w:divBdr>
    </w:div>
    <w:div w:id="212792009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3B7A6E8-E0C1-409C-B992-9DED6C29A8A6}">
  <ds:schemaRefs>
    <ds:schemaRef ds:uri="http://schemas.microsoft.com/sharepoint/v3/contenttype/forms"/>
  </ds:schemaRefs>
</ds:datastoreItem>
</file>

<file path=customXml/itemProps2.xml><?xml version="1.0" encoding="utf-8"?>
<ds:datastoreItem xmlns:ds="http://schemas.openxmlformats.org/officeDocument/2006/customXml" ds:itemID="{1ED4AB2C-0F2E-44EE-853C-7B8A7D38C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2443C32-E3EF-42F7-B138-0D680B76AD20}">
  <ds:schemaRefs>
    <ds:schemaRef ds:uri="http://schemas.openxmlformats.org/officeDocument/2006/bibliography"/>
  </ds:schemaRefs>
</ds:datastoreItem>
</file>

<file path=customXml/itemProps4.xml><?xml version="1.0" encoding="utf-8"?>
<ds:datastoreItem xmlns:ds="http://schemas.openxmlformats.org/officeDocument/2006/customXml" ds:itemID="{0028343D-551D-4245-9221-BE1893CBBA8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9</Pages>
  <Words>3375</Words>
  <Characters>19240</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\GP</vt:lpstr>
    </vt:vector>
  </TitlesOfParts>
  <Company>HOME</Company>
  <LinksUpToDate>false</LinksUpToDate>
  <CharactersWithSpaces>22570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\GP</dc:title>
  <dc:creator>User</dc:creator>
  <cp:lastModifiedBy>PC</cp:lastModifiedBy>
  <cp:revision>129</cp:revision>
  <cp:lastPrinted>2025-08-08T01:04:00Z</cp:lastPrinted>
  <dcterms:created xsi:type="dcterms:W3CDTF">2025-07-11T03:13:00Z</dcterms:created>
  <dcterms:modified xsi:type="dcterms:W3CDTF">2025-08-08T01:20:00Z</dcterms:modified>
</cp:coreProperties>
</file>